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hint="cs"/>
          <w:b/>
          <w:bCs/>
          <w:sz w:val="16"/>
          <w:szCs w:val="16"/>
          <w:u w:val="single"/>
        </w:rPr>
      </w:pPr>
      <w:bookmarkStart w:id="0" w:name="_GoBack"/>
      <w:bookmarkEnd w:id="0"/>
    </w:p>
    <w:p w:rsidR="00916FF8" w:rsidRPr="00377102" w:rsidRDefault="00916FF8">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1B18E5" w:rsidP="004C7868">
            <w:pPr>
              <w:pStyle w:val="FileNumber0"/>
              <w:rPr>
                <w:sz w:val="28"/>
                <w:u w:val="single"/>
                <w:rtl/>
              </w:rPr>
            </w:pPr>
            <w:r>
              <w:rPr>
                <w:u w:val="single"/>
                <w:rtl/>
              </w:rPr>
              <w:t>בבית המשפט העליון בשבתו כבית משפט לערעורים פליליים</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1B18E5">
            <w:pPr>
              <w:pStyle w:val="FileNumber"/>
              <w:rPr>
                <w:sz w:val="28"/>
                <w:szCs w:val="28"/>
              </w:rPr>
            </w:pPr>
            <w:bookmarkStart w:id="1" w:name="casename_body"/>
            <w:r>
              <w:rPr>
                <w:sz w:val="28"/>
                <w:szCs w:val="28"/>
                <w:rtl/>
              </w:rPr>
              <w:t>ע"פ  8199/20</w:t>
            </w:r>
          </w:p>
        </w:tc>
      </w:tr>
      <w:bookmarkEnd w:id="1"/>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1B18E5">
            <w:pPr>
              <w:pStyle w:val="BodyRuller"/>
            </w:pPr>
            <w:r>
              <w:rPr>
                <w:rtl/>
              </w:rPr>
              <w:t>כבוד השופט י' אלרון</w:t>
            </w:r>
          </w:p>
        </w:tc>
      </w:tr>
      <w:tr w:rsidR="001B18E5" w:rsidTr="00EC23AC">
        <w:trPr>
          <w:trHeight w:val="287"/>
        </w:trPr>
        <w:tc>
          <w:tcPr>
            <w:tcW w:w="3261" w:type="dxa"/>
          </w:tcPr>
          <w:p w:rsidR="001B18E5" w:rsidRDefault="001B18E5">
            <w:pPr>
              <w:pStyle w:val="BodyRuller"/>
              <w:rPr>
                <w:rtl/>
              </w:rPr>
            </w:pPr>
          </w:p>
        </w:tc>
        <w:tc>
          <w:tcPr>
            <w:tcW w:w="5239" w:type="dxa"/>
          </w:tcPr>
          <w:p w:rsidR="001B18E5" w:rsidRDefault="001B18E5">
            <w:pPr>
              <w:pStyle w:val="BodyRuller"/>
              <w:rPr>
                <w:rtl/>
              </w:rPr>
            </w:pPr>
            <w:r>
              <w:rPr>
                <w:rtl/>
              </w:rPr>
              <w:t>כבוד השופט א' שטיין</w:t>
            </w:r>
          </w:p>
        </w:tc>
      </w:tr>
      <w:tr w:rsidR="001B18E5" w:rsidTr="00EC23AC">
        <w:trPr>
          <w:trHeight w:val="287"/>
        </w:trPr>
        <w:tc>
          <w:tcPr>
            <w:tcW w:w="3261" w:type="dxa"/>
          </w:tcPr>
          <w:p w:rsidR="001B18E5" w:rsidRDefault="001B18E5">
            <w:pPr>
              <w:pStyle w:val="BodyRuller"/>
              <w:rPr>
                <w:rtl/>
              </w:rPr>
            </w:pPr>
          </w:p>
        </w:tc>
        <w:tc>
          <w:tcPr>
            <w:tcW w:w="5239" w:type="dxa"/>
          </w:tcPr>
          <w:p w:rsidR="001B18E5" w:rsidRDefault="001B18E5">
            <w:pPr>
              <w:pStyle w:val="BodyRuller"/>
              <w:rPr>
                <w:rtl/>
              </w:rPr>
            </w:pPr>
            <w:r>
              <w:rPr>
                <w:rtl/>
              </w:rPr>
              <w:t>כבוד השופט ח' כבוב</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6E31A1">
        <w:trPr>
          <w:trHeight w:val="287"/>
        </w:trPr>
        <w:tc>
          <w:tcPr>
            <w:tcW w:w="3261" w:type="dxa"/>
          </w:tcPr>
          <w:p w:rsidR="00D00CB7" w:rsidRPr="00E75223" w:rsidRDefault="001B18E5" w:rsidP="006E31A1">
            <w:pPr>
              <w:pStyle w:val="BodyRuller"/>
              <w:rPr>
                <w:rFonts w:ascii="David" w:hAnsi="David"/>
              </w:rPr>
            </w:pPr>
            <w:r>
              <w:rPr>
                <w:rFonts w:ascii="David" w:hAnsi="David"/>
                <w:rtl/>
              </w:rPr>
              <w:t>המערער:</w:t>
            </w:r>
          </w:p>
        </w:tc>
        <w:tc>
          <w:tcPr>
            <w:tcW w:w="5239" w:type="dxa"/>
          </w:tcPr>
          <w:p w:rsidR="00D00CB7" w:rsidRDefault="001B18E5" w:rsidP="006E31A1">
            <w:pPr>
              <w:pStyle w:val="BodyRuller"/>
            </w:pPr>
            <w:proofErr w:type="spellStart"/>
            <w:r>
              <w:rPr>
                <w:rtl/>
              </w:rPr>
              <w:t>עאוני</w:t>
            </w:r>
            <w:proofErr w:type="spellEnd"/>
            <w:r>
              <w:rPr>
                <w:rtl/>
              </w:rPr>
              <w:t xml:space="preserve"> </w:t>
            </w:r>
            <w:proofErr w:type="spellStart"/>
            <w:r>
              <w:rPr>
                <w:rtl/>
              </w:rPr>
              <w:t>זיאדאת</w:t>
            </w:r>
            <w:proofErr w:type="spellEnd"/>
          </w:p>
        </w:tc>
      </w:tr>
    </w:tbl>
    <w:p w:rsidR="00D00CB7" w:rsidRDefault="00D00CB7">
      <w:pPr>
        <w:pStyle w:val="Ruller3"/>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3210"/>
        <w:gridCol w:w="5154"/>
      </w:tblGrid>
      <w:tr w:rsidR="0083345F" w:rsidTr="006E31A1">
        <w:trPr>
          <w:trHeight w:val="287"/>
        </w:trPr>
        <w:tc>
          <w:tcPr>
            <w:tcW w:w="3261" w:type="dxa"/>
          </w:tcPr>
          <w:p w:rsidR="0083345F" w:rsidRPr="00E75223" w:rsidRDefault="001B18E5" w:rsidP="006E31A1">
            <w:pPr>
              <w:pStyle w:val="BodyRuller"/>
              <w:rPr>
                <w:rFonts w:ascii="David" w:hAnsi="David"/>
              </w:rPr>
            </w:pPr>
            <w:r>
              <w:rPr>
                <w:rFonts w:ascii="David" w:hAnsi="David"/>
                <w:rtl/>
              </w:rPr>
              <w:t>המשיב</w:t>
            </w:r>
            <w:r w:rsidR="00A740E4">
              <w:rPr>
                <w:rFonts w:ascii="David" w:hAnsi="David" w:hint="cs"/>
                <w:rtl/>
              </w:rPr>
              <w:t>ה</w:t>
            </w:r>
            <w:r>
              <w:rPr>
                <w:rFonts w:ascii="David" w:hAnsi="David"/>
                <w:rtl/>
              </w:rPr>
              <w:t>:</w:t>
            </w:r>
          </w:p>
        </w:tc>
        <w:tc>
          <w:tcPr>
            <w:tcW w:w="5239" w:type="dxa"/>
          </w:tcPr>
          <w:p w:rsidR="0083345F" w:rsidRDefault="001B18E5" w:rsidP="006E31A1">
            <w:pPr>
              <w:pStyle w:val="BodyRuller"/>
            </w:pPr>
            <w:r>
              <w:rPr>
                <w:rtl/>
              </w:rPr>
              <w:t>מדינת ישראל</w:t>
            </w:r>
          </w:p>
        </w:tc>
      </w:tr>
    </w:tbl>
    <w:p w:rsidR="0083345F" w:rsidRPr="00884002" w:rsidRDefault="0083345F">
      <w:pPr>
        <w:pStyle w:val="Ruller3"/>
        <w:rPr>
          <w:sz w:val="18"/>
          <w:szCs w:val="22"/>
        </w:rPr>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1B18E5" w:rsidP="00A4121E">
            <w:pPr>
              <w:pStyle w:val="BodyRuller"/>
              <w:jc w:val="both"/>
              <w:rPr>
                <w:sz w:val="24"/>
                <w:szCs w:val="24"/>
              </w:rPr>
            </w:pPr>
            <w:r>
              <w:rPr>
                <w:sz w:val="24"/>
                <w:szCs w:val="24"/>
                <w:rtl/>
              </w:rPr>
              <w:t xml:space="preserve">ערעור על </w:t>
            </w:r>
            <w:r w:rsidR="00A740E4">
              <w:rPr>
                <w:rFonts w:hint="cs"/>
                <w:sz w:val="24"/>
                <w:szCs w:val="24"/>
                <w:rtl/>
              </w:rPr>
              <w:t>הכרעת דינו וגזר</w:t>
            </w:r>
            <w:r>
              <w:rPr>
                <w:sz w:val="24"/>
                <w:szCs w:val="24"/>
                <w:rtl/>
              </w:rPr>
              <w:t xml:space="preserve"> דינו של בית המשפט המחוזי </w:t>
            </w:r>
            <w:r w:rsidR="00A4121E">
              <w:rPr>
                <w:rFonts w:hint="cs"/>
                <w:sz w:val="24"/>
                <w:szCs w:val="24"/>
                <w:rtl/>
              </w:rPr>
              <w:t>ב</w:t>
            </w:r>
            <w:r>
              <w:rPr>
                <w:sz w:val="24"/>
                <w:szCs w:val="24"/>
                <w:rtl/>
              </w:rPr>
              <w:t xml:space="preserve">נצרת </w:t>
            </w:r>
            <w:r w:rsidR="0002731B" w:rsidRPr="0002731B">
              <w:rPr>
                <w:sz w:val="24"/>
                <w:szCs w:val="24"/>
                <w:rtl/>
              </w:rPr>
              <w:t>מיום 8.6.2020 ומיום 13.10.20</w:t>
            </w:r>
            <w:r w:rsidR="0002731B">
              <w:rPr>
                <w:sz w:val="24"/>
                <w:szCs w:val="24"/>
                <w:rtl/>
              </w:rPr>
              <w:t>20</w:t>
            </w:r>
            <w:r w:rsidR="00775B63">
              <w:rPr>
                <w:rFonts w:hint="cs"/>
                <w:sz w:val="24"/>
                <w:szCs w:val="24"/>
                <w:rtl/>
              </w:rPr>
              <w:t xml:space="preserve">, </w:t>
            </w:r>
            <w:r w:rsidR="00D1223E">
              <w:rPr>
                <w:rFonts w:hint="cs"/>
                <w:sz w:val="24"/>
                <w:szCs w:val="24"/>
                <w:rtl/>
              </w:rPr>
              <w:t>בהתאמה</w:t>
            </w:r>
            <w:r w:rsidR="00775B63">
              <w:rPr>
                <w:rFonts w:hint="cs"/>
                <w:sz w:val="24"/>
                <w:szCs w:val="24"/>
                <w:rtl/>
              </w:rPr>
              <w:t>,</w:t>
            </w:r>
            <w:r w:rsidR="00D1223E">
              <w:rPr>
                <w:rFonts w:hint="cs"/>
                <w:sz w:val="24"/>
                <w:szCs w:val="24"/>
                <w:rtl/>
              </w:rPr>
              <w:t xml:space="preserve"> </w:t>
            </w:r>
            <w:r>
              <w:rPr>
                <w:sz w:val="24"/>
                <w:szCs w:val="24"/>
                <w:rtl/>
              </w:rPr>
              <w:t>ב</w:t>
            </w:r>
            <w:r w:rsidR="00A740E4">
              <w:rPr>
                <w:rFonts w:hint="cs"/>
                <w:sz w:val="24"/>
                <w:szCs w:val="24"/>
                <w:rtl/>
              </w:rPr>
              <w:t>-</w:t>
            </w:r>
            <w:r>
              <w:rPr>
                <w:sz w:val="24"/>
                <w:szCs w:val="24"/>
                <w:rtl/>
              </w:rPr>
              <w:t>תפ</w:t>
            </w:r>
            <w:r w:rsidR="00A740E4">
              <w:rPr>
                <w:rFonts w:hint="cs"/>
                <w:sz w:val="24"/>
                <w:szCs w:val="24"/>
                <w:rtl/>
              </w:rPr>
              <w:t>"</w:t>
            </w:r>
            <w:r>
              <w:rPr>
                <w:sz w:val="24"/>
                <w:szCs w:val="24"/>
                <w:rtl/>
              </w:rPr>
              <w:t>ח 4779-12-16</w:t>
            </w:r>
            <w:r w:rsidR="000015DB">
              <w:rPr>
                <w:rFonts w:hint="cs"/>
                <w:sz w:val="24"/>
                <w:szCs w:val="24"/>
                <w:rtl/>
              </w:rPr>
              <w:t xml:space="preserve"> שניתנו</w:t>
            </w:r>
            <w:r w:rsidR="00A4121E">
              <w:rPr>
                <w:rFonts w:hint="cs"/>
                <w:sz w:val="24"/>
                <w:szCs w:val="24"/>
                <w:rtl/>
              </w:rPr>
              <w:t xml:space="preserve"> על ידי סגנית הנשיא א' הלמן והשופטים</w:t>
            </w:r>
            <w:r w:rsidR="00A740E4">
              <w:rPr>
                <w:rFonts w:hint="cs"/>
                <w:sz w:val="24"/>
                <w:szCs w:val="24"/>
                <w:rtl/>
              </w:rPr>
              <w:t xml:space="preserve"> י' שטרית ו-ס' דבור</w:t>
            </w:r>
          </w:p>
        </w:tc>
      </w:tr>
    </w:tbl>
    <w:p w:rsidR="00916FF8"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8C2F11" w:rsidRDefault="001B18E5">
            <w:pPr>
              <w:pStyle w:val="BodyRuller"/>
              <w:rPr>
                <w:rtl/>
              </w:rPr>
            </w:pPr>
            <w:r>
              <w:rPr>
                <w:sz w:val="24"/>
                <w:szCs w:val="24"/>
                <w:rtl/>
              </w:rPr>
              <w:t xml:space="preserve">א' באדר </w:t>
            </w:r>
            <w:proofErr w:type="spellStart"/>
            <w:r>
              <w:rPr>
                <w:sz w:val="24"/>
                <w:szCs w:val="24"/>
                <w:rtl/>
              </w:rPr>
              <w:t>התשפ"ג</w:t>
            </w:r>
            <w:proofErr w:type="spellEnd"/>
            <w:r w:rsidR="008C2F11">
              <w:t xml:space="preserve">       </w:t>
            </w:r>
          </w:p>
        </w:tc>
        <w:tc>
          <w:tcPr>
            <w:tcW w:w="2694" w:type="dxa"/>
            <w:tcBorders>
              <w:top w:val="nil"/>
              <w:left w:val="nil"/>
              <w:bottom w:val="nil"/>
              <w:right w:val="nil"/>
            </w:tcBorders>
          </w:tcPr>
          <w:p w:rsidR="008C2F11" w:rsidRDefault="001B18E5" w:rsidP="004A432D">
            <w:pPr>
              <w:pStyle w:val="BodyRuller"/>
              <w:rPr>
                <w:sz w:val="24"/>
                <w:szCs w:val="24"/>
                <w:rtl/>
              </w:rPr>
            </w:pPr>
            <w:r>
              <w:t>(22.</w:t>
            </w:r>
            <w:r w:rsidR="004A432D">
              <w:t>2</w:t>
            </w:r>
            <w:r>
              <w:t>.2023)</w:t>
            </w:r>
            <w:r w:rsidR="00200D6B">
              <w:t xml:space="preserve"> </w:t>
            </w:r>
          </w:p>
        </w:tc>
      </w:tr>
    </w:tbl>
    <w:p w:rsidR="00916FF8" w:rsidRPr="00884002" w:rsidRDefault="00916FF8">
      <w:pPr>
        <w:pStyle w:val="Ruller3"/>
        <w:rPr>
          <w:sz w:val="16"/>
          <w:szCs w:val="20"/>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5150"/>
      </w:tblGrid>
      <w:tr w:rsidR="00036227" w:rsidTr="00D00B1D">
        <w:tc>
          <w:tcPr>
            <w:tcW w:w="3257" w:type="dxa"/>
            <w:tcBorders>
              <w:top w:val="nil"/>
              <w:left w:val="nil"/>
              <w:bottom w:val="nil"/>
              <w:right w:val="nil"/>
            </w:tcBorders>
          </w:tcPr>
          <w:p w:rsidR="00036227" w:rsidRDefault="001B18E5">
            <w:pPr>
              <w:pStyle w:val="BodyRuller"/>
            </w:pPr>
            <w:r>
              <w:rPr>
                <w:rtl/>
              </w:rPr>
              <w:t>בשם המערער:</w:t>
            </w:r>
          </w:p>
        </w:tc>
        <w:tc>
          <w:tcPr>
            <w:tcW w:w="5238" w:type="dxa"/>
            <w:tcBorders>
              <w:top w:val="nil"/>
              <w:left w:val="nil"/>
              <w:bottom w:val="nil"/>
              <w:right w:val="nil"/>
            </w:tcBorders>
          </w:tcPr>
          <w:p w:rsidR="00036227" w:rsidRDefault="001B18E5" w:rsidP="00A740E4">
            <w:pPr>
              <w:pStyle w:val="BodyRuller"/>
            </w:pPr>
            <w:r>
              <w:rPr>
                <w:rtl/>
              </w:rPr>
              <w:t xml:space="preserve">עו"ד </w:t>
            </w:r>
            <w:r w:rsidR="00A740E4">
              <w:rPr>
                <w:rFonts w:hint="cs"/>
                <w:rtl/>
              </w:rPr>
              <w:t xml:space="preserve">טליה </w:t>
            </w:r>
            <w:proofErr w:type="spellStart"/>
            <w:r w:rsidR="00A740E4">
              <w:rPr>
                <w:rFonts w:hint="cs"/>
                <w:rtl/>
              </w:rPr>
              <w:t>גרידיש</w:t>
            </w:r>
            <w:proofErr w:type="spellEnd"/>
            <w:r w:rsidR="00A740E4">
              <w:rPr>
                <w:rFonts w:hint="cs"/>
                <w:rtl/>
              </w:rPr>
              <w:t xml:space="preserve">; עו"ד רויטל </w:t>
            </w:r>
            <w:r>
              <w:rPr>
                <w:rtl/>
              </w:rPr>
              <w:t>סבג</w:t>
            </w:r>
            <w:r w:rsidR="00A740E4">
              <w:rPr>
                <w:rFonts w:hint="cs"/>
                <w:rtl/>
              </w:rPr>
              <w:t xml:space="preserve"> שקד</w:t>
            </w:r>
          </w:p>
        </w:tc>
      </w:tr>
    </w:tbl>
    <w:p w:rsidR="00916FF8" w:rsidRPr="00884002" w:rsidRDefault="00916FF8">
      <w:pPr>
        <w:pStyle w:val="Ruller3"/>
        <w:rPr>
          <w:sz w:val="18"/>
          <w:szCs w:val="22"/>
        </w:rPr>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8"/>
        <w:gridCol w:w="5145"/>
      </w:tblGrid>
      <w:tr w:rsidR="00036227" w:rsidTr="00A740E4">
        <w:tc>
          <w:tcPr>
            <w:tcW w:w="3218" w:type="dxa"/>
            <w:tcBorders>
              <w:top w:val="nil"/>
              <w:left w:val="nil"/>
              <w:bottom w:val="nil"/>
              <w:right w:val="nil"/>
            </w:tcBorders>
          </w:tcPr>
          <w:p w:rsidR="00036227" w:rsidRDefault="001B18E5">
            <w:pPr>
              <w:pStyle w:val="BodyRuller"/>
            </w:pPr>
            <w:r>
              <w:rPr>
                <w:rtl/>
              </w:rPr>
              <w:t>בשם המשיב</w:t>
            </w:r>
            <w:r w:rsidR="00A740E4">
              <w:rPr>
                <w:rFonts w:hint="cs"/>
                <w:rtl/>
              </w:rPr>
              <w:t>ה</w:t>
            </w:r>
            <w:r>
              <w:rPr>
                <w:rtl/>
              </w:rPr>
              <w:t>:</w:t>
            </w:r>
          </w:p>
        </w:tc>
        <w:tc>
          <w:tcPr>
            <w:tcW w:w="5145" w:type="dxa"/>
            <w:tcBorders>
              <w:top w:val="nil"/>
              <w:left w:val="nil"/>
              <w:bottom w:val="nil"/>
              <w:right w:val="nil"/>
            </w:tcBorders>
          </w:tcPr>
          <w:p w:rsidR="00036227" w:rsidRDefault="001B18E5" w:rsidP="00A740E4">
            <w:pPr>
              <w:pStyle w:val="BodyRuller"/>
            </w:pPr>
            <w:r>
              <w:rPr>
                <w:rtl/>
              </w:rPr>
              <w:t xml:space="preserve">עו"ד </w:t>
            </w:r>
            <w:r w:rsidR="00A740E4">
              <w:rPr>
                <w:rFonts w:hint="cs"/>
                <w:rtl/>
              </w:rPr>
              <w:t>שרית משגב</w:t>
            </w:r>
          </w:p>
        </w:tc>
      </w:tr>
    </w:tbl>
    <w:p w:rsidR="00A740E4" w:rsidRDefault="00A740E4">
      <w:pPr>
        <w:rPr>
          <w:rtl/>
        </w:rPr>
      </w:pPr>
    </w:p>
    <w:p w:rsidR="0048572D" w:rsidRDefault="0048572D">
      <w:pPr>
        <w:rPr>
          <w:rtl/>
        </w:rPr>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8"/>
        <w:gridCol w:w="5145"/>
      </w:tblGrid>
      <w:tr w:rsidR="00A740E4" w:rsidTr="00A740E4">
        <w:tc>
          <w:tcPr>
            <w:tcW w:w="3218" w:type="dxa"/>
            <w:tcBorders>
              <w:top w:val="nil"/>
              <w:left w:val="nil"/>
              <w:bottom w:val="nil"/>
              <w:right w:val="nil"/>
            </w:tcBorders>
          </w:tcPr>
          <w:p w:rsidR="00A740E4" w:rsidRDefault="00A740E4">
            <w:pPr>
              <w:pStyle w:val="BodyRuller"/>
              <w:rPr>
                <w:rtl/>
              </w:rPr>
            </w:pPr>
            <w:r>
              <w:rPr>
                <w:rFonts w:hint="cs"/>
                <w:rtl/>
              </w:rPr>
              <w:t>מתורגמנית:</w:t>
            </w:r>
          </w:p>
        </w:tc>
        <w:tc>
          <w:tcPr>
            <w:tcW w:w="5145" w:type="dxa"/>
            <w:tcBorders>
              <w:top w:val="nil"/>
              <w:left w:val="nil"/>
              <w:bottom w:val="nil"/>
              <w:right w:val="nil"/>
            </w:tcBorders>
          </w:tcPr>
          <w:p w:rsidR="00A740E4" w:rsidRDefault="00A740E4" w:rsidP="00A740E4">
            <w:pPr>
              <w:pStyle w:val="BodyRuller"/>
              <w:rPr>
                <w:rtl/>
              </w:rPr>
            </w:pPr>
            <w:r>
              <w:rPr>
                <w:rFonts w:hint="cs"/>
                <w:rtl/>
              </w:rPr>
              <w:t xml:space="preserve">גב' סוזן שושנה כהן </w:t>
            </w:r>
          </w:p>
        </w:tc>
      </w:tr>
    </w:tbl>
    <w:p w:rsidR="00916FF8" w:rsidRDefault="00916FF8">
      <w:pPr>
        <w:tabs>
          <w:tab w:val="left" w:pos="2552"/>
        </w:tabs>
        <w:rPr>
          <w:rtl/>
        </w:rPr>
      </w:pPr>
    </w:p>
    <w:p w:rsidR="00A740E4" w:rsidRPr="00884002" w:rsidRDefault="00A740E4">
      <w:pPr>
        <w:tabs>
          <w:tab w:val="left" w:pos="2552"/>
        </w:tabs>
        <w:rPr>
          <w:sz w:val="14"/>
          <w:szCs w:val="18"/>
        </w:rPr>
      </w:pPr>
    </w:p>
    <w:tbl>
      <w:tblPr>
        <w:bidiVisual/>
        <w:tblW w:w="8363" w:type="dxa"/>
        <w:tblLook w:val="0000" w:firstRow="0" w:lastRow="0" w:firstColumn="0" w:lastColumn="0" w:noHBand="0" w:noVBand="0"/>
      </w:tblPr>
      <w:tblGrid>
        <w:gridCol w:w="8363"/>
      </w:tblGrid>
      <w:tr w:rsidR="00036227" w:rsidTr="00D00B1D">
        <w:tc>
          <w:tcPr>
            <w:tcW w:w="9837" w:type="dxa"/>
          </w:tcPr>
          <w:p w:rsidR="00916FF8" w:rsidRDefault="001B18E5">
            <w:pPr>
              <w:pStyle w:val="DocumentHead"/>
            </w:pPr>
            <w:bookmarkStart w:id="2" w:name="secretary"/>
            <w:bookmarkStart w:id="3" w:name="BeginProtocol"/>
            <w:bookmarkEnd w:id="2"/>
            <w:bookmarkEnd w:id="3"/>
            <w:r>
              <w:rPr>
                <w:rtl/>
              </w:rPr>
              <w:t>פסק-דין</w:t>
            </w:r>
          </w:p>
        </w:tc>
      </w:tr>
    </w:tbl>
    <w:p w:rsidR="0065522F" w:rsidRPr="00884002" w:rsidRDefault="0065522F">
      <w:pPr>
        <w:pStyle w:val="BODYVERDICT"/>
        <w:rPr>
          <w:sz w:val="16"/>
          <w:szCs w:val="20"/>
        </w:rPr>
      </w:pPr>
    </w:p>
    <w:p w:rsidR="00C07A24" w:rsidRDefault="00C07A24" w:rsidP="00C07A24">
      <w:pPr>
        <w:pStyle w:val="BODYVERDICT"/>
        <w:rPr>
          <w:rFonts w:cs="Miriam"/>
          <w:sz w:val="24"/>
          <w:szCs w:val="24"/>
          <w:rtl/>
        </w:rPr>
      </w:pPr>
      <w:bookmarkStart w:id="4" w:name="Writer_Name"/>
      <w:bookmarkEnd w:id="4"/>
      <w:r>
        <w:rPr>
          <w:rFonts w:cs="Miriam"/>
          <w:sz w:val="24"/>
          <w:szCs w:val="24"/>
          <w:u w:val="single"/>
          <w:rtl/>
        </w:rPr>
        <w:t>השופט י' אלרון</w:t>
      </w:r>
      <w:r w:rsidRPr="00A740E4">
        <w:rPr>
          <w:rFonts w:cs="Miriam"/>
          <w:sz w:val="24"/>
          <w:szCs w:val="24"/>
          <w:rtl/>
        </w:rPr>
        <w:t>:</w:t>
      </w:r>
    </w:p>
    <w:p w:rsidR="00C07A24" w:rsidRDefault="00C07A24" w:rsidP="00C07A24">
      <w:pPr>
        <w:pStyle w:val="BODYVERDICT"/>
        <w:rPr>
          <w:rFonts w:cs="Miriam"/>
          <w:sz w:val="24"/>
          <w:szCs w:val="24"/>
          <w:rtl/>
        </w:rPr>
      </w:pPr>
    </w:p>
    <w:p w:rsidR="00C07A24" w:rsidRPr="00A4121E" w:rsidRDefault="00C07A24" w:rsidP="00C07A24">
      <w:pPr>
        <w:pStyle w:val="BODYVERDICT"/>
        <w:rPr>
          <w:rFonts w:cs="Miriam"/>
          <w:sz w:val="24"/>
          <w:szCs w:val="24"/>
          <w:u w:val="single"/>
          <w:rtl/>
        </w:rPr>
      </w:pPr>
    </w:p>
    <w:p w:rsidR="00C07A24" w:rsidRDefault="00C07A24" w:rsidP="00E95CE4">
      <w:pPr>
        <w:pStyle w:val="Ruller4"/>
        <w:numPr>
          <w:ilvl w:val="0"/>
          <w:numId w:val="0"/>
        </w:numPr>
        <w:rPr>
          <w:rtl/>
        </w:rPr>
      </w:pPr>
      <w:r>
        <w:rPr>
          <w:rtl/>
        </w:rPr>
        <w:tab/>
      </w:r>
      <w:r>
        <w:rPr>
          <w:rFonts w:hint="cs"/>
          <w:rtl/>
        </w:rPr>
        <w:t xml:space="preserve">לפנינו ערעור על </w:t>
      </w:r>
      <w:r w:rsidRPr="00FC5863">
        <w:rPr>
          <w:rFonts w:hint="cs"/>
          <w:rtl/>
        </w:rPr>
        <w:t>הכרעת</w:t>
      </w:r>
      <w:r>
        <w:rPr>
          <w:rFonts w:hint="cs"/>
          <w:rtl/>
        </w:rPr>
        <w:t xml:space="preserve"> דינו וגזר דינו של בית המשפט המחוזי בנצרת (סגנית הנשיא</w:t>
      </w:r>
      <w:r w:rsidR="00775B63">
        <w:rPr>
          <w:rFonts w:hint="cs"/>
          <w:rtl/>
        </w:rPr>
        <w:t xml:space="preserve"> (כתוארה אז)</w:t>
      </w:r>
      <w:r>
        <w:rPr>
          <w:rFonts w:hint="cs"/>
          <w:rtl/>
        </w:rPr>
        <w:t xml:space="preserve"> </w:t>
      </w:r>
      <w:r w:rsidRPr="00EF10E4">
        <w:rPr>
          <w:rFonts w:ascii="Century" w:hAnsi="Century" w:cs="Miriam" w:hint="cs"/>
          <w:b/>
          <w:spacing w:val="0"/>
          <w:sz w:val="22"/>
          <w:szCs w:val="24"/>
          <w:rtl/>
        </w:rPr>
        <w:t>א' הלמן</w:t>
      </w:r>
      <w:r>
        <w:rPr>
          <w:rFonts w:hint="cs"/>
          <w:rtl/>
        </w:rPr>
        <w:t xml:space="preserve">, השופטת </w:t>
      </w:r>
      <w:r w:rsidRPr="00EF10E4">
        <w:rPr>
          <w:rFonts w:ascii="Century" w:hAnsi="Century" w:cs="Miriam" w:hint="cs"/>
          <w:b/>
          <w:spacing w:val="0"/>
          <w:sz w:val="22"/>
          <w:szCs w:val="24"/>
          <w:rtl/>
        </w:rPr>
        <w:t>י' שטרית</w:t>
      </w:r>
      <w:r>
        <w:rPr>
          <w:rFonts w:hint="cs"/>
          <w:rtl/>
        </w:rPr>
        <w:t xml:space="preserve"> והשופט </w:t>
      </w:r>
      <w:r w:rsidRPr="00EF10E4">
        <w:rPr>
          <w:rFonts w:ascii="Century" w:hAnsi="Century" w:cs="Miriam" w:hint="cs"/>
          <w:b/>
          <w:spacing w:val="0"/>
          <w:sz w:val="22"/>
          <w:szCs w:val="24"/>
          <w:rtl/>
        </w:rPr>
        <w:t>ס' דבור</w:t>
      </w:r>
      <w:r>
        <w:rPr>
          <w:rFonts w:hint="cs"/>
          <w:rtl/>
        </w:rPr>
        <w:t xml:space="preserve">) ב-תפ"ח 4779-12-16 מיום 8.6.2020 ומיום 13.10.2020, בהתאמה, בגדרו הורשע </w:t>
      </w:r>
      <w:proofErr w:type="spellStart"/>
      <w:r>
        <w:rPr>
          <w:rFonts w:hint="cs"/>
          <w:rtl/>
        </w:rPr>
        <w:t>עאוני</w:t>
      </w:r>
      <w:proofErr w:type="spellEnd"/>
      <w:r>
        <w:rPr>
          <w:rFonts w:hint="cs"/>
          <w:rtl/>
        </w:rPr>
        <w:t xml:space="preserve"> </w:t>
      </w:r>
      <w:proofErr w:type="spellStart"/>
      <w:r>
        <w:rPr>
          <w:rFonts w:hint="cs"/>
          <w:rtl/>
        </w:rPr>
        <w:t>זיאדאת</w:t>
      </w:r>
      <w:proofErr w:type="spellEnd"/>
      <w:r>
        <w:rPr>
          <w:rFonts w:hint="cs"/>
          <w:rtl/>
        </w:rPr>
        <w:t xml:space="preserve"> (להלן: </w:t>
      </w:r>
      <w:r w:rsidRPr="00EF10E4">
        <w:rPr>
          <w:rFonts w:ascii="Century" w:hAnsi="Century" w:cs="Miriam" w:hint="cs"/>
          <w:b/>
          <w:spacing w:val="0"/>
          <w:sz w:val="22"/>
          <w:szCs w:val="24"/>
          <w:rtl/>
        </w:rPr>
        <w:t>המערער</w:t>
      </w:r>
      <w:r>
        <w:rPr>
          <w:rFonts w:hint="cs"/>
          <w:rtl/>
        </w:rPr>
        <w:t>) ב</w:t>
      </w:r>
      <w:r w:rsidR="00E95CE4">
        <w:rPr>
          <w:rFonts w:hint="cs"/>
          <w:rtl/>
        </w:rPr>
        <w:t xml:space="preserve">עבירת </w:t>
      </w:r>
      <w:r>
        <w:rPr>
          <w:rFonts w:hint="cs"/>
          <w:rtl/>
        </w:rPr>
        <w:t>רצח בכוונה תחילה</w:t>
      </w:r>
      <w:r w:rsidR="00E95CE4">
        <w:rPr>
          <w:rFonts w:hint="cs"/>
          <w:rtl/>
        </w:rPr>
        <w:t xml:space="preserve">, כהגדרתה בטרם הרפורמה בעבירות ההמתה, </w:t>
      </w:r>
      <w:r>
        <w:rPr>
          <w:rFonts w:hint="cs"/>
          <w:rtl/>
        </w:rPr>
        <w:t xml:space="preserve">של רעייתו </w:t>
      </w:r>
      <w:r>
        <w:rPr>
          <w:rtl/>
        </w:rPr>
        <w:t>–</w:t>
      </w:r>
      <w:r>
        <w:rPr>
          <w:rFonts w:hint="cs"/>
          <w:rtl/>
        </w:rPr>
        <w:t xml:space="preserve"> </w:t>
      </w:r>
      <w:proofErr w:type="spellStart"/>
      <w:r>
        <w:rPr>
          <w:rFonts w:hint="cs"/>
          <w:rtl/>
        </w:rPr>
        <w:t>אחלאם</w:t>
      </w:r>
      <w:proofErr w:type="spellEnd"/>
      <w:r>
        <w:rPr>
          <w:rFonts w:hint="cs"/>
          <w:rtl/>
        </w:rPr>
        <w:t xml:space="preserve"> </w:t>
      </w:r>
      <w:proofErr w:type="spellStart"/>
      <w:r>
        <w:rPr>
          <w:rFonts w:hint="cs"/>
          <w:rtl/>
        </w:rPr>
        <w:t>זיאדאת</w:t>
      </w:r>
      <w:proofErr w:type="spellEnd"/>
      <w:r>
        <w:rPr>
          <w:rFonts w:hint="cs"/>
          <w:rtl/>
        </w:rPr>
        <w:t xml:space="preserve"> (להלן: </w:t>
      </w:r>
      <w:r w:rsidRPr="00EF10E4">
        <w:rPr>
          <w:rFonts w:ascii="Century" w:hAnsi="Century" w:cs="Miriam" w:hint="cs"/>
          <w:b/>
          <w:spacing w:val="0"/>
          <w:sz w:val="22"/>
          <w:szCs w:val="24"/>
          <w:rtl/>
        </w:rPr>
        <w:t>המנוחה</w:t>
      </w:r>
      <w:r>
        <w:rPr>
          <w:rFonts w:hint="cs"/>
          <w:rtl/>
        </w:rPr>
        <w:t>)</w:t>
      </w:r>
      <w:r w:rsidR="00E31D48">
        <w:rPr>
          <w:rFonts w:hint="cs"/>
          <w:rtl/>
        </w:rPr>
        <w:t xml:space="preserve"> </w:t>
      </w:r>
      <w:r>
        <w:rPr>
          <w:rFonts w:hint="cs"/>
          <w:rtl/>
        </w:rPr>
        <w:t xml:space="preserve">וכן בעבירות שיבוש מהלכי משפט וידיעות כוזבות. על המערער נגזר עונש של </w:t>
      </w:r>
      <w:r w:rsidRPr="009C584C">
        <w:rPr>
          <w:rFonts w:ascii="Century" w:hAnsi="Century" w:cs="Miriam" w:hint="cs"/>
          <w:b/>
          <w:spacing w:val="0"/>
          <w:sz w:val="22"/>
          <w:szCs w:val="24"/>
          <w:rtl/>
        </w:rPr>
        <w:t>מאסר עולם חובה</w:t>
      </w:r>
      <w:r>
        <w:rPr>
          <w:rFonts w:hint="cs"/>
          <w:rtl/>
        </w:rPr>
        <w:t>, לצד ענישה נלווית.</w:t>
      </w:r>
    </w:p>
    <w:p w:rsidR="00C07A24" w:rsidRDefault="00C07A24" w:rsidP="00C07A24">
      <w:pPr>
        <w:pStyle w:val="Ruller41"/>
        <w:rPr>
          <w:rtl/>
        </w:rPr>
      </w:pPr>
    </w:p>
    <w:p w:rsidR="0048572D" w:rsidRDefault="0048572D" w:rsidP="00C07A24">
      <w:pPr>
        <w:pStyle w:val="Ruller41"/>
        <w:rPr>
          <w:rtl/>
        </w:rPr>
      </w:pPr>
    </w:p>
    <w:p w:rsidR="00C07A24" w:rsidRDefault="00C07A24" w:rsidP="00C07A24">
      <w:pPr>
        <w:pStyle w:val="Ruller41"/>
        <w:rPr>
          <w:rFonts w:ascii="Century" w:hAnsi="Century" w:cs="Miriam"/>
          <w:b/>
          <w:spacing w:val="0"/>
          <w:szCs w:val="24"/>
          <w:rtl/>
        </w:rPr>
      </w:pPr>
      <w:r w:rsidRPr="00EF10E4">
        <w:rPr>
          <w:rFonts w:ascii="Century" w:hAnsi="Century" w:cs="Miriam" w:hint="cs"/>
          <w:b/>
          <w:spacing w:val="0"/>
          <w:szCs w:val="24"/>
          <w:rtl/>
        </w:rPr>
        <w:t xml:space="preserve">תמצית כתב האישום </w:t>
      </w:r>
      <w:r w:rsidRPr="00210D43">
        <w:rPr>
          <w:rFonts w:ascii="Century" w:hAnsi="Century" w:cs="Miriam" w:hint="cs"/>
          <w:b/>
          <w:spacing w:val="0"/>
          <w:szCs w:val="24"/>
          <w:rtl/>
        </w:rPr>
        <w:t>המתוקן</w:t>
      </w:r>
    </w:p>
    <w:p w:rsidR="00C07A24" w:rsidRDefault="00C07A24" w:rsidP="00C07A24">
      <w:pPr>
        <w:pStyle w:val="Ruller41"/>
        <w:rPr>
          <w:rFonts w:ascii="Century" w:hAnsi="Century" w:cs="Miriam"/>
          <w:b/>
          <w:spacing w:val="0"/>
          <w:szCs w:val="24"/>
          <w:rtl/>
        </w:rPr>
      </w:pPr>
    </w:p>
    <w:p w:rsidR="00C07A24" w:rsidRDefault="00C07A24" w:rsidP="00C07A24">
      <w:pPr>
        <w:pStyle w:val="Ruller4"/>
        <w:rPr>
          <w:rtl/>
        </w:rPr>
      </w:pPr>
      <w:r>
        <w:rPr>
          <w:rFonts w:hint="cs"/>
          <w:rtl/>
        </w:rPr>
        <w:t xml:space="preserve">במועד האירועים מושא כתב האישום המתוקן, המערער והמנוחה היו נשואים כשנה והמנוחה הייתה מצויה בחודשי הריון מתקדם. בזמן זה, המערער והמנוחה התגוררו יחדיו בבית אמה של המנוחה בנצרת. בין בני הזוג שררה מערכת יחסים עכורה. </w:t>
      </w:r>
    </w:p>
    <w:p w:rsidR="00C07A24" w:rsidRDefault="00C07A24" w:rsidP="00C07A24">
      <w:pPr>
        <w:pStyle w:val="Ruller41"/>
        <w:rPr>
          <w:rtl/>
        </w:rPr>
      </w:pPr>
    </w:p>
    <w:p w:rsidR="00C07A24" w:rsidRDefault="00C07A24" w:rsidP="00AA2456">
      <w:pPr>
        <w:pStyle w:val="Ruller41"/>
        <w:rPr>
          <w:rtl/>
        </w:rPr>
      </w:pPr>
      <w:r>
        <w:rPr>
          <w:rtl/>
        </w:rPr>
        <w:tab/>
      </w:r>
      <w:r>
        <w:rPr>
          <w:rFonts w:hint="cs"/>
          <w:rtl/>
        </w:rPr>
        <w:t xml:space="preserve">לפי כתב האישום המתוקן, בליבו של המערער גמלה ההחלטה להמית את המנוחה על רקע חשדו בדבר רצונה לעזוב אותו ולמנוע ממנו את גידול הילד שייוולד. לצורך כך, המערער הזמין חדר שכור ברחוב עמל 5 בנצרת עילית (להלן: </w:t>
      </w:r>
      <w:r w:rsidRPr="007F6F31">
        <w:rPr>
          <w:rFonts w:ascii="Century" w:hAnsi="Century" w:cs="Miriam" w:hint="cs"/>
          <w:b/>
          <w:spacing w:val="0"/>
          <w:szCs w:val="24"/>
          <w:rtl/>
        </w:rPr>
        <w:t>הצימר</w:t>
      </w:r>
      <w:r>
        <w:rPr>
          <w:rFonts w:hint="cs"/>
          <w:rtl/>
        </w:rPr>
        <w:t>)</w:t>
      </w:r>
      <w:r w:rsidR="0027530B">
        <w:rPr>
          <w:rFonts w:hint="cs"/>
          <w:rtl/>
        </w:rPr>
        <w:t xml:space="preserve"> ביום 24.10.2016</w:t>
      </w:r>
      <w:r>
        <w:rPr>
          <w:rFonts w:hint="cs"/>
          <w:rtl/>
        </w:rPr>
        <w:t xml:space="preserve">, וביקש מהמנוחה לבלות עמו "על מנת לפתות אותה בתרמית לעזוב את הבית" כלשון כתב האישום המתוקן. סמוך לשעה 16:00 המערער והמנוחה יצאו מבית </w:t>
      </w:r>
      <w:r w:rsidR="00BF4C4C" w:rsidRPr="00BF4C4C">
        <w:rPr>
          <w:rtl/>
        </w:rPr>
        <w:t>אֵם</w:t>
      </w:r>
      <w:r w:rsidR="00BF4C4C">
        <w:rPr>
          <w:rFonts w:hint="cs"/>
          <w:rtl/>
        </w:rPr>
        <w:t xml:space="preserve"> </w:t>
      </w:r>
      <w:r>
        <w:rPr>
          <w:rFonts w:hint="cs"/>
          <w:rtl/>
        </w:rPr>
        <w:t xml:space="preserve">המנוחה ובשעה 20:16 הגיעו לצימר ובו שהו כשעתיים. בשעה 22:20 לערך, המערער יצא מהצימר בעודו נושא את המנוחה על ידיו, הכניס אותה לרכבו </w:t>
      </w:r>
      <w:r w:rsidR="004302DB">
        <w:rPr>
          <w:rFonts w:hint="cs"/>
          <w:rtl/>
        </w:rPr>
        <w:t xml:space="preserve">ונסע </w:t>
      </w:r>
      <w:r>
        <w:rPr>
          <w:rFonts w:hint="cs"/>
          <w:rtl/>
        </w:rPr>
        <w:t xml:space="preserve">מהמקום. </w:t>
      </w:r>
      <w:r w:rsidRPr="007F6F31">
        <w:rPr>
          <w:rFonts w:ascii="Century" w:hAnsi="Century" w:cs="Miriam" w:hint="cs"/>
          <w:b/>
          <w:spacing w:val="0"/>
          <w:szCs w:val="24"/>
          <w:rtl/>
        </w:rPr>
        <w:t>מאז המנוחה לא נראתה עוד</w:t>
      </w:r>
      <w:r>
        <w:rPr>
          <w:rFonts w:hint="cs"/>
          <w:rtl/>
        </w:rPr>
        <w:t xml:space="preserve">. </w:t>
      </w:r>
      <w:r w:rsidR="0027530B">
        <w:rPr>
          <w:rFonts w:hint="cs"/>
          <w:rtl/>
        </w:rPr>
        <w:t>על פי הנטען ה</w:t>
      </w:r>
      <w:r>
        <w:rPr>
          <w:rFonts w:hint="cs"/>
          <w:rtl/>
        </w:rPr>
        <w:t>מערער חנק את המנוחה ובכך גרם למותה.</w:t>
      </w:r>
    </w:p>
    <w:p w:rsidR="00C07A24" w:rsidRDefault="00C07A24" w:rsidP="00C07A24">
      <w:pPr>
        <w:pStyle w:val="Ruller41"/>
        <w:rPr>
          <w:rtl/>
        </w:rPr>
      </w:pPr>
    </w:p>
    <w:p w:rsidR="00C07A24" w:rsidRDefault="00C07A24" w:rsidP="00BF4C4C">
      <w:pPr>
        <w:pStyle w:val="Ruller41"/>
        <w:rPr>
          <w:rtl/>
        </w:rPr>
      </w:pPr>
      <w:r>
        <w:rPr>
          <w:rtl/>
        </w:rPr>
        <w:tab/>
      </w:r>
      <w:r>
        <w:rPr>
          <w:rFonts w:hint="cs"/>
          <w:rtl/>
        </w:rPr>
        <w:t xml:space="preserve">למחרת, בתאריך 25.10.2016 בסמוך לשעה 20:00 המערער הגיע אל בית </w:t>
      </w:r>
      <w:r w:rsidR="00BF4C4C" w:rsidRPr="00BF4C4C">
        <w:rPr>
          <w:rtl/>
        </w:rPr>
        <w:t>אֵם</w:t>
      </w:r>
      <w:r w:rsidR="00BF4C4C">
        <w:rPr>
          <w:rFonts w:hint="cs"/>
          <w:rtl/>
        </w:rPr>
        <w:t xml:space="preserve"> </w:t>
      </w:r>
      <w:r>
        <w:rPr>
          <w:rFonts w:hint="cs"/>
          <w:rtl/>
        </w:rPr>
        <w:t xml:space="preserve">המנוחה וסיפר לה בכזב כי המנוחה נחטפה כמה שעות קודם לכן, בעת שעשו את דרכם ברכב מחיפה לנצרת. בהמשך הערב, המערער אף התייצב בתחנת המשטרה ומסר הודעה כוזבת שלפיה המנוחה נחטפה כאמור. </w:t>
      </w:r>
    </w:p>
    <w:p w:rsidR="00C07A24" w:rsidRDefault="00C07A24" w:rsidP="00C07A24">
      <w:pPr>
        <w:pStyle w:val="Ruller41"/>
        <w:rPr>
          <w:rtl/>
        </w:rPr>
      </w:pPr>
    </w:p>
    <w:p w:rsidR="00C07A24" w:rsidRDefault="00C07A24" w:rsidP="00C07A24">
      <w:pPr>
        <w:pStyle w:val="Ruller4"/>
        <w:rPr>
          <w:rtl/>
        </w:rPr>
      </w:pPr>
      <w:r>
        <w:rPr>
          <w:rFonts w:hint="cs"/>
          <w:rtl/>
        </w:rPr>
        <w:t xml:space="preserve">בגין האמור לעיל, למערער יוחסו עבירת רצח בכוונה תחילה לפי סעיף 300(א)(2) לחוק העונשין, התשל"ז-1977 (להלן: </w:t>
      </w:r>
      <w:r w:rsidRPr="0067048C">
        <w:rPr>
          <w:rFonts w:ascii="Century" w:hAnsi="Century" w:cs="Miriam" w:hint="cs"/>
          <w:b/>
          <w:spacing w:val="0"/>
          <w:sz w:val="22"/>
          <w:szCs w:val="24"/>
          <w:rtl/>
        </w:rPr>
        <w:t>החוק</w:t>
      </w:r>
      <w:r>
        <w:rPr>
          <w:rFonts w:hint="cs"/>
          <w:rtl/>
        </w:rPr>
        <w:t>), בנוסחו קודם הרפורמה בעבירות ההמתה; עבירת שיבוש מהלכי משפט לפי סעיף 244 לחוק; עבירת ידיעות כוזבות לפי סעיף 243 לחוק; ועבירת חטיפה לשם רצח או סחיטה לפי סעיף 372 לחוק.</w:t>
      </w:r>
    </w:p>
    <w:p w:rsidR="00C07A24" w:rsidRDefault="00C07A24" w:rsidP="00C07A24">
      <w:pPr>
        <w:pStyle w:val="Ruller41"/>
        <w:rPr>
          <w:rFonts w:ascii="Century" w:hAnsi="Century" w:cs="Miriam"/>
          <w:b/>
          <w:spacing w:val="0"/>
          <w:szCs w:val="24"/>
          <w:rtl/>
        </w:rPr>
      </w:pPr>
    </w:p>
    <w:p w:rsidR="00C07A24" w:rsidRDefault="00C07A24" w:rsidP="00C07A24">
      <w:pPr>
        <w:pStyle w:val="Ruller41"/>
        <w:rPr>
          <w:rFonts w:ascii="Century" w:hAnsi="Century" w:cs="Miriam"/>
          <w:b/>
          <w:spacing w:val="0"/>
          <w:szCs w:val="24"/>
          <w:rtl/>
        </w:rPr>
      </w:pPr>
      <w:r>
        <w:rPr>
          <w:rFonts w:ascii="Century" w:hAnsi="Century" w:cs="Miriam" w:hint="cs"/>
          <w:b/>
          <w:spacing w:val="0"/>
          <w:szCs w:val="24"/>
          <w:rtl/>
        </w:rPr>
        <w:t xml:space="preserve">עיקרי </w:t>
      </w:r>
      <w:r w:rsidRPr="0067048C">
        <w:rPr>
          <w:rFonts w:ascii="Century" w:hAnsi="Century" w:cs="Miriam" w:hint="cs"/>
          <w:b/>
          <w:spacing w:val="0"/>
          <w:szCs w:val="24"/>
          <w:rtl/>
        </w:rPr>
        <w:t xml:space="preserve">הכרעת הדין וגזר הדין </w:t>
      </w:r>
    </w:p>
    <w:p w:rsidR="00C07A24" w:rsidRDefault="00C07A24" w:rsidP="00C07A24">
      <w:pPr>
        <w:pStyle w:val="Ruller41"/>
        <w:rPr>
          <w:rtl/>
        </w:rPr>
      </w:pPr>
    </w:p>
    <w:p w:rsidR="00C07A24" w:rsidRDefault="00C07A24" w:rsidP="00AA2456">
      <w:pPr>
        <w:pStyle w:val="Ruller4"/>
      </w:pPr>
      <w:r>
        <w:rPr>
          <w:rFonts w:hint="cs"/>
          <w:rtl/>
        </w:rPr>
        <w:t xml:space="preserve">במהלך שמיעת הראיות, נפרסה </w:t>
      </w:r>
      <w:r w:rsidRPr="002F49C8">
        <w:rPr>
          <w:rFonts w:hint="cs"/>
          <w:rtl/>
        </w:rPr>
        <w:t xml:space="preserve">לפני בית המשפט המחוזי תשתית ראייתית רחבה ומקיפה הנסמכת על </w:t>
      </w:r>
      <w:r>
        <w:rPr>
          <w:rFonts w:hint="cs"/>
          <w:rtl/>
        </w:rPr>
        <w:t xml:space="preserve">שלושה אדנים מרכזיים </w:t>
      </w:r>
      <w:r>
        <w:rPr>
          <w:rtl/>
        </w:rPr>
        <w:t>–</w:t>
      </w:r>
      <w:r>
        <w:rPr>
          <w:rFonts w:hint="cs"/>
          <w:rtl/>
        </w:rPr>
        <w:t xml:space="preserve"> </w:t>
      </w:r>
      <w:r w:rsidRPr="003E7809">
        <w:rPr>
          <w:rFonts w:ascii="Century" w:hAnsi="Century" w:cs="Miriam" w:hint="cs"/>
          <w:b/>
          <w:spacing w:val="0"/>
          <w:sz w:val="22"/>
          <w:szCs w:val="24"/>
          <w:rtl/>
        </w:rPr>
        <w:t>האחד</w:t>
      </w:r>
      <w:r>
        <w:rPr>
          <w:rFonts w:hint="cs"/>
          <w:rtl/>
        </w:rPr>
        <w:t xml:space="preserve">, ראיות נסיבתיות; </w:t>
      </w:r>
      <w:r w:rsidRPr="003E7809">
        <w:rPr>
          <w:rFonts w:ascii="Century" w:hAnsi="Century" w:cs="Miriam" w:hint="cs"/>
          <w:b/>
          <w:spacing w:val="0"/>
          <w:sz w:val="22"/>
          <w:szCs w:val="24"/>
          <w:rtl/>
        </w:rPr>
        <w:t>השני</w:t>
      </w:r>
      <w:r>
        <w:rPr>
          <w:rFonts w:hint="cs"/>
          <w:rtl/>
        </w:rPr>
        <w:t xml:space="preserve">, הודאה שהמערער מסר בפני אחותו </w:t>
      </w:r>
      <w:r>
        <w:rPr>
          <w:rtl/>
        </w:rPr>
        <w:t>–</w:t>
      </w:r>
      <w:r>
        <w:rPr>
          <w:rFonts w:hint="cs"/>
          <w:rtl/>
        </w:rPr>
        <w:t xml:space="preserve"> איה (להלן: </w:t>
      </w:r>
      <w:r w:rsidRPr="00A069C7">
        <w:rPr>
          <w:rFonts w:ascii="Century" w:hAnsi="Century" w:cs="Miriam" w:hint="eastAsia"/>
          <w:b/>
          <w:spacing w:val="0"/>
          <w:sz w:val="22"/>
          <w:szCs w:val="24"/>
          <w:rtl/>
        </w:rPr>
        <w:t>האחות</w:t>
      </w:r>
      <w:r w:rsidRPr="00C33E13">
        <w:rPr>
          <w:rtl/>
        </w:rPr>
        <w:t xml:space="preserve"> </w:t>
      </w:r>
      <w:r>
        <w:rPr>
          <w:rFonts w:hint="cs"/>
          <w:rtl/>
        </w:rPr>
        <w:t xml:space="preserve">או </w:t>
      </w:r>
      <w:r w:rsidRPr="00A069C7">
        <w:rPr>
          <w:rFonts w:ascii="Century" w:hAnsi="Century" w:cs="Miriam" w:hint="eastAsia"/>
          <w:b/>
          <w:spacing w:val="0"/>
          <w:sz w:val="22"/>
          <w:szCs w:val="24"/>
          <w:rtl/>
        </w:rPr>
        <w:t>איה</w:t>
      </w:r>
      <w:r>
        <w:rPr>
          <w:rFonts w:hint="cs"/>
          <w:rtl/>
        </w:rPr>
        <w:t xml:space="preserve">), ובן זוגה </w:t>
      </w:r>
      <w:r>
        <w:rPr>
          <w:rtl/>
        </w:rPr>
        <w:t>–</w:t>
      </w:r>
      <w:r>
        <w:rPr>
          <w:rFonts w:hint="cs"/>
          <w:rtl/>
        </w:rPr>
        <w:t xml:space="preserve"> </w:t>
      </w:r>
      <w:proofErr w:type="spellStart"/>
      <w:r>
        <w:rPr>
          <w:rFonts w:hint="cs"/>
          <w:rtl/>
        </w:rPr>
        <w:t>סוהיל</w:t>
      </w:r>
      <w:proofErr w:type="spellEnd"/>
      <w:r>
        <w:rPr>
          <w:rFonts w:hint="cs"/>
          <w:rtl/>
        </w:rPr>
        <w:t xml:space="preserve"> (להלן: </w:t>
      </w:r>
      <w:proofErr w:type="spellStart"/>
      <w:r w:rsidRPr="00A069C7">
        <w:rPr>
          <w:rFonts w:ascii="Century" w:hAnsi="Century" w:cs="Miriam" w:hint="eastAsia"/>
          <w:b/>
          <w:spacing w:val="0"/>
          <w:sz w:val="22"/>
          <w:szCs w:val="24"/>
          <w:rtl/>
        </w:rPr>
        <w:t>סוהיל</w:t>
      </w:r>
      <w:proofErr w:type="spellEnd"/>
      <w:r>
        <w:rPr>
          <w:rFonts w:hint="cs"/>
          <w:rtl/>
        </w:rPr>
        <w:t xml:space="preserve">); </w:t>
      </w:r>
      <w:r w:rsidRPr="003E7809">
        <w:rPr>
          <w:rFonts w:ascii="Century" w:hAnsi="Century" w:cs="Miriam" w:hint="cs"/>
          <w:b/>
          <w:spacing w:val="0"/>
          <w:sz w:val="22"/>
          <w:szCs w:val="24"/>
          <w:rtl/>
        </w:rPr>
        <w:t>השלישי</w:t>
      </w:r>
      <w:r>
        <w:rPr>
          <w:rFonts w:hint="cs"/>
          <w:rtl/>
        </w:rPr>
        <w:t>, גרסת</w:t>
      </w:r>
      <w:r w:rsidR="004302DB">
        <w:rPr>
          <w:rFonts w:hint="cs"/>
          <w:rtl/>
        </w:rPr>
        <w:t>ו של</w:t>
      </w:r>
      <w:r>
        <w:rPr>
          <w:rFonts w:hint="cs"/>
          <w:rtl/>
        </w:rPr>
        <w:t xml:space="preserve"> המערער.</w:t>
      </w:r>
    </w:p>
    <w:p w:rsidR="00C07A24" w:rsidRPr="003E7809" w:rsidRDefault="00C07A24" w:rsidP="00C07A24">
      <w:pPr>
        <w:pStyle w:val="Ruller41"/>
        <w:rPr>
          <w:rFonts w:ascii="Garamond" w:hAnsi="Garamond"/>
          <w:sz w:val="24"/>
          <w:rtl/>
        </w:rPr>
      </w:pPr>
    </w:p>
    <w:p w:rsidR="00C07A24" w:rsidRDefault="00C07A24" w:rsidP="00AA2456">
      <w:pPr>
        <w:pStyle w:val="Ruller4"/>
        <w:rPr>
          <w:rtl/>
        </w:rPr>
      </w:pPr>
      <w:r w:rsidRPr="002C46EB">
        <w:rPr>
          <w:rFonts w:hint="eastAsia"/>
          <w:rtl/>
        </w:rPr>
        <w:lastRenderedPageBreak/>
        <w:t>על</w:t>
      </w:r>
      <w:r w:rsidRPr="002C46EB">
        <w:rPr>
          <w:rtl/>
        </w:rPr>
        <w:t xml:space="preserve"> </w:t>
      </w:r>
      <w:r w:rsidRPr="002C46EB">
        <w:rPr>
          <w:rFonts w:hint="eastAsia"/>
          <w:rtl/>
        </w:rPr>
        <w:t>פי</w:t>
      </w:r>
      <w:r w:rsidRPr="002C46EB">
        <w:rPr>
          <w:rtl/>
        </w:rPr>
        <w:t xml:space="preserve"> </w:t>
      </w:r>
      <w:r w:rsidRPr="002C46EB">
        <w:rPr>
          <w:rFonts w:hint="eastAsia"/>
          <w:rtl/>
        </w:rPr>
        <w:t>הכרעת</w:t>
      </w:r>
      <w:r w:rsidRPr="002C46EB">
        <w:rPr>
          <w:rtl/>
        </w:rPr>
        <w:t xml:space="preserve"> </w:t>
      </w:r>
      <w:r w:rsidRPr="002C46EB">
        <w:rPr>
          <w:rFonts w:hint="eastAsia"/>
          <w:rtl/>
        </w:rPr>
        <w:t>הדין</w:t>
      </w:r>
      <w:r w:rsidRPr="002C46EB">
        <w:rPr>
          <w:rtl/>
        </w:rPr>
        <w:t>,</w:t>
      </w:r>
      <w:r>
        <w:rPr>
          <w:rFonts w:ascii="Century" w:hAnsi="Century" w:cs="Miriam" w:hint="cs"/>
          <w:b/>
          <w:spacing w:val="0"/>
          <w:sz w:val="22"/>
          <w:szCs w:val="24"/>
          <w:rtl/>
        </w:rPr>
        <w:t xml:space="preserve"> </w:t>
      </w:r>
      <w:r w:rsidRPr="003E7809">
        <w:rPr>
          <w:rFonts w:ascii="Century" w:hAnsi="Century" w:cs="Miriam" w:hint="cs"/>
          <w:b/>
          <w:spacing w:val="0"/>
          <w:sz w:val="22"/>
          <w:szCs w:val="24"/>
          <w:rtl/>
        </w:rPr>
        <w:t>מסכת הראיות הנסיבתיות</w:t>
      </w:r>
      <w:r>
        <w:rPr>
          <w:rFonts w:hint="cs"/>
          <w:rtl/>
        </w:rPr>
        <w:t xml:space="preserve"> מלמדת כי בין המערער למנוחה שררה מערכת יחסים עכורה</w:t>
      </w:r>
      <w:r w:rsidR="0027530B">
        <w:rPr>
          <w:rFonts w:hint="cs"/>
          <w:rtl/>
        </w:rPr>
        <w:t xml:space="preserve"> כבר מתחילת</w:t>
      </w:r>
      <w:r>
        <w:rPr>
          <w:rFonts w:hint="cs"/>
          <w:rtl/>
        </w:rPr>
        <w:t xml:space="preserve"> </w:t>
      </w:r>
      <w:r w:rsidR="00BF6F3E">
        <w:rPr>
          <w:rFonts w:hint="cs"/>
          <w:rtl/>
        </w:rPr>
        <w:t>נישואיהם</w:t>
      </w:r>
      <w:r w:rsidR="0027530B">
        <w:rPr>
          <w:rFonts w:hint="cs"/>
          <w:rtl/>
        </w:rPr>
        <w:t>, וכי</w:t>
      </w:r>
      <w:r>
        <w:rPr>
          <w:rFonts w:hint="cs"/>
          <w:rtl/>
        </w:rPr>
        <w:t xml:space="preserve"> המערער נהג באלימות כלפי המנוחה, כפי שהעידה גיסתה</w:t>
      </w:r>
      <w:r w:rsidR="00B73B80">
        <w:rPr>
          <w:rFonts w:hint="cs"/>
          <w:rtl/>
        </w:rPr>
        <w:t>,</w:t>
      </w:r>
      <w:r>
        <w:rPr>
          <w:rFonts w:hint="cs"/>
          <w:rtl/>
        </w:rPr>
        <w:t xml:space="preserve"> וגילה דפוסי התנהגות אלימה ושתלטנית כלפי</w:t>
      </w:r>
      <w:r w:rsidR="000A6F99">
        <w:rPr>
          <w:rFonts w:hint="cs"/>
          <w:rtl/>
        </w:rPr>
        <w:t>ה</w:t>
      </w:r>
      <w:r>
        <w:rPr>
          <w:rFonts w:hint="cs"/>
          <w:rtl/>
        </w:rPr>
        <w:t>. על רקע האמור, בין היתר, המנוחה שקלה להיפרד מהמערער.</w:t>
      </w:r>
    </w:p>
    <w:p w:rsidR="00C07A24" w:rsidRDefault="00C07A24" w:rsidP="00C07A24">
      <w:pPr>
        <w:pStyle w:val="Ruller41"/>
        <w:rPr>
          <w:rtl/>
        </w:rPr>
      </w:pPr>
    </w:p>
    <w:p w:rsidR="00297319" w:rsidRDefault="00C07A24" w:rsidP="004302DB">
      <w:pPr>
        <w:pStyle w:val="Ruller41"/>
        <w:rPr>
          <w:rtl/>
        </w:rPr>
      </w:pPr>
      <w:r>
        <w:rPr>
          <w:rtl/>
        </w:rPr>
        <w:tab/>
      </w:r>
      <w:r>
        <w:rPr>
          <w:rFonts w:hint="cs"/>
          <w:rtl/>
        </w:rPr>
        <w:t xml:space="preserve">ביום 24.10.2016 בשעות הערב, תועדו במצלמות </w:t>
      </w:r>
      <w:r w:rsidRPr="00A360BF">
        <w:rPr>
          <w:rFonts w:hint="cs"/>
          <w:rtl/>
        </w:rPr>
        <w:t xml:space="preserve">האבטחה של הצימר (ת/66) המערער והמנוחה (להלן: </w:t>
      </w:r>
      <w:r w:rsidRPr="00A360BF">
        <w:rPr>
          <w:rFonts w:ascii="Century" w:hAnsi="Century" w:cs="Miriam" w:hint="cs"/>
          <w:b/>
          <w:spacing w:val="0"/>
          <w:szCs w:val="24"/>
          <w:rtl/>
        </w:rPr>
        <w:t>מצלמות הצימר</w:t>
      </w:r>
      <w:r w:rsidRPr="00A360BF">
        <w:rPr>
          <w:rFonts w:hint="cs"/>
          <w:rtl/>
        </w:rPr>
        <w:t>). בשעה 20:15 המערער נ</w:t>
      </w:r>
      <w:r>
        <w:rPr>
          <w:rFonts w:hint="cs"/>
          <w:rtl/>
        </w:rPr>
        <w:t xml:space="preserve">צפה מחנה את רכבו סמוך לצימר, ניגש לתיבה בפתח הצימר המיועדת להפקדת התשלום ונכנס </w:t>
      </w:r>
      <w:r w:rsidR="001977FC">
        <w:rPr>
          <w:rFonts w:hint="cs"/>
          <w:rtl/>
        </w:rPr>
        <w:t>א</w:t>
      </w:r>
      <w:r w:rsidR="004852FC">
        <w:rPr>
          <w:rFonts w:hint="cs"/>
          <w:rtl/>
        </w:rPr>
        <w:t>ליו</w:t>
      </w:r>
      <w:r>
        <w:rPr>
          <w:rFonts w:hint="cs"/>
          <w:rtl/>
        </w:rPr>
        <w:t>. בסמוך</w:t>
      </w:r>
      <w:r w:rsidR="00841361">
        <w:rPr>
          <w:rFonts w:hint="cs"/>
          <w:rtl/>
        </w:rPr>
        <w:t xml:space="preserve"> לאחר מכן,</w:t>
      </w:r>
      <w:r>
        <w:rPr>
          <w:rFonts w:hint="cs"/>
          <w:rtl/>
        </w:rPr>
        <w:t xml:space="preserve"> יצא לכיוון הרכב וכששב לצימר אחז בידו בקבוק משקה. כן נצפתה המנוחה פוסעת בעקבות</w:t>
      </w:r>
      <w:r w:rsidR="00E47A91">
        <w:rPr>
          <w:rFonts w:hint="cs"/>
          <w:rtl/>
        </w:rPr>
        <w:t>יו</w:t>
      </w:r>
      <w:r>
        <w:rPr>
          <w:rFonts w:hint="cs"/>
          <w:rtl/>
        </w:rPr>
        <w:t xml:space="preserve"> אל הצימר כשלעיניה משקפי שמש, לרגליה כפכפים ועל כתפה תיק צד לבן.</w:t>
      </w:r>
      <w:r w:rsidR="00287008">
        <w:rPr>
          <w:rFonts w:hint="cs"/>
          <w:rtl/>
        </w:rPr>
        <w:t xml:space="preserve"> </w:t>
      </w:r>
    </w:p>
    <w:p w:rsidR="00297319" w:rsidRDefault="00297319" w:rsidP="00297319">
      <w:pPr>
        <w:pStyle w:val="Ruller41"/>
        <w:rPr>
          <w:rtl/>
        </w:rPr>
      </w:pPr>
    </w:p>
    <w:p w:rsidR="00C07A24" w:rsidRDefault="00297319" w:rsidP="00297319">
      <w:pPr>
        <w:pStyle w:val="Ruller41"/>
        <w:rPr>
          <w:rtl/>
        </w:rPr>
      </w:pPr>
      <w:r>
        <w:rPr>
          <w:rtl/>
        </w:rPr>
        <w:tab/>
      </w:r>
      <w:r w:rsidR="00C07A24">
        <w:rPr>
          <w:rFonts w:hint="cs"/>
          <w:rtl/>
        </w:rPr>
        <w:t xml:space="preserve">בחלוף כשעתיים, בשעה 22:10, המערער תועד יוצא לבדו מהצימר, ניגש לרכב, פותח את דלת הנהג ולאחר כמה שניות שב לצימר, כל זאת בעודו מתהלך ברוגע ומתבונן לצדדים. בשעה 22:21, המערער יצא </w:t>
      </w:r>
      <w:r w:rsidR="008547E6">
        <w:rPr>
          <w:rFonts w:hint="cs"/>
          <w:rtl/>
        </w:rPr>
        <w:t xml:space="preserve">שוב </w:t>
      </w:r>
      <w:r w:rsidR="00C07A24">
        <w:rPr>
          <w:rFonts w:hint="cs"/>
          <w:rtl/>
        </w:rPr>
        <w:t xml:space="preserve">מהצימר, הכניס לרכב את התיק הלבן של המנוחה, פתח את דלת המושב האחורי והותירה פתוחה. כעבור זמן </w:t>
      </w:r>
      <w:r w:rsidR="00C07A24" w:rsidRPr="001D27A3">
        <w:rPr>
          <w:rFonts w:ascii="Century" w:hAnsi="Century" w:hint="cs"/>
          <w:rtl/>
        </w:rPr>
        <w:t>קצר</w:t>
      </w:r>
      <w:r w:rsidR="00C07A24" w:rsidRPr="005171A1">
        <w:rPr>
          <w:rFonts w:ascii="Century" w:hAnsi="Century" w:hint="cs"/>
          <w:rtl/>
        </w:rPr>
        <w:t>, המערער נצפה במצלמות יוצא מהצימר כאשר הוא נושא את המנוחה על כפיו תוך שהיא "</w:t>
      </w:r>
      <w:r w:rsidR="00C07A24" w:rsidRPr="005171A1">
        <w:rPr>
          <w:rFonts w:ascii="Century" w:hAnsi="Century" w:hint="eastAsia"/>
          <w:rtl/>
        </w:rPr>
        <w:t>ללא</w:t>
      </w:r>
      <w:r w:rsidR="00C07A24" w:rsidRPr="005171A1">
        <w:rPr>
          <w:rFonts w:ascii="Century" w:hAnsi="Century"/>
          <w:rtl/>
        </w:rPr>
        <w:t xml:space="preserve"> </w:t>
      </w:r>
      <w:r w:rsidR="00C07A24" w:rsidRPr="005171A1">
        <w:rPr>
          <w:rFonts w:ascii="Century" w:hAnsi="Century" w:hint="eastAsia"/>
          <w:rtl/>
        </w:rPr>
        <w:t>כל</w:t>
      </w:r>
      <w:r w:rsidR="00C07A24" w:rsidRPr="005171A1">
        <w:rPr>
          <w:rFonts w:ascii="Century" w:hAnsi="Century"/>
          <w:rtl/>
        </w:rPr>
        <w:t xml:space="preserve"> </w:t>
      </w:r>
      <w:r w:rsidR="00C07A24" w:rsidRPr="005171A1">
        <w:rPr>
          <w:rFonts w:ascii="Century" w:hAnsi="Century" w:hint="eastAsia"/>
          <w:rtl/>
        </w:rPr>
        <w:t>תנועה</w:t>
      </w:r>
      <w:r w:rsidR="00C07A24" w:rsidRPr="005171A1">
        <w:rPr>
          <w:rFonts w:ascii="Century" w:hAnsi="Century"/>
          <w:rtl/>
        </w:rPr>
        <w:t xml:space="preserve">, </w:t>
      </w:r>
      <w:r w:rsidR="00C07A24" w:rsidRPr="005171A1">
        <w:rPr>
          <w:rFonts w:ascii="Century" w:hAnsi="Century" w:hint="eastAsia"/>
          <w:rtl/>
        </w:rPr>
        <w:t>נראית</w:t>
      </w:r>
      <w:r w:rsidR="00C07A24" w:rsidRPr="005171A1">
        <w:rPr>
          <w:rFonts w:ascii="Century" w:hAnsi="Century"/>
          <w:rtl/>
        </w:rPr>
        <w:t xml:space="preserve"> </w:t>
      </w:r>
      <w:r w:rsidR="00C07A24" w:rsidRPr="005171A1">
        <w:rPr>
          <w:rFonts w:ascii="Century" w:hAnsi="Century" w:hint="eastAsia"/>
          <w:rtl/>
        </w:rPr>
        <w:t>חסרת</w:t>
      </w:r>
      <w:r w:rsidR="00C07A24" w:rsidRPr="005171A1">
        <w:rPr>
          <w:rFonts w:ascii="Century" w:hAnsi="Century"/>
          <w:rtl/>
        </w:rPr>
        <w:t xml:space="preserve"> </w:t>
      </w:r>
      <w:r w:rsidR="00C07A24" w:rsidRPr="005171A1">
        <w:rPr>
          <w:rFonts w:ascii="Century" w:hAnsi="Century" w:hint="eastAsia"/>
          <w:rtl/>
        </w:rPr>
        <w:t>חיים</w:t>
      </w:r>
      <w:r w:rsidR="00C07A24" w:rsidRPr="005171A1">
        <w:rPr>
          <w:rFonts w:ascii="Century" w:hAnsi="Century"/>
          <w:rtl/>
        </w:rPr>
        <w:t xml:space="preserve"> </w:t>
      </w:r>
      <w:r w:rsidR="00C07A24" w:rsidRPr="005171A1">
        <w:rPr>
          <w:rFonts w:ascii="Century" w:hAnsi="Century" w:hint="eastAsia"/>
          <w:rtl/>
        </w:rPr>
        <w:t>או</w:t>
      </w:r>
      <w:r w:rsidR="00C07A24" w:rsidRPr="005171A1">
        <w:rPr>
          <w:rFonts w:ascii="Century" w:hAnsi="Century"/>
          <w:rtl/>
        </w:rPr>
        <w:t xml:space="preserve"> </w:t>
      </w:r>
      <w:r w:rsidR="00C07A24" w:rsidRPr="005171A1">
        <w:rPr>
          <w:rFonts w:ascii="Century" w:hAnsi="Century" w:hint="eastAsia"/>
          <w:rtl/>
        </w:rPr>
        <w:t>חסרת</w:t>
      </w:r>
      <w:r w:rsidR="00C07A24" w:rsidRPr="005171A1">
        <w:rPr>
          <w:rFonts w:ascii="Century" w:hAnsi="Century"/>
          <w:rtl/>
        </w:rPr>
        <w:t xml:space="preserve"> </w:t>
      </w:r>
      <w:r w:rsidR="00C07A24" w:rsidRPr="005171A1">
        <w:rPr>
          <w:rFonts w:ascii="Century" w:hAnsi="Century" w:hint="eastAsia"/>
          <w:rtl/>
        </w:rPr>
        <w:t>הכרה</w:t>
      </w:r>
      <w:r w:rsidR="00C07A24" w:rsidRPr="005171A1">
        <w:rPr>
          <w:rFonts w:ascii="Century" w:hAnsi="Century"/>
          <w:rtl/>
        </w:rPr>
        <w:t xml:space="preserve"> </w:t>
      </w:r>
      <w:r w:rsidR="00C07A24" w:rsidRPr="005171A1">
        <w:rPr>
          <w:rFonts w:ascii="Century" w:hAnsi="Century" w:hint="eastAsia"/>
          <w:rtl/>
        </w:rPr>
        <w:t>ועל</w:t>
      </w:r>
      <w:r w:rsidR="00C07A24" w:rsidRPr="005171A1">
        <w:rPr>
          <w:rFonts w:ascii="Century" w:hAnsi="Century"/>
          <w:rtl/>
        </w:rPr>
        <w:t xml:space="preserve"> </w:t>
      </w:r>
      <w:r w:rsidR="00C07A24" w:rsidRPr="005171A1">
        <w:rPr>
          <w:rFonts w:ascii="Century" w:hAnsi="Century" w:hint="eastAsia"/>
          <w:rtl/>
        </w:rPr>
        <w:t>כל</w:t>
      </w:r>
      <w:r w:rsidR="00C07A24" w:rsidRPr="005171A1">
        <w:rPr>
          <w:rFonts w:ascii="Century" w:hAnsi="Century"/>
          <w:rtl/>
        </w:rPr>
        <w:t xml:space="preserve"> </w:t>
      </w:r>
      <w:r w:rsidR="00C07A24" w:rsidRPr="005171A1">
        <w:rPr>
          <w:rFonts w:ascii="Century" w:hAnsi="Century" w:hint="eastAsia"/>
          <w:rtl/>
        </w:rPr>
        <w:t>פנים</w:t>
      </w:r>
      <w:r w:rsidR="00C07A24" w:rsidRPr="005171A1">
        <w:rPr>
          <w:rFonts w:ascii="Century" w:hAnsi="Century"/>
          <w:rtl/>
        </w:rPr>
        <w:t xml:space="preserve">, </w:t>
      </w:r>
      <w:r w:rsidR="00C07A24" w:rsidRPr="005171A1">
        <w:rPr>
          <w:rFonts w:ascii="Century" w:hAnsi="Century" w:hint="eastAsia"/>
          <w:rtl/>
        </w:rPr>
        <w:t>מעולפת</w:t>
      </w:r>
      <w:r w:rsidR="00C07A24" w:rsidRPr="005171A1">
        <w:rPr>
          <w:rFonts w:ascii="Century" w:hAnsi="Century" w:hint="cs"/>
          <w:rtl/>
        </w:rPr>
        <w:t>" כלשון בית המשפט המחוזי. המערער הכניס את המנוחה למושב האחורי של הרכב, סגר את דלת הרכב</w:t>
      </w:r>
      <w:r w:rsidR="00C07A24" w:rsidRPr="005171A1">
        <w:rPr>
          <w:rFonts w:hint="cs"/>
          <w:rtl/>
        </w:rPr>
        <w:t xml:space="preserve"> </w:t>
      </w:r>
      <w:r w:rsidR="00C07A24">
        <w:rPr>
          <w:rFonts w:hint="cs"/>
          <w:rtl/>
        </w:rPr>
        <w:t>וחזר לצימר. לאחר מכן יצא מהצימר בפעם האחרונה, השליך את כפכפי המנוחה מחוץ לצימר, נכנס לרכב ונסע מהמקום.</w:t>
      </w:r>
    </w:p>
    <w:p w:rsidR="00C07A24" w:rsidRDefault="00C07A24" w:rsidP="00C07A24">
      <w:pPr>
        <w:pStyle w:val="Ruller41"/>
        <w:rPr>
          <w:rtl/>
        </w:rPr>
      </w:pPr>
    </w:p>
    <w:p w:rsidR="00C07A24" w:rsidRDefault="00C07A24" w:rsidP="00AA2456">
      <w:pPr>
        <w:pStyle w:val="Ruller41"/>
        <w:rPr>
          <w:rtl/>
        </w:rPr>
      </w:pPr>
      <w:r>
        <w:rPr>
          <w:rtl/>
        </w:rPr>
        <w:tab/>
      </w:r>
      <w:r w:rsidR="00A41881">
        <w:rPr>
          <w:rFonts w:hint="cs"/>
          <w:rtl/>
        </w:rPr>
        <w:t>זמן מה</w:t>
      </w:r>
      <w:r>
        <w:rPr>
          <w:rFonts w:hint="cs"/>
          <w:rtl/>
        </w:rPr>
        <w:t xml:space="preserve"> </w:t>
      </w:r>
      <w:r w:rsidR="00C21ABB">
        <w:rPr>
          <w:rFonts w:hint="cs"/>
          <w:rtl/>
        </w:rPr>
        <w:t xml:space="preserve">לאחר מכן </w:t>
      </w:r>
      <w:r>
        <w:rPr>
          <w:rFonts w:hint="cs"/>
          <w:rtl/>
        </w:rPr>
        <w:t xml:space="preserve">המערער תועד בפתח ביתה של </w:t>
      </w:r>
      <w:r w:rsidR="00282085">
        <w:rPr>
          <w:rFonts w:hint="cs"/>
          <w:rtl/>
        </w:rPr>
        <w:t xml:space="preserve">אחותו </w:t>
      </w:r>
      <w:r>
        <w:rPr>
          <w:rFonts w:hint="cs"/>
          <w:rtl/>
        </w:rPr>
        <w:t xml:space="preserve">איה על-ידי מצלמות אבטחה סמוכות </w:t>
      </w:r>
      <w:r w:rsidRPr="00A360BF">
        <w:rPr>
          <w:rFonts w:hint="cs"/>
          <w:rtl/>
        </w:rPr>
        <w:t>(ת/78) (להלן:</w:t>
      </w:r>
      <w:r>
        <w:rPr>
          <w:rFonts w:hint="cs"/>
          <w:rtl/>
        </w:rPr>
        <w:t xml:space="preserve"> </w:t>
      </w:r>
      <w:r w:rsidRPr="008322EE">
        <w:rPr>
          <w:rFonts w:ascii="Century" w:hAnsi="Century" w:cs="Miriam" w:hint="cs"/>
          <w:b/>
          <w:spacing w:val="0"/>
          <w:szCs w:val="24"/>
          <w:rtl/>
        </w:rPr>
        <w:t xml:space="preserve">מצלמות </w:t>
      </w:r>
      <w:r>
        <w:rPr>
          <w:rFonts w:ascii="Century" w:hAnsi="Century" w:cs="Miriam" w:hint="cs"/>
          <w:b/>
          <w:spacing w:val="0"/>
          <w:szCs w:val="24"/>
          <w:rtl/>
        </w:rPr>
        <w:t>בית השכן</w:t>
      </w:r>
      <w:r>
        <w:rPr>
          <w:rFonts w:hint="cs"/>
          <w:rtl/>
        </w:rPr>
        <w:t xml:space="preserve">) </w:t>
      </w:r>
      <w:r>
        <w:rPr>
          <w:rtl/>
        </w:rPr>
        <w:t>–</w:t>
      </w:r>
      <w:r>
        <w:rPr>
          <w:rFonts w:hint="cs"/>
          <w:rtl/>
        </w:rPr>
        <w:t xml:space="preserve"> בשעה 22:31</w:t>
      </w:r>
      <w:r w:rsidR="003476B2">
        <w:rPr>
          <w:rFonts w:hint="cs"/>
          <w:rtl/>
        </w:rPr>
        <w:t xml:space="preserve"> נצפה המערער מגיע לביתה, משוחח עם בן זוגה </w:t>
      </w:r>
      <w:proofErr w:type="spellStart"/>
      <w:r w:rsidR="003476B2">
        <w:rPr>
          <w:rFonts w:hint="cs"/>
          <w:rtl/>
        </w:rPr>
        <w:t>סוהיל</w:t>
      </w:r>
      <w:proofErr w:type="spellEnd"/>
      <w:r w:rsidR="003476B2">
        <w:rPr>
          <w:rFonts w:hint="cs"/>
          <w:rtl/>
        </w:rPr>
        <w:t xml:space="preserve"> ועוזב </w:t>
      </w:r>
      <w:r>
        <w:rPr>
          <w:rFonts w:hint="cs"/>
          <w:rtl/>
        </w:rPr>
        <w:t xml:space="preserve">את המקום לאחר </w:t>
      </w:r>
      <w:proofErr w:type="spellStart"/>
      <w:r>
        <w:rPr>
          <w:rFonts w:hint="cs"/>
          <w:rtl/>
        </w:rPr>
        <w:t>שסוהיל</w:t>
      </w:r>
      <w:proofErr w:type="spellEnd"/>
      <w:r>
        <w:rPr>
          <w:rFonts w:hint="cs"/>
          <w:rtl/>
        </w:rPr>
        <w:t xml:space="preserve"> מסר לידיו </w:t>
      </w:r>
      <w:r w:rsidRPr="002C46EB">
        <w:rPr>
          <w:rFonts w:ascii="Century" w:hAnsi="Century" w:cs="Miriam" w:hint="eastAsia"/>
          <w:b/>
          <w:spacing w:val="0"/>
          <w:szCs w:val="24"/>
          <w:rtl/>
        </w:rPr>
        <w:t>מעדר</w:t>
      </w:r>
      <w:r>
        <w:rPr>
          <w:rFonts w:hint="cs"/>
          <w:rtl/>
        </w:rPr>
        <w:t xml:space="preserve">. לאחר כשלוש שעות, סמוך לשעה 1:17, המערער הגיע בשנית לביתה של </w:t>
      </w:r>
      <w:r w:rsidRPr="005171A1">
        <w:rPr>
          <w:rFonts w:ascii="Century" w:hAnsi="Century" w:hint="cs"/>
          <w:rtl/>
        </w:rPr>
        <w:t>איה. זו האחרונה יצאה לקראתו והם התרחקו יחדיו</w:t>
      </w:r>
      <w:r w:rsidR="00D13592">
        <w:rPr>
          <w:rFonts w:ascii="Century" w:hAnsi="Century" w:hint="cs"/>
          <w:rtl/>
        </w:rPr>
        <w:t xml:space="preserve"> מהבית</w:t>
      </w:r>
      <w:r w:rsidRPr="005171A1">
        <w:rPr>
          <w:rFonts w:ascii="Century" w:hAnsi="Century" w:hint="cs"/>
          <w:rtl/>
        </w:rPr>
        <w:t xml:space="preserve">. לאחר כחמש דקות, איה נצפית חוזרת לביתה כאשר היא "הולכת לאיטה, לא יציבה, כשהיא סופקת כפיה על לחייה", בעוד </w:t>
      </w:r>
      <w:proofErr w:type="spellStart"/>
      <w:r w:rsidRPr="005171A1">
        <w:rPr>
          <w:rFonts w:ascii="Century" w:hAnsi="Century" w:hint="cs"/>
          <w:rtl/>
        </w:rPr>
        <w:t>סוהיל</w:t>
      </w:r>
      <w:proofErr w:type="spellEnd"/>
      <w:r w:rsidRPr="005171A1">
        <w:rPr>
          <w:rFonts w:hint="cs"/>
          <w:rtl/>
        </w:rPr>
        <w:t xml:space="preserve"> </w:t>
      </w:r>
      <w:r w:rsidRPr="007575EB">
        <w:rPr>
          <w:rFonts w:hint="cs"/>
          <w:rtl/>
        </w:rPr>
        <w:t xml:space="preserve">יוצא לקראתה </w:t>
      </w:r>
      <w:r w:rsidRPr="007575EB">
        <w:rPr>
          <w:rFonts w:hint="eastAsia"/>
          <w:rtl/>
        </w:rPr>
        <w:t>ו</w:t>
      </w:r>
      <w:r w:rsidR="003476B2">
        <w:rPr>
          <w:rFonts w:hint="cs"/>
          <w:rtl/>
        </w:rPr>
        <w:t>נצפה כתומך בה מאחור בדרכם לפתח ביתם.</w:t>
      </w:r>
    </w:p>
    <w:p w:rsidR="00C07A24" w:rsidRDefault="00C07A24" w:rsidP="00C07A24">
      <w:pPr>
        <w:pStyle w:val="Ruller41"/>
        <w:rPr>
          <w:rtl/>
        </w:rPr>
      </w:pPr>
    </w:p>
    <w:p w:rsidR="00DE40B1" w:rsidRDefault="00D13592" w:rsidP="00884002">
      <w:pPr>
        <w:pStyle w:val="Ruller4"/>
        <w:rPr>
          <w:rtl/>
        </w:rPr>
      </w:pPr>
      <w:r>
        <w:rPr>
          <w:rFonts w:hint="cs"/>
          <w:rtl/>
        </w:rPr>
        <w:t>באשר ל</w:t>
      </w:r>
      <w:r w:rsidR="00C07A24">
        <w:rPr>
          <w:rFonts w:hint="cs"/>
          <w:rtl/>
        </w:rPr>
        <w:t xml:space="preserve">תוכן הדברים שנאמרו </w:t>
      </w:r>
      <w:r w:rsidR="00297319">
        <w:rPr>
          <w:rFonts w:hint="cs"/>
          <w:rtl/>
        </w:rPr>
        <w:t xml:space="preserve">עת ביקר המערער בביתם של איה </w:t>
      </w:r>
      <w:proofErr w:type="spellStart"/>
      <w:r w:rsidR="00704A02">
        <w:rPr>
          <w:rFonts w:hint="cs"/>
          <w:rtl/>
        </w:rPr>
        <w:t>וסוהיל</w:t>
      </w:r>
      <w:proofErr w:type="spellEnd"/>
      <w:r w:rsidR="00514E0A">
        <w:rPr>
          <w:rFonts w:hint="cs"/>
          <w:rtl/>
        </w:rPr>
        <w:t xml:space="preserve">, </w:t>
      </w:r>
      <w:r w:rsidR="00C07A24">
        <w:rPr>
          <w:rFonts w:hint="cs"/>
          <w:rtl/>
        </w:rPr>
        <w:t xml:space="preserve">בית המשפט המחוזי קבע על סמך האדן השני </w:t>
      </w:r>
      <w:r w:rsidR="001252CB">
        <w:rPr>
          <w:rFonts w:hint="cs"/>
          <w:rtl/>
        </w:rPr>
        <w:t>קרי</w:t>
      </w:r>
      <w:r w:rsidR="00C07A24">
        <w:rPr>
          <w:rFonts w:hint="cs"/>
          <w:rtl/>
        </w:rPr>
        <w:t xml:space="preserve"> </w:t>
      </w:r>
      <w:r w:rsidR="00C07A24" w:rsidRPr="00FE5B4E">
        <w:rPr>
          <w:rFonts w:ascii="Century" w:hAnsi="Century" w:cs="Miriam" w:hint="cs"/>
          <w:b/>
          <w:spacing w:val="0"/>
          <w:sz w:val="22"/>
          <w:szCs w:val="24"/>
          <w:rtl/>
        </w:rPr>
        <w:t xml:space="preserve">הגרסאות והעדויות שמסרו </w:t>
      </w:r>
      <w:r w:rsidR="00C07A24" w:rsidRPr="00FE5B4E">
        <w:rPr>
          <w:rFonts w:ascii="Century" w:hAnsi="Century" w:cs="Miriam" w:hint="eastAsia"/>
          <w:b/>
          <w:spacing w:val="0"/>
          <w:sz w:val="22"/>
          <w:szCs w:val="24"/>
          <w:rtl/>
        </w:rPr>
        <w:t>השניים</w:t>
      </w:r>
      <w:r w:rsidR="00C07A24" w:rsidRPr="00A069C7">
        <w:rPr>
          <w:rtl/>
        </w:rPr>
        <w:t>.</w:t>
      </w:r>
      <w:r w:rsidR="00300DE6">
        <w:rPr>
          <w:rFonts w:hint="cs"/>
          <w:rtl/>
        </w:rPr>
        <w:t xml:space="preserve"> </w:t>
      </w:r>
    </w:p>
    <w:p w:rsidR="00D52968" w:rsidRDefault="00D52968" w:rsidP="00DC2B71">
      <w:pPr>
        <w:pStyle w:val="Ruller41"/>
        <w:rPr>
          <w:rtl/>
        </w:rPr>
      </w:pPr>
    </w:p>
    <w:p w:rsidR="00DE40B1" w:rsidRDefault="00DE40B1" w:rsidP="00775B63">
      <w:pPr>
        <w:pStyle w:val="Ruller4"/>
        <w:numPr>
          <w:ilvl w:val="0"/>
          <w:numId w:val="0"/>
        </w:numPr>
        <w:rPr>
          <w:rtl/>
        </w:rPr>
      </w:pPr>
      <w:r>
        <w:rPr>
          <w:rtl/>
        </w:rPr>
        <w:lastRenderedPageBreak/>
        <w:tab/>
      </w:r>
      <w:r w:rsidR="00C07A24">
        <w:rPr>
          <w:rFonts w:hint="cs"/>
          <w:rtl/>
        </w:rPr>
        <w:t xml:space="preserve">לפי </w:t>
      </w:r>
      <w:r w:rsidR="00704A02">
        <w:rPr>
          <w:rFonts w:hint="cs"/>
          <w:rtl/>
        </w:rPr>
        <w:t xml:space="preserve">עיקרי </w:t>
      </w:r>
      <w:r w:rsidR="00FE5B4E">
        <w:rPr>
          <w:rFonts w:hint="cs"/>
          <w:rtl/>
        </w:rPr>
        <w:t xml:space="preserve">הגרסה שמסרה </w:t>
      </w:r>
      <w:r w:rsidR="00FE5B4E" w:rsidRPr="00884002">
        <w:rPr>
          <w:rFonts w:ascii="Century" w:hAnsi="Century" w:cs="Miriam" w:hint="eastAsia"/>
          <w:b/>
          <w:spacing w:val="0"/>
          <w:sz w:val="22"/>
          <w:szCs w:val="24"/>
          <w:rtl/>
        </w:rPr>
        <w:t>איה</w:t>
      </w:r>
      <w:r w:rsidR="00FE5B4E" w:rsidRPr="00FE5B4E">
        <w:rPr>
          <w:rFonts w:hint="cs"/>
          <w:rtl/>
        </w:rPr>
        <w:t xml:space="preserve"> </w:t>
      </w:r>
      <w:r w:rsidR="00FE5B4E">
        <w:rPr>
          <w:rFonts w:hint="cs"/>
          <w:rtl/>
        </w:rPr>
        <w:t xml:space="preserve">בחקירותיה המאוחרות </w:t>
      </w:r>
      <w:r w:rsidR="00FE5B4E" w:rsidRPr="00F57D1A">
        <w:rPr>
          <w:rFonts w:hint="cs"/>
          <w:rtl/>
        </w:rPr>
        <w:t xml:space="preserve">במשטרה (ת/97-ת/99), ואשר עליה חזרה </w:t>
      </w:r>
      <w:r w:rsidR="00FE5B4E">
        <w:rPr>
          <w:rFonts w:hint="cs"/>
          <w:rtl/>
        </w:rPr>
        <w:t xml:space="preserve">פעם נוספת </w:t>
      </w:r>
      <w:r w:rsidR="00775B63">
        <w:rPr>
          <w:rFonts w:ascii="Century" w:hAnsi="Century" w:hint="cs"/>
          <w:rtl/>
        </w:rPr>
        <w:t>בעדותה הראשית,</w:t>
      </w:r>
      <w:r w:rsidR="00FE5B4E" w:rsidRPr="00FE5B4E">
        <w:rPr>
          <w:rFonts w:ascii="Century" w:hAnsi="Century" w:hint="cs"/>
          <w:rtl/>
        </w:rPr>
        <w:t xml:space="preserve"> </w:t>
      </w:r>
      <w:r w:rsidR="00C07A24">
        <w:rPr>
          <w:rFonts w:hint="cs"/>
          <w:rtl/>
        </w:rPr>
        <w:t xml:space="preserve">בשעות הערב ביום 24.10.2016 המערער הופיע על מפתן ביתה ושוחח עם </w:t>
      </w:r>
      <w:proofErr w:type="spellStart"/>
      <w:r w:rsidR="00C07A24">
        <w:rPr>
          <w:rFonts w:hint="cs"/>
          <w:rtl/>
        </w:rPr>
        <w:t>סוהיל</w:t>
      </w:r>
      <w:proofErr w:type="spellEnd"/>
      <w:r w:rsidR="00C07A24">
        <w:rPr>
          <w:rFonts w:hint="cs"/>
          <w:rtl/>
        </w:rPr>
        <w:t xml:space="preserve"> בעוד היא ישנה בתוך הבית. סמוך לשעה 1:00, הופיע פעם נוספת בביתה והם שוחחו. </w:t>
      </w:r>
      <w:r w:rsidR="00C816AB">
        <w:rPr>
          <w:rFonts w:hint="cs"/>
          <w:rtl/>
        </w:rPr>
        <w:t>או אז</w:t>
      </w:r>
      <w:r w:rsidR="00C07A24">
        <w:rPr>
          <w:rFonts w:hint="cs"/>
          <w:rtl/>
        </w:rPr>
        <w:t>, המערער התוודה בפניה כי רצח את המנוחה. עוד הוסיף וסיפר לה כי עשה כן מאחר שהוא מסרב שאדם אחר יגדל את ילדו</w:t>
      </w:r>
      <w:r w:rsidR="00D13592">
        <w:rPr>
          <w:rFonts w:hint="cs"/>
          <w:rtl/>
        </w:rPr>
        <w:t xml:space="preserve"> זאת</w:t>
      </w:r>
      <w:r w:rsidR="00C07A24">
        <w:rPr>
          <w:rFonts w:hint="cs"/>
          <w:rtl/>
        </w:rPr>
        <w:t xml:space="preserve"> על רקע רצונה של המנוחה לעזוב אותו כפי שהודיעה</w:t>
      </w:r>
      <w:r w:rsidR="00434F6A">
        <w:rPr>
          <w:rFonts w:hint="cs"/>
          <w:rtl/>
        </w:rPr>
        <w:t xml:space="preserve"> לו עת בילו מספר שעות קודם לכן על חוף ה</w:t>
      </w:r>
      <w:r w:rsidR="00C07A24">
        <w:rPr>
          <w:rFonts w:hint="cs"/>
          <w:rtl/>
        </w:rPr>
        <w:t>ים בחיפה.</w:t>
      </w:r>
      <w:r w:rsidR="00C816AB">
        <w:rPr>
          <w:rFonts w:hint="cs"/>
          <w:rtl/>
        </w:rPr>
        <w:t xml:space="preserve"> </w:t>
      </w:r>
      <w:r w:rsidR="00C62C02">
        <w:rPr>
          <w:rFonts w:hint="cs"/>
          <w:rtl/>
        </w:rPr>
        <w:t>בשלב זה, איה טרם הפנימה כי המנוחה למעשה אינה עוד בחיים</w:t>
      </w:r>
      <w:r w:rsidR="0009449D">
        <w:rPr>
          <w:rFonts w:hint="cs"/>
          <w:rtl/>
        </w:rPr>
        <w:t xml:space="preserve"> </w:t>
      </w:r>
      <w:r w:rsidR="00C62C02">
        <w:rPr>
          <w:rFonts w:hint="cs"/>
          <w:rtl/>
        </w:rPr>
        <w:t xml:space="preserve">והציעה </w:t>
      </w:r>
      <w:r w:rsidR="00D13592">
        <w:rPr>
          <w:rFonts w:hint="cs"/>
          <w:rtl/>
        </w:rPr>
        <w:t>כי ת</w:t>
      </w:r>
      <w:r w:rsidR="0009449D">
        <w:rPr>
          <w:rFonts w:hint="cs"/>
          <w:rtl/>
        </w:rPr>
        <w:t>י</w:t>
      </w:r>
      <w:r w:rsidR="00D13592">
        <w:rPr>
          <w:rFonts w:hint="cs"/>
          <w:rtl/>
        </w:rPr>
        <w:t xml:space="preserve">לקח </w:t>
      </w:r>
      <w:r w:rsidR="00C62C02">
        <w:rPr>
          <w:rFonts w:hint="cs"/>
          <w:rtl/>
        </w:rPr>
        <w:t xml:space="preserve">לבית החולים. </w:t>
      </w:r>
      <w:r w:rsidR="00C07A24">
        <w:rPr>
          <w:rFonts w:hint="cs"/>
          <w:rtl/>
        </w:rPr>
        <w:t xml:space="preserve">המערער השיב כי אין טעם לעשות זאת מאחר שחנק את המנוחה למוות וקבר </w:t>
      </w:r>
      <w:r w:rsidR="00505C33">
        <w:rPr>
          <w:rFonts w:hint="cs"/>
          <w:rtl/>
        </w:rPr>
        <w:t>את גופתה, ואף הוסיף</w:t>
      </w:r>
      <w:r w:rsidR="00A00634">
        <w:rPr>
          <w:rFonts w:hint="cs"/>
          <w:rtl/>
        </w:rPr>
        <w:t xml:space="preserve"> </w:t>
      </w:r>
      <w:r w:rsidR="0009449D">
        <w:rPr>
          <w:rFonts w:hint="cs"/>
          <w:rtl/>
        </w:rPr>
        <w:t xml:space="preserve">ביטוי בשפה </w:t>
      </w:r>
      <w:r w:rsidR="00775B63">
        <w:rPr>
          <w:rFonts w:hint="cs"/>
          <w:rtl/>
        </w:rPr>
        <w:t>הערבית</w:t>
      </w:r>
      <w:r w:rsidR="0009449D">
        <w:rPr>
          <w:rFonts w:hint="cs"/>
          <w:rtl/>
        </w:rPr>
        <w:t xml:space="preserve"> שתרגומו </w:t>
      </w:r>
      <w:r w:rsidR="00AC0003">
        <w:rPr>
          <w:rFonts w:hint="cs"/>
          <w:rtl/>
        </w:rPr>
        <w:t xml:space="preserve">בעברית </w:t>
      </w:r>
      <w:r w:rsidR="0009449D">
        <w:rPr>
          <w:rFonts w:hint="cs"/>
          <w:rtl/>
        </w:rPr>
        <w:t>הוא כי</w:t>
      </w:r>
      <w:r w:rsidR="00C07A24">
        <w:rPr>
          <w:rFonts w:hint="cs"/>
          <w:rtl/>
        </w:rPr>
        <w:t xml:space="preserve"> "</w:t>
      </w:r>
      <w:r w:rsidR="00C07A24" w:rsidRPr="00885C8D">
        <w:rPr>
          <w:rFonts w:ascii="Century" w:hAnsi="Century" w:cs="Miriam" w:hint="cs"/>
          <w:b/>
          <w:spacing w:val="0"/>
          <w:szCs w:val="24"/>
          <w:rtl/>
        </w:rPr>
        <w:t>הזבוב הכחול לא יידע</w:t>
      </w:r>
      <w:r w:rsidR="00C07A24">
        <w:rPr>
          <w:rFonts w:hint="cs"/>
          <w:rtl/>
        </w:rPr>
        <w:t>" את מקום קבורתה. בהמשך השיחה בין השניים, בסלון הבית, המערער שב ואמר "</w:t>
      </w:r>
      <w:proofErr w:type="spellStart"/>
      <w:r w:rsidR="00C07A24" w:rsidRPr="008A1200">
        <w:rPr>
          <w:rFonts w:ascii="Century" w:hAnsi="Century" w:cs="Miriam" w:hint="cs"/>
          <w:b/>
          <w:spacing w:val="0"/>
          <w:szCs w:val="24"/>
          <w:rtl/>
        </w:rPr>
        <w:t>מקלטיש</w:t>
      </w:r>
      <w:proofErr w:type="spellEnd"/>
      <w:r w:rsidR="00C07A24" w:rsidRPr="008A1200">
        <w:rPr>
          <w:rFonts w:ascii="Century" w:hAnsi="Century" w:cs="Miriam" w:hint="cs"/>
          <w:b/>
          <w:spacing w:val="0"/>
          <w:szCs w:val="24"/>
          <w:rtl/>
        </w:rPr>
        <w:t xml:space="preserve"> </w:t>
      </w:r>
      <w:proofErr w:type="spellStart"/>
      <w:r w:rsidR="00C07A24" w:rsidRPr="008A1200">
        <w:rPr>
          <w:rFonts w:ascii="Century" w:hAnsi="Century" w:cs="Miriam" w:hint="cs"/>
          <w:b/>
          <w:spacing w:val="0"/>
          <w:szCs w:val="24"/>
          <w:rtl/>
        </w:rPr>
        <w:t>וואחד</w:t>
      </w:r>
      <w:proofErr w:type="spellEnd"/>
      <w:r w:rsidR="00C07A24" w:rsidRPr="008A1200">
        <w:rPr>
          <w:rFonts w:ascii="Century" w:hAnsi="Century" w:cs="Miriam" w:hint="cs"/>
          <w:b/>
          <w:spacing w:val="0"/>
          <w:szCs w:val="24"/>
          <w:rtl/>
        </w:rPr>
        <w:t>, קטלתי תנין</w:t>
      </w:r>
      <w:r w:rsidR="00C07A24">
        <w:rPr>
          <w:rFonts w:hint="cs"/>
          <w:rtl/>
        </w:rPr>
        <w:t>" (</w:t>
      </w:r>
      <w:r w:rsidR="008E7BF0">
        <w:rPr>
          <w:rFonts w:hint="cs"/>
          <w:rtl/>
        </w:rPr>
        <w:t xml:space="preserve">בתרגום לעברית: </w:t>
      </w:r>
      <w:r w:rsidR="00C07A24" w:rsidRPr="008E7BF0">
        <w:rPr>
          <w:rFonts w:ascii="Century" w:hAnsi="Century" w:cs="Miriam" w:hint="cs"/>
          <w:b/>
          <w:spacing w:val="0"/>
          <w:sz w:val="22"/>
          <w:szCs w:val="24"/>
          <w:rtl/>
        </w:rPr>
        <w:t>לא הרגתי/רצחתי אחד, אלא שניים</w:t>
      </w:r>
      <w:r w:rsidR="00C07A24">
        <w:rPr>
          <w:rFonts w:hint="cs"/>
          <w:rtl/>
        </w:rPr>
        <w:t xml:space="preserve">). </w:t>
      </w:r>
    </w:p>
    <w:p w:rsidR="00C07A24" w:rsidRDefault="00C07A24" w:rsidP="00C07A24">
      <w:pPr>
        <w:pStyle w:val="Ruller41"/>
        <w:rPr>
          <w:rtl/>
        </w:rPr>
      </w:pPr>
    </w:p>
    <w:p w:rsidR="00C07A24" w:rsidRPr="00527F3B" w:rsidRDefault="00C07A24" w:rsidP="00FE5B4E">
      <w:pPr>
        <w:pStyle w:val="Ruller41"/>
        <w:rPr>
          <w:rFonts w:ascii="Century" w:hAnsi="Century"/>
          <w:rtl/>
        </w:rPr>
      </w:pPr>
      <w:r>
        <w:rPr>
          <w:rtl/>
        </w:rPr>
        <w:tab/>
      </w:r>
      <w:r>
        <w:rPr>
          <w:rFonts w:hint="cs"/>
          <w:rtl/>
        </w:rPr>
        <w:t xml:space="preserve">בית המשפט המחוזי בחר לאמץ </w:t>
      </w:r>
      <w:r w:rsidR="00FE5B4E">
        <w:rPr>
          <w:rFonts w:hint="cs"/>
          <w:rtl/>
        </w:rPr>
        <w:t>גרסה זו תוך ש</w:t>
      </w:r>
      <w:r>
        <w:rPr>
          <w:rFonts w:ascii="Century" w:hAnsi="Century" w:hint="cs"/>
          <w:rtl/>
        </w:rPr>
        <w:t xml:space="preserve">קבע כי היא מהווה </w:t>
      </w:r>
      <w:r w:rsidRPr="00F57D1A">
        <w:rPr>
          <w:rFonts w:ascii="Century" w:hAnsi="Century" w:hint="cs"/>
          <w:rtl/>
        </w:rPr>
        <w:t xml:space="preserve">"גרסה </w:t>
      </w:r>
      <w:r w:rsidRPr="00F57D1A">
        <w:rPr>
          <w:rFonts w:ascii="Century" w:hAnsi="Century"/>
          <w:rtl/>
        </w:rPr>
        <w:t>ברורה, רצופה ורצף האירועים המתואר בה הוא אמין</w:t>
      </w:r>
      <w:r>
        <w:rPr>
          <w:rFonts w:ascii="Century" w:hAnsi="Century" w:hint="cs"/>
          <w:rtl/>
        </w:rPr>
        <w:t>"</w:t>
      </w:r>
      <w:r w:rsidR="006E31A1">
        <w:rPr>
          <w:rFonts w:ascii="Century" w:hAnsi="Century" w:hint="cs"/>
          <w:rtl/>
        </w:rPr>
        <w:t>,</w:t>
      </w:r>
      <w:r w:rsidRPr="00F57D1A">
        <w:rPr>
          <w:rFonts w:ascii="Century" w:hAnsi="Century"/>
          <w:rtl/>
        </w:rPr>
        <w:t xml:space="preserve"> </w:t>
      </w:r>
      <w:r>
        <w:rPr>
          <w:rFonts w:ascii="Century" w:hAnsi="Century" w:hint="cs"/>
          <w:rtl/>
        </w:rPr>
        <w:t xml:space="preserve">וביחס </w:t>
      </w:r>
      <w:r w:rsidR="002737F0">
        <w:rPr>
          <w:rFonts w:ascii="Century" w:hAnsi="Century" w:hint="cs"/>
          <w:rtl/>
        </w:rPr>
        <w:t>לעדותה</w:t>
      </w:r>
      <w:r>
        <w:rPr>
          <w:rFonts w:ascii="Century" w:hAnsi="Century" w:hint="cs"/>
          <w:rtl/>
        </w:rPr>
        <w:t xml:space="preserve"> </w:t>
      </w:r>
      <w:r w:rsidR="00231D7D">
        <w:rPr>
          <w:rFonts w:ascii="Century" w:hAnsi="Century" w:hint="cs"/>
          <w:rtl/>
        </w:rPr>
        <w:t xml:space="preserve">צוין כי </w:t>
      </w:r>
      <w:r>
        <w:rPr>
          <w:rFonts w:ascii="Century" w:hAnsi="Century" w:hint="cs"/>
          <w:rtl/>
        </w:rPr>
        <w:t>"</w:t>
      </w:r>
      <w:r w:rsidRPr="00F57D1A">
        <w:rPr>
          <w:rFonts w:ascii="Century" w:hAnsi="Century"/>
          <w:rtl/>
        </w:rPr>
        <w:t>הייתה מהימנה, תגובותיה היו או</w:t>
      </w:r>
      <w:r w:rsidRPr="00F57D1A">
        <w:rPr>
          <w:rFonts w:ascii="Century" w:hAnsi="Century" w:hint="cs"/>
          <w:rtl/>
        </w:rPr>
        <w:t>ת</w:t>
      </w:r>
      <w:r w:rsidRPr="00F57D1A">
        <w:rPr>
          <w:rFonts w:ascii="Century" w:hAnsi="Century"/>
          <w:rtl/>
        </w:rPr>
        <w:t>נטיות והקושי שלה לבטא את מה שהתרחש במציאות, היה ניכר</w:t>
      </w:r>
      <w:r w:rsidRPr="00F57D1A">
        <w:rPr>
          <w:rFonts w:ascii="Century" w:hAnsi="Century" w:hint="cs"/>
          <w:rtl/>
        </w:rPr>
        <w:t>"</w:t>
      </w:r>
      <w:r>
        <w:rPr>
          <w:rFonts w:ascii="Century" w:hAnsi="Century" w:hint="cs"/>
          <w:rtl/>
        </w:rPr>
        <w:t xml:space="preserve">. </w:t>
      </w:r>
      <w:r w:rsidR="002C4075">
        <w:rPr>
          <w:rFonts w:ascii="Century" w:hAnsi="Century" w:hint="cs"/>
          <w:rtl/>
        </w:rPr>
        <w:t>עוד נקבע</w:t>
      </w:r>
      <w:r w:rsidRPr="00F57D1A">
        <w:rPr>
          <w:rFonts w:ascii="Century" w:hAnsi="Century" w:hint="cs"/>
          <w:rtl/>
        </w:rPr>
        <w:t xml:space="preserve"> כי גרסה זו </w:t>
      </w:r>
      <w:r>
        <w:rPr>
          <w:rFonts w:ascii="Century" w:hAnsi="Century" w:hint="cs"/>
          <w:rtl/>
        </w:rPr>
        <w:t xml:space="preserve">אף </w:t>
      </w:r>
      <w:r w:rsidRPr="00F57D1A">
        <w:rPr>
          <w:rFonts w:ascii="Century" w:hAnsi="Century" w:hint="cs"/>
          <w:rtl/>
        </w:rPr>
        <w:t>נתמכת</w:t>
      </w:r>
      <w:r w:rsidRPr="00527F3B">
        <w:rPr>
          <w:rFonts w:ascii="Century" w:hAnsi="Century" w:hint="cs"/>
          <w:rtl/>
        </w:rPr>
        <w:t xml:space="preserve"> בראיות נוספות המחזקות את מהימנותה.</w:t>
      </w:r>
      <w:r>
        <w:rPr>
          <w:rFonts w:ascii="Century" w:hAnsi="Century" w:hint="cs"/>
          <w:rtl/>
        </w:rPr>
        <w:t xml:space="preserve"> </w:t>
      </w:r>
      <w:r w:rsidRPr="00527F3B">
        <w:rPr>
          <w:rFonts w:ascii="Century" w:hAnsi="Century" w:hint="cs"/>
          <w:rtl/>
        </w:rPr>
        <w:t>בהתייחס למצבה הנפשי של איה</w:t>
      </w:r>
      <w:r w:rsidR="00151AE7">
        <w:rPr>
          <w:rFonts w:ascii="Century" w:hAnsi="Century" w:hint="cs"/>
          <w:rtl/>
        </w:rPr>
        <w:t xml:space="preserve"> </w:t>
      </w:r>
      <w:r w:rsidRPr="00527F3B">
        <w:rPr>
          <w:rFonts w:ascii="Century" w:hAnsi="Century" w:hint="cs"/>
          <w:rtl/>
        </w:rPr>
        <w:t>בגינו היא נוטלת כדורי הרגעה ונוגדי דיכאון</w:t>
      </w:r>
      <w:r w:rsidR="00151AE7">
        <w:rPr>
          <w:rFonts w:ascii="Century" w:hAnsi="Century" w:hint="cs"/>
          <w:rtl/>
        </w:rPr>
        <w:t>,</w:t>
      </w:r>
      <w:r w:rsidR="00423D1F">
        <w:rPr>
          <w:rFonts w:ascii="Century" w:hAnsi="Century" w:hint="cs"/>
          <w:rtl/>
        </w:rPr>
        <w:t xml:space="preserve"> הובהר </w:t>
      </w:r>
      <w:r w:rsidRPr="00527F3B">
        <w:rPr>
          <w:rFonts w:ascii="Century" w:hAnsi="Century" w:hint="cs"/>
          <w:rtl/>
        </w:rPr>
        <w:t>כי "</w:t>
      </w:r>
      <w:r w:rsidRPr="00527F3B">
        <w:rPr>
          <w:rFonts w:ascii="Century" w:hAnsi="Century" w:hint="eastAsia"/>
          <w:rtl/>
        </w:rPr>
        <w:t>אין</w:t>
      </w:r>
      <w:r w:rsidRPr="00527F3B">
        <w:rPr>
          <w:rFonts w:ascii="Century" w:hAnsi="Century"/>
          <w:rtl/>
        </w:rPr>
        <w:t xml:space="preserve"> </w:t>
      </w:r>
      <w:r w:rsidRPr="00527F3B">
        <w:rPr>
          <w:rFonts w:ascii="Century" w:hAnsi="Century" w:hint="eastAsia"/>
          <w:rtl/>
        </w:rPr>
        <w:t>כל</w:t>
      </w:r>
      <w:r w:rsidRPr="00527F3B">
        <w:rPr>
          <w:rFonts w:ascii="Century" w:hAnsi="Century"/>
          <w:rtl/>
        </w:rPr>
        <w:t xml:space="preserve"> </w:t>
      </w:r>
      <w:r w:rsidRPr="00527F3B">
        <w:rPr>
          <w:rFonts w:ascii="Century" w:hAnsi="Century" w:hint="eastAsia"/>
          <w:rtl/>
        </w:rPr>
        <w:t>אינדיקציה</w:t>
      </w:r>
      <w:r w:rsidRPr="00527F3B">
        <w:rPr>
          <w:rFonts w:ascii="Century" w:hAnsi="Century"/>
          <w:rtl/>
        </w:rPr>
        <w:t xml:space="preserve"> </w:t>
      </w:r>
      <w:r w:rsidRPr="00527F3B">
        <w:rPr>
          <w:rFonts w:ascii="Century" w:hAnsi="Century" w:hint="eastAsia"/>
          <w:rtl/>
        </w:rPr>
        <w:t>לכך</w:t>
      </w:r>
      <w:r w:rsidRPr="00527F3B">
        <w:rPr>
          <w:rFonts w:ascii="Century" w:hAnsi="Century"/>
          <w:rtl/>
        </w:rPr>
        <w:t xml:space="preserve"> </w:t>
      </w:r>
      <w:r w:rsidRPr="00527F3B">
        <w:rPr>
          <w:rFonts w:ascii="Century" w:hAnsi="Century" w:hint="eastAsia"/>
          <w:rtl/>
        </w:rPr>
        <w:t>שהיא</w:t>
      </w:r>
      <w:r w:rsidRPr="00527F3B">
        <w:rPr>
          <w:rFonts w:ascii="Century" w:hAnsi="Century"/>
          <w:rtl/>
        </w:rPr>
        <w:t xml:space="preserve"> </w:t>
      </w:r>
      <w:r w:rsidRPr="00527F3B">
        <w:rPr>
          <w:rFonts w:ascii="Century" w:hAnsi="Century" w:hint="eastAsia"/>
          <w:rtl/>
        </w:rPr>
        <w:t>סובלת</w:t>
      </w:r>
      <w:r w:rsidRPr="00527F3B">
        <w:rPr>
          <w:rFonts w:ascii="Century" w:hAnsi="Century"/>
          <w:rtl/>
        </w:rPr>
        <w:t xml:space="preserve"> </w:t>
      </w:r>
      <w:r w:rsidRPr="00527F3B">
        <w:rPr>
          <w:rFonts w:ascii="Century" w:hAnsi="Century" w:hint="eastAsia"/>
          <w:rtl/>
        </w:rPr>
        <w:t>מבעיה</w:t>
      </w:r>
      <w:r w:rsidRPr="00527F3B">
        <w:rPr>
          <w:rFonts w:ascii="Century" w:hAnsi="Century"/>
          <w:rtl/>
        </w:rPr>
        <w:t xml:space="preserve"> </w:t>
      </w:r>
      <w:r w:rsidRPr="00527F3B">
        <w:rPr>
          <w:rFonts w:ascii="Century" w:hAnsi="Century" w:hint="eastAsia"/>
          <w:rtl/>
        </w:rPr>
        <w:t>בבוחן</w:t>
      </w:r>
      <w:r w:rsidRPr="00527F3B">
        <w:rPr>
          <w:rFonts w:ascii="Century" w:hAnsi="Century"/>
          <w:rtl/>
        </w:rPr>
        <w:t xml:space="preserve"> </w:t>
      </w:r>
      <w:r w:rsidRPr="00527F3B">
        <w:rPr>
          <w:rFonts w:ascii="Century" w:hAnsi="Century" w:hint="eastAsia"/>
          <w:rtl/>
        </w:rPr>
        <w:t>המציאות</w:t>
      </w:r>
      <w:r w:rsidRPr="00527F3B">
        <w:rPr>
          <w:rFonts w:ascii="Century" w:hAnsi="Century"/>
          <w:rtl/>
        </w:rPr>
        <w:t xml:space="preserve">, </w:t>
      </w:r>
      <w:r w:rsidRPr="00527F3B">
        <w:rPr>
          <w:rFonts w:ascii="Century" w:hAnsi="Century" w:hint="eastAsia"/>
          <w:rtl/>
        </w:rPr>
        <w:t>וגם</w:t>
      </w:r>
      <w:r w:rsidRPr="00527F3B">
        <w:rPr>
          <w:rFonts w:ascii="Century" w:hAnsi="Century"/>
          <w:rtl/>
        </w:rPr>
        <w:t xml:space="preserve"> </w:t>
      </w:r>
      <w:r w:rsidRPr="00527F3B">
        <w:rPr>
          <w:rFonts w:ascii="Century" w:hAnsi="Century" w:hint="eastAsia"/>
          <w:rtl/>
        </w:rPr>
        <w:t>לא</w:t>
      </w:r>
      <w:r w:rsidRPr="00527F3B">
        <w:rPr>
          <w:rFonts w:ascii="Century" w:hAnsi="Century"/>
          <w:rtl/>
        </w:rPr>
        <w:t xml:space="preserve"> </w:t>
      </w:r>
      <w:r w:rsidRPr="00527F3B">
        <w:rPr>
          <w:rFonts w:ascii="Century" w:hAnsi="Century" w:hint="eastAsia"/>
          <w:rtl/>
        </w:rPr>
        <w:t>הועלתה</w:t>
      </w:r>
      <w:r w:rsidRPr="00527F3B">
        <w:rPr>
          <w:rFonts w:ascii="Century" w:hAnsi="Century"/>
          <w:rtl/>
        </w:rPr>
        <w:t xml:space="preserve"> </w:t>
      </w:r>
      <w:r w:rsidRPr="00527F3B">
        <w:rPr>
          <w:rFonts w:ascii="Century" w:hAnsi="Century" w:hint="eastAsia"/>
          <w:rtl/>
        </w:rPr>
        <w:t>טענה</w:t>
      </w:r>
      <w:r w:rsidRPr="00527F3B">
        <w:rPr>
          <w:rFonts w:ascii="Century" w:hAnsi="Century"/>
          <w:rtl/>
        </w:rPr>
        <w:t xml:space="preserve"> </w:t>
      </w:r>
      <w:r w:rsidRPr="00527F3B">
        <w:rPr>
          <w:rFonts w:ascii="Century" w:hAnsi="Century" w:hint="eastAsia"/>
          <w:rtl/>
        </w:rPr>
        <w:t>כזו</w:t>
      </w:r>
      <w:r w:rsidRPr="00527F3B">
        <w:rPr>
          <w:rFonts w:ascii="Century" w:hAnsi="Century" w:hint="cs"/>
          <w:rtl/>
        </w:rPr>
        <w:t>"</w:t>
      </w:r>
      <w:r w:rsidR="00F36E48">
        <w:rPr>
          <w:rFonts w:ascii="Century" w:hAnsi="Century" w:hint="cs"/>
          <w:rtl/>
        </w:rPr>
        <w:t xml:space="preserve"> </w:t>
      </w:r>
      <w:r>
        <w:rPr>
          <w:rFonts w:ascii="Century" w:hAnsi="Century" w:hint="cs"/>
          <w:rtl/>
        </w:rPr>
        <w:t>ו</w:t>
      </w:r>
      <w:r w:rsidRPr="00527F3B">
        <w:rPr>
          <w:rFonts w:ascii="Century" w:hAnsi="Century" w:hint="cs"/>
          <w:rtl/>
        </w:rPr>
        <w:t xml:space="preserve">מכל מקום </w:t>
      </w:r>
      <w:r>
        <w:rPr>
          <w:rFonts w:ascii="Century" w:hAnsi="Century" w:hint="cs"/>
          <w:rtl/>
        </w:rPr>
        <w:t>היא</w:t>
      </w:r>
      <w:r w:rsidRPr="00527F3B">
        <w:rPr>
          <w:rFonts w:ascii="Century" w:hAnsi="Century" w:hint="cs"/>
          <w:rtl/>
        </w:rPr>
        <w:t xml:space="preserve"> "</w:t>
      </w:r>
      <w:r w:rsidRPr="00527F3B">
        <w:rPr>
          <w:rFonts w:ascii="Century" w:hAnsi="Century" w:hint="eastAsia"/>
          <w:rtl/>
        </w:rPr>
        <w:t>מבינה</w:t>
      </w:r>
      <w:r w:rsidRPr="00527F3B">
        <w:rPr>
          <w:rFonts w:ascii="Century" w:hAnsi="Century"/>
          <w:rtl/>
        </w:rPr>
        <w:t xml:space="preserve"> </w:t>
      </w:r>
      <w:r w:rsidRPr="00527F3B">
        <w:rPr>
          <w:rFonts w:ascii="Century" w:hAnsi="Century" w:hint="eastAsia"/>
          <w:rtl/>
        </w:rPr>
        <w:t>היטב</w:t>
      </w:r>
      <w:r w:rsidRPr="00527F3B">
        <w:rPr>
          <w:rFonts w:ascii="Century" w:hAnsi="Century"/>
          <w:rtl/>
        </w:rPr>
        <w:t xml:space="preserve"> </w:t>
      </w:r>
      <w:r w:rsidRPr="00527F3B">
        <w:rPr>
          <w:rFonts w:ascii="Century" w:hAnsi="Century" w:hint="eastAsia"/>
          <w:rtl/>
        </w:rPr>
        <w:t>מה</w:t>
      </w:r>
      <w:r w:rsidRPr="00527F3B">
        <w:rPr>
          <w:rFonts w:ascii="Century" w:hAnsi="Century"/>
          <w:rtl/>
        </w:rPr>
        <w:t xml:space="preserve"> </w:t>
      </w:r>
      <w:r w:rsidRPr="00527F3B">
        <w:rPr>
          <w:rFonts w:ascii="Century" w:hAnsi="Century" w:hint="eastAsia"/>
          <w:rtl/>
        </w:rPr>
        <w:t>היא</w:t>
      </w:r>
      <w:r w:rsidRPr="00527F3B">
        <w:rPr>
          <w:rFonts w:ascii="Century" w:hAnsi="Century"/>
          <w:rtl/>
        </w:rPr>
        <w:t xml:space="preserve"> </w:t>
      </w:r>
      <w:r w:rsidRPr="00527F3B">
        <w:rPr>
          <w:rFonts w:ascii="Century" w:hAnsi="Century" w:hint="eastAsia"/>
          <w:rtl/>
        </w:rPr>
        <w:t>האמת</w:t>
      </w:r>
      <w:r w:rsidRPr="00527F3B">
        <w:rPr>
          <w:rFonts w:ascii="Century" w:hAnsi="Century"/>
          <w:rtl/>
        </w:rPr>
        <w:t xml:space="preserve"> </w:t>
      </w:r>
      <w:r w:rsidRPr="00527F3B">
        <w:rPr>
          <w:rFonts w:ascii="Century" w:hAnsi="Century" w:hint="eastAsia"/>
          <w:rtl/>
        </w:rPr>
        <w:t>ואת</w:t>
      </w:r>
      <w:r w:rsidRPr="00527F3B">
        <w:rPr>
          <w:rFonts w:ascii="Century" w:hAnsi="Century"/>
          <w:rtl/>
        </w:rPr>
        <w:t xml:space="preserve"> </w:t>
      </w:r>
      <w:r w:rsidRPr="00527F3B">
        <w:rPr>
          <w:rFonts w:ascii="Century" w:hAnsi="Century" w:hint="eastAsia"/>
          <w:rtl/>
        </w:rPr>
        <w:t>הצורך</w:t>
      </w:r>
      <w:r w:rsidRPr="00527F3B">
        <w:rPr>
          <w:rFonts w:ascii="Century" w:hAnsi="Century"/>
          <w:rtl/>
        </w:rPr>
        <w:t xml:space="preserve"> </w:t>
      </w:r>
      <w:r w:rsidRPr="00527F3B">
        <w:rPr>
          <w:rFonts w:ascii="Century" w:hAnsi="Century" w:hint="eastAsia"/>
          <w:rtl/>
        </w:rPr>
        <w:t>לבטאה</w:t>
      </w:r>
      <w:r w:rsidRPr="00527F3B">
        <w:rPr>
          <w:rFonts w:ascii="Century" w:hAnsi="Century" w:hint="cs"/>
          <w:rtl/>
        </w:rPr>
        <w:t>".</w:t>
      </w:r>
    </w:p>
    <w:p w:rsidR="00C07A24" w:rsidRDefault="00C07A24" w:rsidP="00C07A24">
      <w:pPr>
        <w:pStyle w:val="Ruller41"/>
        <w:rPr>
          <w:rtl/>
        </w:rPr>
      </w:pPr>
    </w:p>
    <w:p w:rsidR="00C07A24" w:rsidRDefault="00C07A24" w:rsidP="00790C23">
      <w:pPr>
        <w:pStyle w:val="Ruller4"/>
        <w:rPr>
          <w:rtl/>
        </w:rPr>
      </w:pPr>
      <w:proofErr w:type="spellStart"/>
      <w:r w:rsidRPr="003E7809">
        <w:rPr>
          <w:rFonts w:ascii="Century" w:hAnsi="Century" w:cs="Miriam" w:hint="cs"/>
          <w:b/>
          <w:spacing w:val="0"/>
          <w:szCs w:val="24"/>
          <w:rtl/>
        </w:rPr>
        <w:t>סוהיל</w:t>
      </w:r>
      <w:proofErr w:type="spellEnd"/>
      <w:r>
        <w:rPr>
          <w:rFonts w:hint="cs"/>
          <w:rtl/>
        </w:rPr>
        <w:t>, הותיר אף הוא רושם מהימן מאוד על בית המשפט המחוזי. בעדותו, אישר את גרסת איה והוס</w:t>
      </w:r>
      <w:r w:rsidR="00E906A0">
        <w:rPr>
          <w:rFonts w:hint="cs"/>
          <w:rtl/>
        </w:rPr>
        <w:t xml:space="preserve">יף כי המערער אכן הגיע לפתח ביתם </w:t>
      </w:r>
      <w:r w:rsidR="00790C23">
        <w:rPr>
          <w:rFonts w:hint="cs"/>
          <w:rtl/>
        </w:rPr>
        <w:t>וביקש ממנו מעדר</w:t>
      </w:r>
      <w:r>
        <w:rPr>
          <w:rFonts w:hint="cs"/>
          <w:rtl/>
        </w:rPr>
        <w:t xml:space="preserve">. בהמשך, לאחר שאיה שוחחה עם המערער, היא סיפרה </w:t>
      </w:r>
      <w:proofErr w:type="spellStart"/>
      <w:r>
        <w:rPr>
          <w:rFonts w:hint="cs"/>
          <w:rtl/>
        </w:rPr>
        <w:t>לסוהיל</w:t>
      </w:r>
      <w:proofErr w:type="spellEnd"/>
      <w:r>
        <w:rPr>
          <w:rFonts w:hint="cs"/>
          <w:rtl/>
        </w:rPr>
        <w:t xml:space="preserve"> בתחילה כי המנוחה נחטפה וכשהתקרבו לבית הבהירה לו כי המערער הרג אותה. עוד תיאר </w:t>
      </w:r>
      <w:proofErr w:type="spellStart"/>
      <w:r>
        <w:rPr>
          <w:rFonts w:hint="cs"/>
          <w:rtl/>
        </w:rPr>
        <w:t>סוהיל</w:t>
      </w:r>
      <w:proofErr w:type="spellEnd"/>
      <w:r>
        <w:rPr>
          <w:rFonts w:hint="cs"/>
          <w:rtl/>
        </w:rPr>
        <w:t xml:space="preserve">, כיצד בתוך הבית שמע את המערער ואת איה משוחחים על מעשה הרצח, והדגיש כי המערער הגיב בכעס כאשר הם הטיחו בו שדבריו אינם אמת. בהמשך, העיד כי המערער פירט בפניהם את "תוכנית הכיסוי" שרקם במסגרתה ידווח לבני משפחתה של המנוחה ולמשטרה כי המנוחה נחטפה. </w:t>
      </w:r>
    </w:p>
    <w:p w:rsidR="00C07A24" w:rsidRPr="0062332B" w:rsidRDefault="00C07A24" w:rsidP="00C07A24">
      <w:pPr>
        <w:pStyle w:val="Ruller41"/>
        <w:rPr>
          <w:rFonts w:ascii="Century" w:hAnsi="Century"/>
          <w:rtl/>
        </w:rPr>
      </w:pPr>
    </w:p>
    <w:p w:rsidR="00C07A24" w:rsidRPr="0062332B" w:rsidRDefault="00C07A24" w:rsidP="00C07A24">
      <w:pPr>
        <w:pStyle w:val="Ruller4"/>
        <w:rPr>
          <w:rtl/>
        </w:rPr>
      </w:pPr>
      <w:r w:rsidRPr="0062332B">
        <w:rPr>
          <w:rFonts w:hint="cs"/>
          <w:rtl/>
        </w:rPr>
        <w:t xml:space="preserve">בית המשפט </w:t>
      </w:r>
      <w:r w:rsidR="000F6C2E">
        <w:rPr>
          <w:rFonts w:hint="cs"/>
          <w:rtl/>
        </w:rPr>
        <w:t xml:space="preserve">המחוזי </w:t>
      </w:r>
      <w:r w:rsidRPr="0062332B">
        <w:rPr>
          <w:rFonts w:hint="cs"/>
          <w:rtl/>
        </w:rPr>
        <w:t xml:space="preserve">קבע כי הודאת </w:t>
      </w:r>
      <w:r>
        <w:rPr>
          <w:rFonts w:hint="cs"/>
          <w:rtl/>
        </w:rPr>
        <w:t xml:space="preserve">החוץ שהמערער מסר בפני איה </w:t>
      </w:r>
      <w:proofErr w:type="spellStart"/>
      <w:r>
        <w:rPr>
          <w:rFonts w:hint="cs"/>
          <w:rtl/>
        </w:rPr>
        <w:t>וסוהיל</w:t>
      </w:r>
      <w:proofErr w:type="spellEnd"/>
      <w:r>
        <w:rPr>
          <w:rFonts w:hint="cs"/>
          <w:rtl/>
        </w:rPr>
        <w:t xml:space="preserve">, </w:t>
      </w:r>
      <w:r w:rsidRPr="0062332B">
        <w:rPr>
          <w:rFonts w:hint="cs"/>
          <w:rtl/>
        </w:rPr>
        <w:t>עומדת ב'מבחן הפנימי' מאח</w:t>
      </w:r>
      <w:r>
        <w:rPr>
          <w:rFonts w:hint="cs"/>
          <w:rtl/>
        </w:rPr>
        <w:t xml:space="preserve">ר שהיא כוללת פרטים מהותיים והיא </w:t>
      </w:r>
      <w:r w:rsidRPr="0062332B">
        <w:rPr>
          <w:rFonts w:hint="cs"/>
          <w:rtl/>
        </w:rPr>
        <w:t>"</w:t>
      </w:r>
      <w:r w:rsidRPr="0062332B">
        <w:rPr>
          <w:rFonts w:hint="eastAsia"/>
          <w:rtl/>
        </w:rPr>
        <w:t>סדורה</w:t>
      </w:r>
      <w:r w:rsidRPr="0062332B">
        <w:rPr>
          <w:rtl/>
        </w:rPr>
        <w:t xml:space="preserve">, </w:t>
      </w:r>
      <w:r w:rsidRPr="0062332B">
        <w:rPr>
          <w:rFonts w:hint="eastAsia"/>
          <w:rtl/>
        </w:rPr>
        <w:t>הגיונית</w:t>
      </w:r>
      <w:r w:rsidRPr="0062332B">
        <w:rPr>
          <w:rtl/>
        </w:rPr>
        <w:t xml:space="preserve"> </w:t>
      </w:r>
      <w:r w:rsidRPr="0062332B">
        <w:rPr>
          <w:rFonts w:hint="eastAsia"/>
          <w:rtl/>
        </w:rPr>
        <w:t>וקוהרנטית</w:t>
      </w:r>
      <w:r w:rsidRPr="0062332B">
        <w:rPr>
          <w:rFonts w:hint="cs"/>
          <w:rtl/>
        </w:rPr>
        <w:t xml:space="preserve">"; </w:t>
      </w:r>
      <w:r>
        <w:rPr>
          <w:rFonts w:hint="cs"/>
          <w:rtl/>
        </w:rPr>
        <w:t xml:space="preserve">וכן </w:t>
      </w:r>
      <w:r w:rsidRPr="0062332B">
        <w:rPr>
          <w:rFonts w:hint="cs"/>
          <w:rtl/>
        </w:rPr>
        <w:t xml:space="preserve">ב'מבחן החיצוני' לנוכח סממני האמת החיצוניים </w:t>
      </w:r>
      <w:r>
        <w:rPr>
          <w:rFonts w:hint="cs"/>
          <w:rtl/>
        </w:rPr>
        <w:t xml:space="preserve">לה.  </w:t>
      </w:r>
      <w:r w:rsidRPr="0062332B">
        <w:rPr>
          <w:rFonts w:hint="cs"/>
          <w:rtl/>
        </w:rPr>
        <w:t>זאת</w:t>
      </w:r>
      <w:r>
        <w:rPr>
          <w:rFonts w:hint="cs"/>
          <w:rtl/>
        </w:rPr>
        <w:t>,</w:t>
      </w:r>
      <w:r w:rsidRPr="0062332B">
        <w:rPr>
          <w:rFonts w:hint="cs"/>
          <w:rtl/>
        </w:rPr>
        <w:t xml:space="preserve"> לצד החיזוק הראייתי </w:t>
      </w:r>
      <w:r>
        <w:rPr>
          <w:rFonts w:hint="cs"/>
          <w:rtl/>
        </w:rPr>
        <w:t>אשר נלמד מ</w:t>
      </w:r>
      <w:r w:rsidRPr="0062332B">
        <w:rPr>
          <w:rFonts w:hint="cs"/>
          <w:rtl/>
        </w:rPr>
        <w:t>מארג הראיות הנסיבתיות</w:t>
      </w:r>
      <w:r>
        <w:rPr>
          <w:rFonts w:hint="cs"/>
          <w:rtl/>
        </w:rPr>
        <w:t xml:space="preserve"> כאמור</w:t>
      </w:r>
      <w:r w:rsidRPr="0062332B">
        <w:rPr>
          <w:rFonts w:hint="cs"/>
          <w:rtl/>
        </w:rPr>
        <w:t xml:space="preserve">. </w:t>
      </w:r>
    </w:p>
    <w:p w:rsidR="00C07A24" w:rsidRDefault="00C07A24" w:rsidP="00C07A24">
      <w:pPr>
        <w:pStyle w:val="Ruller41"/>
        <w:rPr>
          <w:rtl/>
        </w:rPr>
      </w:pPr>
    </w:p>
    <w:p w:rsidR="00C07A24" w:rsidRDefault="00C07A24" w:rsidP="00DE40B1">
      <w:pPr>
        <w:pStyle w:val="Ruller4"/>
        <w:rPr>
          <w:rtl/>
        </w:rPr>
      </w:pPr>
      <w:r w:rsidRPr="00871330">
        <w:rPr>
          <w:rFonts w:ascii="Century" w:hAnsi="Century" w:hint="cs"/>
          <w:sz w:val="22"/>
          <w:rtl/>
        </w:rPr>
        <w:t>מכאן</w:t>
      </w:r>
      <w:r>
        <w:rPr>
          <w:rFonts w:ascii="Century" w:hAnsi="Century" w:hint="cs"/>
          <w:sz w:val="22"/>
          <w:rtl/>
        </w:rPr>
        <w:t xml:space="preserve"> לאדן השלישי </w:t>
      </w:r>
      <w:r>
        <w:rPr>
          <w:rFonts w:ascii="Century" w:hAnsi="Century"/>
          <w:sz w:val="22"/>
          <w:rtl/>
        </w:rPr>
        <w:t>–</w:t>
      </w:r>
      <w:r w:rsidRPr="00871330">
        <w:rPr>
          <w:rFonts w:ascii="Century" w:hAnsi="Century" w:hint="cs"/>
          <w:sz w:val="22"/>
          <w:rtl/>
        </w:rPr>
        <w:t xml:space="preserve"> </w:t>
      </w:r>
      <w:r w:rsidRPr="00851489">
        <w:rPr>
          <w:rFonts w:ascii="Century" w:hAnsi="Century" w:cs="Miriam" w:hint="cs"/>
          <w:b/>
          <w:spacing w:val="0"/>
          <w:sz w:val="22"/>
          <w:szCs w:val="24"/>
          <w:rtl/>
        </w:rPr>
        <w:t>גרסת המערער</w:t>
      </w:r>
      <w:r>
        <w:rPr>
          <w:rFonts w:hint="cs"/>
          <w:rtl/>
        </w:rPr>
        <w:t xml:space="preserve">. גרסתו ניתנה לראשונה מיוזמתו, כאשר ביום 25.10.2016 בשעות הערב ניגש </w:t>
      </w:r>
      <w:r w:rsidR="001C6845">
        <w:rPr>
          <w:rFonts w:hint="cs"/>
          <w:rtl/>
        </w:rPr>
        <w:t xml:space="preserve">יחד </w:t>
      </w:r>
      <w:r>
        <w:rPr>
          <w:rFonts w:hint="cs"/>
          <w:rtl/>
        </w:rPr>
        <w:t xml:space="preserve">עם </w:t>
      </w:r>
      <w:r w:rsidR="00BF4C4C" w:rsidRPr="00BF4C4C">
        <w:rPr>
          <w:rtl/>
        </w:rPr>
        <w:t>אֵם</w:t>
      </w:r>
      <w:r w:rsidR="00BF4C4C">
        <w:rPr>
          <w:rFonts w:hint="cs"/>
          <w:rtl/>
        </w:rPr>
        <w:t xml:space="preserve"> </w:t>
      </w:r>
      <w:r>
        <w:rPr>
          <w:rFonts w:hint="cs"/>
          <w:rtl/>
        </w:rPr>
        <w:t xml:space="preserve">המנוחה לתחנת המשטרה ודיווח כי באותו הערב המנוחה נחטפה בעת </w:t>
      </w:r>
      <w:r w:rsidR="00455C38">
        <w:rPr>
          <w:rFonts w:hint="cs"/>
          <w:rtl/>
        </w:rPr>
        <w:t xml:space="preserve">שהוא </w:t>
      </w:r>
      <w:r>
        <w:rPr>
          <w:rFonts w:hint="cs"/>
          <w:rtl/>
        </w:rPr>
        <w:t xml:space="preserve">והמנוחה עשו דרכם ברכב מחיפה לנצרת עילית. בתוך כך, תיאר כי במהלך הנסיעה </w:t>
      </w:r>
      <w:r w:rsidR="00FE5B4E">
        <w:rPr>
          <w:rFonts w:hint="cs"/>
          <w:rtl/>
        </w:rPr>
        <w:t xml:space="preserve">הסתערו על רכבו </w:t>
      </w:r>
      <w:r>
        <w:rPr>
          <w:rFonts w:hint="cs"/>
          <w:rtl/>
        </w:rPr>
        <w:t xml:space="preserve">שני רעולי פנים באקדחים שלופים, ואחד מהם </w:t>
      </w:r>
      <w:r w:rsidR="00455C38">
        <w:rPr>
          <w:rFonts w:hint="cs"/>
          <w:rtl/>
        </w:rPr>
        <w:t>אחז ב</w:t>
      </w:r>
      <w:r>
        <w:rPr>
          <w:rFonts w:hint="cs"/>
          <w:rtl/>
        </w:rPr>
        <w:t xml:space="preserve">מנוחה וגרר אותה לרכבם חרף צעקותיה והתנגדותה. המערער הוסיף כי הוא חושד שאחד מהחוטפים הוא בן משפחתה של המנוחה, אשר אביו שפך חומצה על עינה מספר שנים קודם לכן, בעקבות סירובה </w:t>
      </w:r>
      <w:r w:rsidRPr="00915C91">
        <w:rPr>
          <w:rFonts w:hint="cs"/>
          <w:rtl/>
        </w:rPr>
        <w:t>להינשא לאביו.</w:t>
      </w:r>
    </w:p>
    <w:p w:rsidR="00C07A24" w:rsidRPr="0037485C" w:rsidRDefault="00C07A24" w:rsidP="00C07A24">
      <w:pPr>
        <w:pStyle w:val="Ruller41"/>
        <w:rPr>
          <w:rtl/>
        </w:rPr>
      </w:pPr>
    </w:p>
    <w:p w:rsidR="00C07A24" w:rsidRDefault="00C07A24" w:rsidP="008A53DF">
      <w:pPr>
        <w:pStyle w:val="Ruller4"/>
        <w:numPr>
          <w:ilvl w:val="0"/>
          <w:numId w:val="0"/>
        </w:numPr>
        <w:rPr>
          <w:rtl/>
        </w:rPr>
      </w:pPr>
      <w:r>
        <w:rPr>
          <w:rtl/>
        </w:rPr>
        <w:tab/>
      </w:r>
      <w:r>
        <w:rPr>
          <w:rFonts w:hint="cs"/>
          <w:rtl/>
        </w:rPr>
        <w:t xml:space="preserve">בהמשך, כאשר נחקר בחשד למעורבותו בהיעלמות המנוחה, המערער </w:t>
      </w:r>
      <w:r w:rsidR="002669EC">
        <w:rPr>
          <w:rFonts w:hint="cs"/>
          <w:rtl/>
        </w:rPr>
        <w:t xml:space="preserve">עמד על כך כי </w:t>
      </w:r>
      <w:r>
        <w:rPr>
          <w:rFonts w:hint="cs"/>
          <w:rtl/>
        </w:rPr>
        <w:t xml:space="preserve">שהה עם המנוחה בחיפה החל משעות הצהריים של יום 24.10.2016 ועד שעות הערב למחרת, עד אשר </w:t>
      </w:r>
      <w:r w:rsidR="008A53DF">
        <w:rPr>
          <w:rFonts w:hint="cs"/>
          <w:rtl/>
        </w:rPr>
        <w:t xml:space="preserve">כאמור </w:t>
      </w:r>
      <w:r>
        <w:rPr>
          <w:rFonts w:hint="cs"/>
          <w:rtl/>
        </w:rPr>
        <w:t xml:space="preserve">נחטפה במהלך הנסיעה. אולם, לאחר שעומת עם תיעוד מצלמות הצימר </w:t>
      </w:r>
      <w:r>
        <w:rPr>
          <w:rtl/>
        </w:rPr>
        <w:t>–</w:t>
      </w:r>
      <w:r w:rsidR="008A53DF">
        <w:rPr>
          <w:rFonts w:hint="cs"/>
          <w:rtl/>
        </w:rPr>
        <w:t xml:space="preserve"> בחר בזכות השתיקה.</w:t>
      </w:r>
    </w:p>
    <w:p w:rsidR="00C07A24" w:rsidRDefault="00C07A24" w:rsidP="00C07A24">
      <w:pPr>
        <w:pStyle w:val="Ruller4"/>
        <w:numPr>
          <w:ilvl w:val="0"/>
          <w:numId w:val="0"/>
        </w:numPr>
        <w:rPr>
          <w:rtl/>
        </w:rPr>
      </w:pPr>
    </w:p>
    <w:p w:rsidR="00C07A24" w:rsidRDefault="00587828" w:rsidP="00D4489B">
      <w:pPr>
        <w:pStyle w:val="Ruller4"/>
        <w:rPr>
          <w:rtl/>
        </w:rPr>
      </w:pPr>
      <w:r>
        <w:rPr>
          <w:rFonts w:hint="cs"/>
          <w:rtl/>
        </w:rPr>
        <w:t xml:space="preserve">במענה </w:t>
      </w:r>
      <w:r w:rsidR="00C07A24">
        <w:rPr>
          <w:rFonts w:hint="cs"/>
          <w:rtl/>
        </w:rPr>
        <w:t xml:space="preserve">לכתב האישום המתוקן, המערער כפר באופן כללי באישומים ובעובדות כפי שיוחסו לו. גרסתו המפורטת לאירועים </w:t>
      </w:r>
      <w:r w:rsidR="00D4489B">
        <w:rPr>
          <w:rFonts w:hint="cs"/>
          <w:rtl/>
        </w:rPr>
        <w:t>נמסרה</w:t>
      </w:r>
      <w:r w:rsidR="00C07A24">
        <w:rPr>
          <w:rFonts w:hint="cs"/>
          <w:rtl/>
        </w:rPr>
        <w:t xml:space="preserve"> מפיו רק כאשר בחר להעיד להגנתו, בתום פרשת התביעה ולאחר שנחשף למארג הראיות. את כבישת גרסתו הסביר ברצונו "</w:t>
      </w:r>
      <w:r w:rsidR="00C07A24" w:rsidRPr="00AA6133">
        <w:rPr>
          <w:rFonts w:ascii="Century" w:hAnsi="Century" w:cs="Miriam" w:hint="cs"/>
          <w:b/>
          <w:spacing w:val="0"/>
          <w:sz w:val="22"/>
          <w:szCs w:val="24"/>
          <w:rtl/>
        </w:rPr>
        <w:t>שלא</w:t>
      </w:r>
      <w:r w:rsidR="00C07A24" w:rsidRPr="00AA6133">
        <w:rPr>
          <w:rFonts w:hint="cs"/>
          <w:rtl/>
        </w:rPr>
        <w:t xml:space="preserve"> </w:t>
      </w:r>
      <w:r w:rsidR="00C07A24" w:rsidRPr="00B5555C">
        <w:rPr>
          <w:rFonts w:ascii="Century" w:hAnsi="Century" w:cs="Miriam" w:hint="cs"/>
          <w:b/>
          <w:spacing w:val="0"/>
          <w:sz w:val="22"/>
          <w:szCs w:val="24"/>
          <w:rtl/>
        </w:rPr>
        <w:t>יחשבו שאני קשור לחטיפה</w:t>
      </w:r>
      <w:r w:rsidR="00C07A24">
        <w:rPr>
          <w:rFonts w:hint="cs"/>
          <w:rtl/>
        </w:rPr>
        <w:t>" (פרו' הדיון מיום 4.4.2019, עמ' 918</w:t>
      </w:r>
      <w:r w:rsidR="006E31A1">
        <w:rPr>
          <w:rFonts w:hint="cs"/>
          <w:rtl/>
        </w:rPr>
        <w:t>, ש' 21</w:t>
      </w:r>
      <w:r w:rsidR="00C07A24">
        <w:rPr>
          <w:rFonts w:hint="cs"/>
          <w:rtl/>
        </w:rPr>
        <w:t>).</w:t>
      </w:r>
    </w:p>
    <w:p w:rsidR="00C07A24" w:rsidRDefault="00C07A24" w:rsidP="00C07A24">
      <w:pPr>
        <w:pStyle w:val="Ruller4"/>
        <w:numPr>
          <w:ilvl w:val="0"/>
          <w:numId w:val="0"/>
        </w:numPr>
        <w:rPr>
          <w:rtl/>
        </w:rPr>
      </w:pPr>
    </w:p>
    <w:p w:rsidR="00CC245E" w:rsidRDefault="00C07A24" w:rsidP="00AA2456">
      <w:pPr>
        <w:pStyle w:val="Ruller4"/>
        <w:numPr>
          <w:ilvl w:val="0"/>
          <w:numId w:val="0"/>
        </w:numPr>
        <w:rPr>
          <w:rtl/>
        </w:rPr>
      </w:pPr>
      <w:r>
        <w:rPr>
          <w:rtl/>
        </w:rPr>
        <w:tab/>
      </w:r>
      <w:r>
        <w:rPr>
          <w:rFonts w:hint="cs"/>
          <w:rtl/>
        </w:rPr>
        <w:t xml:space="preserve">בעדותו </w:t>
      </w:r>
      <w:r w:rsidR="00587828">
        <w:rPr>
          <w:rFonts w:hint="cs"/>
          <w:rtl/>
        </w:rPr>
        <w:t xml:space="preserve">בחקירתו </w:t>
      </w:r>
      <w:r>
        <w:rPr>
          <w:rFonts w:hint="cs"/>
          <w:rtl/>
        </w:rPr>
        <w:t>הראשית, המערער סיפר לראשונה כי בילה יחד עם המנוחה בחיפה</w:t>
      </w:r>
      <w:r w:rsidR="00B6498D" w:rsidRPr="00B6498D">
        <w:rPr>
          <w:rFonts w:hint="cs"/>
          <w:rtl/>
        </w:rPr>
        <w:t xml:space="preserve"> </w:t>
      </w:r>
      <w:r w:rsidR="00B6498D">
        <w:rPr>
          <w:rFonts w:hint="cs"/>
          <w:rtl/>
        </w:rPr>
        <w:t>ביום 24.10.2016</w:t>
      </w:r>
      <w:r>
        <w:rPr>
          <w:rFonts w:hint="cs"/>
          <w:rtl/>
        </w:rPr>
        <w:t>, ולאחר מכן נסע עמה בשעות הערב לצימר השוכן בנצרת עי</w:t>
      </w:r>
      <w:r w:rsidR="005A161C">
        <w:rPr>
          <w:rFonts w:hint="cs"/>
          <w:rtl/>
        </w:rPr>
        <w:t>לית. לדבריו, במהלך שהותם בצימר,</w:t>
      </w:r>
      <w:r>
        <w:rPr>
          <w:rFonts w:hint="cs"/>
          <w:rtl/>
        </w:rPr>
        <w:t xml:space="preserve"> נכנס להתקלח למשך כעשר דקות. כשיצא מהמקלחת הבחין במנוחה מעולפת </w:t>
      </w:r>
      <w:r w:rsidR="00587828">
        <w:rPr>
          <w:rFonts w:hint="cs"/>
          <w:rtl/>
        </w:rPr>
        <w:t xml:space="preserve">וסבר כי </w:t>
      </w:r>
      <w:r>
        <w:rPr>
          <w:rFonts w:hint="cs"/>
          <w:rtl/>
        </w:rPr>
        <w:t xml:space="preserve">שתתה כמות גדולה של וודקה. </w:t>
      </w:r>
      <w:r w:rsidR="00587828">
        <w:rPr>
          <w:rFonts w:hint="cs"/>
          <w:rtl/>
        </w:rPr>
        <w:t xml:space="preserve">לדבריו, </w:t>
      </w:r>
      <w:r w:rsidR="00D318EC">
        <w:rPr>
          <w:rFonts w:hint="cs"/>
          <w:rtl/>
        </w:rPr>
        <w:t xml:space="preserve">"פחד" </w:t>
      </w:r>
      <w:r>
        <w:rPr>
          <w:rFonts w:hint="cs"/>
          <w:rtl/>
        </w:rPr>
        <w:t xml:space="preserve">למראה המנוחה ההרה חסרת הכרה ומיהר לקחת אותה לבית החולים, לא לפני שהשליך מחוץ לצימר את כפכפיה בשל </w:t>
      </w:r>
      <w:r w:rsidR="00942498">
        <w:rPr>
          <w:rFonts w:hint="cs"/>
          <w:rtl/>
        </w:rPr>
        <w:t>"</w:t>
      </w:r>
      <w:r>
        <w:rPr>
          <w:rFonts w:hint="cs"/>
          <w:rtl/>
        </w:rPr>
        <w:t>פגם</w:t>
      </w:r>
      <w:r w:rsidR="00942498">
        <w:rPr>
          <w:rFonts w:hint="cs"/>
          <w:rtl/>
        </w:rPr>
        <w:t>"</w:t>
      </w:r>
      <w:r>
        <w:rPr>
          <w:rFonts w:hint="cs"/>
          <w:rtl/>
        </w:rPr>
        <w:t xml:space="preserve"> שהפריע לה להשתמש בהם. </w:t>
      </w:r>
    </w:p>
    <w:p w:rsidR="00CC245E" w:rsidRDefault="00CC245E" w:rsidP="00D52968">
      <w:pPr>
        <w:pStyle w:val="Ruller4"/>
        <w:numPr>
          <w:ilvl w:val="0"/>
          <w:numId w:val="0"/>
        </w:numPr>
        <w:rPr>
          <w:rtl/>
        </w:rPr>
      </w:pPr>
      <w:r>
        <w:rPr>
          <w:rtl/>
        </w:rPr>
        <w:tab/>
      </w:r>
    </w:p>
    <w:p w:rsidR="00C07A24" w:rsidRDefault="00CC245E" w:rsidP="00884002">
      <w:pPr>
        <w:pStyle w:val="Ruller4"/>
        <w:numPr>
          <w:ilvl w:val="0"/>
          <w:numId w:val="0"/>
        </w:numPr>
        <w:rPr>
          <w:rtl/>
        </w:rPr>
      </w:pPr>
      <w:r>
        <w:rPr>
          <w:rtl/>
        </w:rPr>
        <w:tab/>
      </w:r>
      <w:r w:rsidR="00CB4DCF">
        <w:rPr>
          <w:rFonts w:hint="cs"/>
          <w:rtl/>
        </w:rPr>
        <w:t xml:space="preserve">המערער המשיך וסיפר כי בשלב זה </w:t>
      </w:r>
      <w:r>
        <w:rPr>
          <w:rFonts w:hint="cs"/>
          <w:rtl/>
        </w:rPr>
        <w:t xml:space="preserve">המנוחה </w:t>
      </w:r>
      <w:r w:rsidR="00C816AB">
        <w:rPr>
          <w:rFonts w:hint="cs"/>
          <w:rtl/>
        </w:rPr>
        <w:t>"</w:t>
      </w:r>
      <w:r>
        <w:rPr>
          <w:rFonts w:hint="cs"/>
          <w:rtl/>
        </w:rPr>
        <w:t>התעוררה</w:t>
      </w:r>
      <w:r w:rsidR="00C816AB">
        <w:rPr>
          <w:rFonts w:hint="cs"/>
          <w:rtl/>
        </w:rPr>
        <w:t>"</w:t>
      </w:r>
      <w:r>
        <w:rPr>
          <w:rFonts w:hint="cs"/>
          <w:rtl/>
        </w:rPr>
        <w:t xml:space="preserve"> מעט והוא נענה לבקשתה </w:t>
      </w:r>
      <w:r w:rsidR="00C07A24">
        <w:rPr>
          <w:rFonts w:hint="cs"/>
          <w:rtl/>
        </w:rPr>
        <w:t xml:space="preserve">שלא להסיעה </w:t>
      </w:r>
      <w:r w:rsidR="00442094">
        <w:rPr>
          <w:rFonts w:hint="cs"/>
          <w:rtl/>
        </w:rPr>
        <w:t>לבית</w:t>
      </w:r>
      <w:r w:rsidR="00F36E48">
        <w:rPr>
          <w:rFonts w:hint="cs"/>
          <w:rtl/>
        </w:rPr>
        <w:t xml:space="preserve"> </w:t>
      </w:r>
      <w:r w:rsidR="00442094">
        <w:rPr>
          <w:rFonts w:hint="cs"/>
          <w:rtl/>
        </w:rPr>
        <w:t>ה</w:t>
      </w:r>
      <w:r w:rsidR="00F36E48">
        <w:rPr>
          <w:rFonts w:hint="cs"/>
          <w:rtl/>
        </w:rPr>
        <w:t xml:space="preserve">חולים </w:t>
      </w:r>
      <w:r w:rsidR="00C07A24">
        <w:rPr>
          <w:rFonts w:hint="cs"/>
          <w:rtl/>
        </w:rPr>
        <w:t>בשל חששה מפני "פדיחות ובעיות וכל מיני"</w:t>
      </w:r>
      <w:r w:rsidR="00F460D4">
        <w:rPr>
          <w:rFonts w:hint="cs"/>
          <w:rtl/>
        </w:rPr>
        <w:t xml:space="preserve"> כלשונו</w:t>
      </w:r>
      <w:r w:rsidR="00C07A24">
        <w:rPr>
          <w:rFonts w:hint="cs"/>
          <w:rtl/>
        </w:rPr>
        <w:t xml:space="preserve">. </w:t>
      </w:r>
      <w:r w:rsidR="00654660">
        <w:rPr>
          <w:rFonts w:hint="cs"/>
          <w:rtl/>
        </w:rPr>
        <w:t>לדבריו</w:t>
      </w:r>
      <w:r w:rsidR="00C07A24">
        <w:rPr>
          <w:rFonts w:hint="cs"/>
          <w:rtl/>
        </w:rPr>
        <w:t>, תחת קבלת טיפול רפואי, נסעו לביתה של איה במטרה לבקש ממנה כסף. בהגיעם</w:t>
      </w:r>
      <w:r w:rsidR="00442094">
        <w:rPr>
          <w:rFonts w:hint="cs"/>
          <w:rtl/>
        </w:rPr>
        <w:t xml:space="preserve"> ומשנודע לו </w:t>
      </w:r>
      <w:r w:rsidR="00C07A24">
        <w:rPr>
          <w:rFonts w:hint="cs"/>
          <w:rtl/>
        </w:rPr>
        <w:t xml:space="preserve">כי אחותו ישנה, התבייש לבקש </w:t>
      </w:r>
      <w:r w:rsidR="00442094">
        <w:rPr>
          <w:rFonts w:hint="cs"/>
          <w:rtl/>
        </w:rPr>
        <w:t xml:space="preserve">מבן זוגה </w:t>
      </w:r>
      <w:proofErr w:type="spellStart"/>
      <w:r w:rsidR="00C07A24">
        <w:rPr>
          <w:rFonts w:hint="cs"/>
          <w:rtl/>
        </w:rPr>
        <w:t>סוהיל</w:t>
      </w:r>
      <w:proofErr w:type="spellEnd"/>
      <w:r w:rsidR="00C07A24">
        <w:rPr>
          <w:rFonts w:hint="cs"/>
          <w:rtl/>
        </w:rPr>
        <w:t xml:space="preserve"> כסף ובמקום זאת ביקש ממנו מעדר.</w:t>
      </w:r>
      <w:r>
        <w:rPr>
          <w:rFonts w:hint="cs"/>
          <w:rtl/>
        </w:rPr>
        <w:t xml:space="preserve"> </w:t>
      </w:r>
      <w:r w:rsidR="00C07A24">
        <w:rPr>
          <w:rFonts w:hint="cs"/>
          <w:rtl/>
        </w:rPr>
        <w:t>המערער</w:t>
      </w:r>
      <w:r w:rsidR="0020301D">
        <w:rPr>
          <w:rFonts w:hint="cs"/>
          <w:rtl/>
        </w:rPr>
        <w:t xml:space="preserve"> המשיך וסיפר כי</w:t>
      </w:r>
      <w:r w:rsidR="00C07A24">
        <w:rPr>
          <w:rFonts w:hint="cs"/>
          <w:rtl/>
        </w:rPr>
        <w:t xml:space="preserve"> בחלוף מספר שעות, חזר פעם נוספת לביתה של איה, גם הפעם במטרה לבקש ממנה כסף עבור דלק וסיגריות. איה יצאה לקראתו, ולמשמע הבשורה כי המנוחה בהריון </w:t>
      </w:r>
      <w:r w:rsidR="00C07A24">
        <w:rPr>
          <w:rtl/>
        </w:rPr>
        <w:t>–</w:t>
      </w:r>
      <w:r w:rsidR="00C07A24">
        <w:rPr>
          <w:rFonts w:hint="cs"/>
          <w:rtl/>
        </w:rPr>
        <w:t xml:space="preserve"> התרגשה והופתעה</w:t>
      </w:r>
      <w:r w:rsidR="00AA2456">
        <w:rPr>
          <w:rFonts w:hint="cs"/>
          <w:rtl/>
        </w:rPr>
        <w:t>, ו</w:t>
      </w:r>
      <w:r w:rsidR="00A804B3">
        <w:rPr>
          <w:rFonts w:hint="cs"/>
          <w:rtl/>
        </w:rPr>
        <w:t xml:space="preserve">הם </w:t>
      </w:r>
      <w:r w:rsidR="00AA2456">
        <w:rPr>
          <w:rFonts w:hint="cs"/>
          <w:rtl/>
        </w:rPr>
        <w:t xml:space="preserve">המשיכו </w:t>
      </w:r>
      <w:r w:rsidR="00442094">
        <w:rPr>
          <w:rFonts w:hint="cs"/>
          <w:rtl/>
        </w:rPr>
        <w:t xml:space="preserve">בשיחתם בדירה עד אשר נרדם, </w:t>
      </w:r>
      <w:r w:rsidR="00C07A24">
        <w:rPr>
          <w:rFonts w:hint="cs"/>
          <w:rtl/>
        </w:rPr>
        <w:t xml:space="preserve">כל זאת בעוד המנוחה ההרה נותרה ללון לבדה ברכב. </w:t>
      </w:r>
      <w:r w:rsidR="00C07A24">
        <w:rPr>
          <w:rFonts w:hint="cs"/>
          <w:rtl/>
        </w:rPr>
        <w:lastRenderedPageBreak/>
        <w:t>ל</w:t>
      </w:r>
      <w:r w:rsidR="0041580B">
        <w:rPr>
          <w:rFonts w:hint="cs"/>
          <w:rtl/>
        </w:rPr>
        <w:t xml:space="preserve">דבריו, </w:t>
      </w:r>
      <w:r w:rsidR="00106433">
        <w:rPr>
          <w:rFonts w:hint="cs"/>
          <w:rtl/>
        </w:rPr>
        <w:t>ל</w:t>
      </w:r>
      <w:r w:rsidR="00C07A24">
        <w:rPr>
          <w:rFonts w:hint="cs"/>
          <w:rtl/>
        </w:rPr>
        <w:t xml:space="preserve">אחר שהתעורר משנתו נסע יחד עם המנוחה לכיוון חיפה במטרה לחפש דירה עבורם בקריות, וכאשר עשו את דרכם חזרה בשעות הערב, המנוחה נחטפה על-ידי רעולי פנים. </w:t>
      </w:r>
    </w:p>
    <w:p w:rsidR="00C07A24" w:rsidRDefault="00C07A24" w:rsidP="00C07A24">
      <w:pPr>
        <w:pStyle w:val="Ruller4"/>
        <w:numPr>
          <w:ilvl w:val="0"/>
          <w:numId w:val="0"/>
        </w:numPr>
        <w:rPr>
          <w:rtl/>
        </w:rPr>
      </w:pPr>
    </w:p>
    <w:p w:rsidR="00C07A24" w:rsidRPr="00895950" w:rsidRDefault="00C07A24" w:rsidP="007041F5">
      <w:pPr>
        <w:pStyle w:val="Ruller4"/>
        <w:rPr>
          <w:rFonts w:ascii="Century" w:hAnsi="Century"/>
          <w:sz w:val="22"/>
          <w:rtl/>
        </w:rPr>
      </w:pPr>
      <w:r>
        <w:rPr>
          <w:rFonts w:hint="cs"/>
          <w:rtl/>
        </w:rPr>
        <w:t>בית המשפט המחוזי עמד על כך שמלבד העובדה כי המערער כבש את גרסתו</w:t>
      </w:r>
      <w:r w:rsidR="0028266C">
        <w:rPr>
          <w:rFonts w:hint="cs"/>
          <w:rtl/>
        </w:rPr>
        <w:t xml:space="preserve"> זו</w:t>
      </w:r>
      <w:r>
        <w:rPr>
          <w:rFonts w:hint="cs"/>
          <w:rtl/>
        </w:rPr>
        <w:t xml:space="preserve"> עד תום פרשת התביעה, </w:t>
      </w:r>
      <w:r w:rsidR="007041F5">
        <w:rPr>
          <w:rFonts w:hint="cs"/>
          <w:rtl/>
        </w:rPr>
        <w:t>הרי ש</w:t>
      </w:r>
      <w:r>
        <w:rPr>
          <w:rFonts w:hint="cs"/>
          <w:rtl/>
        </w:rPr>
        <w:t>גרסתו השתנתה ללא הרף בהתאם לראיות שהוטחו בפניו, באופן שהוביל לסתירות בינה לבין הראיות האובייקטיביות ואף לחוסר היגיון פנימי בס</w:t>
      </w:r>
      <w:r w:rsidRPr="00895950">
        <w:rPr>
          <w:rFonts w:hint="cs"/>
          <w:rtl/>
        </w:rPr>
        <w:t>יסי בגרסתו כשלעצמה</w:t>
      </w:r>
      <w:r w:rsidR="007041F5">
        <w:rPr>
          <w:rFonts w:hint="cs"/>
          <w:rtl/>
        </w:rPr>
        <w:t xml:space="preserve">, וכי עדות זו </w:t>
      </w:r>
      <w:r w:rsidRPr="00895950">
        <w:rPr>
          <w:rFonts w:ascii="Century" w:hAnsi="Century" w:hint="cs"/>
          <w:sz w:val="22"/>
          <w:rtl/>
        </w:rPr>
        <w:t>רצופה "</w:t>
      </w:r>
      <w:r w:rsidRPr="00895950">
        <w:rPr>
          <w:rtl/>
        </w:rPr>
        <w:t xml:space="preserve">בסתירות ובבלבול והותירה רושם בלתי מהימן. הנאשם </w:t>
      </w:r>
      <w:r>
        <w:rPr>
          <w:rFonts w:hint="cs"/>
          <w:rtl/>
        </w:rPr>
        <w:t xml:space="preserve">[המערער </w:t>
      </w:r>
      <w:r>
        <w:rPr>
          <w:rtl/>
        </w:rPr>
        <w:t>–</w:t>
      </w:r>
      <w:r>
        <w:rPr>
          <w:rFonts w:hint="cs"/>
          <w:rtl/>
        </w:rPr>
        <w:t xml:space="preserve"> </w:t>
      </w:r>
      <w:r w:rsidRPr="002C46EB">
        <w:rPr>
          <w:rFonts w:ascii="Century" w:hAnsi="Century" w:cs="Miriam" w:hint="eastAsia"/>
          <w:b/>
          <w:spacing w:val="0"/>
          <w:sz w:val="22"/>
          <w:szCs w:val="24"/>
          <w:rtl/>
        </w:rPr>
        <w:t>י</w:t>
      </w:r>
      <w:r w:rsidRPr="002C46EB">
        <w:rPr>
          <w:rFonts w:ascii="Century" w:hAnsi="Century" w:cs="Miriam"/>
          <w:b/>
          <w:spacing w:val="0"/>
          <w:sz w:val="22"/>
          <w:szCs w:val="24"/>
          <w:rtl/>
        </w:rPr>
        <w:t xml:space="preserve">' </w:t>
      </w:r>
      <w:r w:rsidRPr="002C46EB">
        <w:rPr>
          <w:rFonts w:ascii="Century" w:hAnsi="Century" w:cs="Miriam" w:hint="eastAsia"/>
          <w:b/>
          <w:spacing w:val="0"/>
          <w:sz w:val="22"/>
          <w:szCs w:val="24"/>
          <w:rtl/>
        </w:rPr>
        <w:t>א</w:t>
      </w:r>
      <w:r w:rsidRPr="002C46EB">
        <w:rPr>
          <w:rFonts w:ascii="Century" w:hAnsi="Century" w:cs="Miriam"/>
          <w:b/>
          <w:spacing w:val="0"/>
          <w:sz w:val="22"/>
          <w:szCs w:val="24"/>
          <w:rtl/>
        </w:rPr>
        <w:t>'</w:t>
      </w:r>
      <w:r>
        <w:rPr>
          <w:rFonts w:hint="cs"/>
          <w:rtl/>
        </w:rPr>
        <w:t xml:space="preserve">] </w:t>
      </w:r>
      <w:r w:rsidRPr="00895950">
        <w:rPr>
          <w:rtl/>
        </w:rPr>
        <w:t>הותיר רושם של אדם מניפולטיבי, שהאמת איננה נר לרגליו</w:t>
      </w:r>
      <w:r w:rsidRPr="00895950">
        <w:rPr>
          <w:rFonts w:ascii="Century" w:hAnsi="Century" w:hint="cs"/>
          <w:sz w:val="22"/>
          <w:rtl/>
        </w:rPr>
        <w:t>"</w:t>
      </w:r>
      <w:r>
        <w:rPr>
          <w:rFonts w:ascii="Century" w:hAnsi="Century" w:hint="cs"/>
          <w:sz w:val="22"/>
          <w:rtl/>
        </w:rPr>
        <w:t xml:space="preserve">; כי </w:t>
      </w:r>
      <w:r w:rsidRPr="00895950">
        <w:rPr>
          <w:rFonts w:ascii="Century" w:hAnsi="Century" w:hint="cs"/>
          <w:sz w:val="22"/>
          <w:rtl/>
        </w:rPr>
        <w:t>"</w:t>
      </w:r>
      <w:r w:rsidRPr="00895950">
        <w:rPr>
          <w:rFonts w:ascii="Century" w:hAnsi="Century" w:hint="eastAsia"/>
          <w:sz w:val="22"/>
          <w:rtl/>
        </w:rPr>
        <w:t>המסקנה</w:t>
      </w:r>
      <w:r w:rsidRPr="00895950">
        <w:rPr>
          <w:rFonts w:ascii="Century" w:hAnsi="Century"/>
          <w:sz w:val="22"/>
          <w:rtl/>
        </w:rPr>
        <w:t xml:space="preserve"> </w:t>
      </w:r>
      <w:r w:rsidRPr="00895950">
        <w:rPr>
          <w:rFonts w:ascii="Century" w:hAnsi="Century" w:hint="eastAsia"/>
          <w:sz w:val="22"/>
          <w:rtl/>
        </w:rPr>
        <w:t>היא</w:t>
      </w:r>
      <w:r w:rsidRPr="00895950">
        <w:rPr>
          <w:rFonts w:ascii="Century" w:hAnsi="Century"/>
          <w:sz w:val="22"/>
          <w:rtl/>
        </w:rPr>
        <w:t xml:space="preserve"> </w:t>
      </w:r>
      <w:r w:rsidRPr="00895950">
        <w:rPr>
          <w:rFonts w:ascii="Century" w:hAnsi="Century" w:hint="eastAsia"/>
          <w:sz w:val="22"/>
          <w:rtl/>
        </w:rPr>
        <w:t>שהגרסה</w:t>
      </w:r>
      <w:r w:rsidRPr="00895950">
        <w:rPr>
          <w:rFonts w:ascii="Century" w:hAnsi="Century"/>
          <w:sz w:val="22"/>
          <w:rtl/>
        </w:rPr>
        <w:t xml:space="preserve"> </w:t>
      </w:r>
      <w:r w:rsidRPr="00895950">
        <w:rPr>
          <w:rFonts w:ascii="Century" w:hAnsi="Century" w:hint="eastAsia"/>
          <w:sz w:val="22"/>
          <w:rtl/>
        </w:rPr>
        <w:t>הכבושה</w:t>
      </w:r>
      <w:r w:rsidRPr="00895950">
        <w:rPr>
          <w:rFonts w:ascii="Century" w:hAnsi="Century"/>
          <w:sz w:val="22"/>
          <w:rtl/>
        </w:rPr>
        <w:t xml:space="preserve"> </w:t>
      </w:r>
      <w:r w:rsidRPr="00895950">
        <w:rPr>
          <w:rFonts w:ascii="Century" w:hAnsi="Century" w:hint="eastAsia"/>
          <w:sz w:val="22"/>
          <w:rtl/>
        </w:rPr>
        <w:t>שהעלה</w:t>
      </w:r>
      <w:r w:rsidRPr="00895950">
        <w:rPr>
          <w:rFonts w:ascii="Century" w:hAnsi="Century"/>
          <w:sz w:val="22"/>
          <w:rtl/>
        </w:rPr>
        <w:t xml:space="preserve"> </w:t>
      </w:r>
      <w:r w:rsidRPr="00895950">
        <w:rPr>
          <w:rFonts w:ascii="Century" w:hAnsi="Century" w:hint="eastAsia"/>
          <w:sz w:val="22"/>
          <w:rtl/>
        </w:rPr>
        <w:t>הנאשם</w:t>
      </w:r>
      <w:r w:rsidRPr="00895950">
        <w:rPr>
          <w:rFonts w:ascii="Century" w:hAnsi="Century"/>
          <w:sz w:val="22"/>
          <w:rtl/>
        </w:rPr>
        <w:t xml:space="preserve"> </w:t>
      </w:r>
      <w:r w:rsidR="00514E0A">
        <w:rPr>
          <w:rFonts w:hint="cs"/>
          <w:rtl/>
        </w:rPr>
        <w:t xml:space="preserve">[המערער </w:t>
      </w:r>
      <w:r w:rsidR="00514E0A">
        <w:rPr>
          <w:rtl/>
        </w:rPr>
        <w:t>–</w:t>
      </w:r>
      <w:r w:rsidR="00514E0A">
        <w:rPr>
          <w:rFonts w:hint="cs"/>
          <w:rtl/>
        </w:rPr>
        <w:t xml:space="preserve"> </w:t>
      </w:r>
      <w:r w:rsidR="00514E0A" w:rsidRPr="002C46EB">
        <w:rPr>
          <w:rFonts w:ascii="Century" w:hAnsi="Century" w:cs="Miriam" w:hint="eastAsia"/>
          <w:b/>
          <w:spacing w:val="0"/>
          <w:sz w:val="22"/>
          <w:szCs w:val="24"/>
          <w:rtl/>
        </w:rPr>
        <w:t>י</w:t>
      </w:r>
      <w:r w:rsidR="00514E0A" w:rsidRPr="002C46EB">
        <w:rPr>
          <w:rFonts w:ascii="Century" w:hAnsi="Century" w:cs="Miriam"/>
          <w:b/>
          <w:spacing w:val="0"/>
          <w:sz w:val="22"/>
          <w:szCs w:val="24"/>
          <w:rtl/>
        </w:rPr>
        <w:t xml:space="preserve">' </w:t>
      </w:r>
      <w:r w:rsidR="00514E0A" w:rsidRPr="002C46EB">
        <w:rPr>
          <w:rFonts w:ascii="Century" w:hAnsi="Century" w:cs="Miriam" w:hint="eastAsia"/>
          <w:b/>
          <w:spacing w:val="0"/>
          <w:sz w:val="22"/>
          <w:szCs w:val="24"/>
          <w:rtl/>
        </w:rPr>
        <w:t>א</w:t>
      </w:r>
      <w:r w:rsidR="00514E0A" w:rsidRPr="002C46EB">
        <w:rPr>
          <w:rFonts w:ascii="Century" w:hAnsi="Century" w:cs="Miriam"/>
          <w:b/>
          <w:spacing w:val="0"/>
          <w:sz w:val="22"/>
          <w:szCs w:val="24"/>
          <w:rtl/>
        </w:rPr>
        <w:t>'</w:t>
      </w:r>
      <w:r w:rsidR="00514E0A">
        <w:rPr>
          <w:rFonts w:hint="cs"/>
          <w:rtl/>
        </w:rPr>
        <w:t xml:space="preserve">] </w:t>
      </w:r>
      <w:r w:rsidRPr="00895950">
        <w:rPr>
          <w:rFonts w:ascii="Century" w:hAnsi="Century" w:hint="eastAsia"/>
          <w:sz w:val="22"/>
          <w:rtl/>
        </w:rPr>
        <w:t>בעדותו</w:t>
      </w:r>
      <w:r w:rsidRPr="00895950">
        <w:rPr>
          <w:rFonts w:ascii="Century" w:hAnsi="Century"/>
          <w:sz w:val="22"/>
          <w:rtl/>
        </w:rPr>
        <w:t xml:space="preserve">, </w:t>
      </w:r>
      <w:r w:rsidRPr="00895950">
        <w:rPr>
          <w:rFonts w:ascii="Century" w:hAnsi="Century" w:hint="eastAsia"/>
          <w:sz w:val="22"/>
          <w:rtl/>
        </w:rPr>
        <w:t>נועדה</w:t>
      </w:r>
      <w:r w:rsidRPr="00895950">
        <w:rPr>
          <w:rFonts w:ascii="Century" w:hAnsi="Century"/>
          <w:sz w:val="22"/>
          <w:rtl/>
        </w:rPr>
        <w:t xml:space="preserve"> </w:t>
      </w:r>
      <w:r w:rsidRPr="00895950">
        <w:rPr>
          <w:rFonts w:ascii="Century" w:hAnsi="Century" w:hint="eastAsia"/>
          <w:sz w:val="22"/>
          <w:rtl/>
        </w:rPr>
        <w:t>כולה</w:t>
      </w:r>
      <w:r w:rsidRPr="00895950">
        <w:rPr>
          <w:rFonts w:ascii="Century" w:hAnsi="Century"/>
          <w:sz w:val="22"/>
          <w:rtl/>
        </w:rPr>
        <w:t xml:space="preserve"> </w:t>
      </w:r>
      <w:r w:rsidRPr="00895950">
        <w:rPr>
          <w:rFonts w:ascii="Century" w:hAnsi="Century" w:hint="eastAsia"/>
          <w:sz w:val="22"/>
          <w:rtl/>
        </w:rPr>
        <w:t>להתאים</w:t>
      </w:r>
      <w:r w:rsidRPr="00895950">
        <w:rPr>
          <w:rFonts w:ascii="Century" w:hAnsi="Century"/>
          <w:sz w:val="22"/>
          <w:rtl/>
        </w:rPr>
        <w:t xml:space="preserve"> </w:t>
      </w:r>
      <w:r w:rsidRPr="00895950">
        <w:rPr>
          <w:rFonts w:ascii="Century" w:hAnsi="Century" w:hint="eastAsia"/>
          <w:sz w:val="22"/>
          <w:rtl/>
        </w:rPr>
        <w:t>באופן</w:t>
      </w:r>
      <w:r w:rsidRPr="00895950">
        <w:rPr>
          <w:rFonts w:ascii="Century" w:hAnsi="Century"/>
          <w:sz w:val="22"/>
          <w:rtl/>
        </w:rPr>
        <w:t xml:space="preserve"> </w:t>
      </w:r>
      <w:r w:rsidRPr="00895950">
        <w:rPr>
          <w:rFonts w:ascii="Century" w:hAnsi="Century" w:hint="eastAsia"/>
          <w:sz w:val="22"/>
          <w:rtl/>
        </w:rPr>
        <w:t>מניפולטיבי</w:t>
      </w:r>
      <w:r w:rsidRPr="00895950">
        <w:rPr>
          <w:rFonts w:ascii="Century" w:hAnsi="Century"/>
          <w:sz w:val="22"/>
          <w:rtl/>
        </w:rPr>
        <w:t xml:space="preserve"> </w:t>
      </w:r>
      <w:r w:rsidRPr="00895950">
        <w:rPr>
          <w:rFonts w:ascii="Century" w:hAnsi="Century" w:hint="eastAsia"/>
          <w:sz w:val="22"/>
          <w:rtl/>
        </w:rPr>
        <w:t>את</w:t>
      </w:r>
      <w:r w:rsidRPr="00895950">
        <w:rPr>
          <w:rFonts w:ascii="Century" w:hAnsi="Century"/>
          <w:sz w:val="22"/>
          <w:rtl/>
        </w:rPr>
        <w:t xml:space="preserve"> </w:t>
      </w:r>
      <w:r w:rsidRPr="00895950">
        <w:rPr>
          <w:rFonts w:ascii="Century" w:hAnsi="Century" w:hint="eastAsia"/>
          <w:sz w:val="22"/>
          <w:rtl/>
        </w:rPr>
        <w:t>גרסתו</w:t>
      </w:r>
      <w:r w:rsidRPr="00895950">
        <w:rPr>
          <w:rFonts w:ascii="Century" w:hAnsi="Century"/>
          <w:sz w:val="22"/>
          <w:rtl/>
        </w:rPr>
        <w:t xml:space="preserve"> </w:t>
      </w:r>
      <w:r w:rsidRPr="00895950">
        <w:rPr>
          <w:rFonts w:ascii="Century" w:hAnsi="Century" w:hint="eastAsia"/>
          <w:sz w:val="22"/>
          <w:rtl/>
        </w:rPr>
        <w:t>לראיות</w:t>
      </w:r>
      <w:r w:rsidRPr="00895950">
        <w:rPr>
          <w:rFonts w:ascii="Century" w:hAnsi="Century"/>
          <w:sz w:val="22"/>
          <w:rtl/>
        </w:rPr>
        <w:t xml:space="preserve"> </w:t>
      </w:r>
      <w:r w:rsidRPr="00895950">
        <w:rPr>
          <w:rFonts w:ascii="Century" w:hAnsi="Century" w:hint="eastAsia"/>
          <w:sz w:val="22"/>
          <w:rtl/>
        </w:rPr>
        <w:t>שהביאה</w:t>
      </w:r>
      <w:r w:rsidRPr="00895950">
        <w:rPr>
          <w:rFonts w:ascii="Century" w:hAnsi="Century"/>
          <w:sz w:val="22"/>
          <w:rtl/>
        </w:rPr>
        <w:t xml:space="preserve"> </w:t>
      </w:r>
      <w:r w:rsidRPr="00895950">
        <w:rPr>
          <w:rFonts w:ascii="Century" w:hAnsi="Century" w:hint="eastAsia"/>
          <w:sz w:val="22"/>
          <w:rtl/>
        </w:rPr>
        <w:t>התביעה</w:t>
      </w:r>
      <w:r w:rsidRPr="00895950">
        <w:rPr>
          <w:rFonts w:ascii="Century" w:hAnsi="Century"/>
          <w:sz w:val="22"/>
          <w:rtl/>
        </w:rPr>
        <w:t xml:space="preserve"> </w:t>
      </w:r>
      <w:r w:rsidRPr="00895950">
        <w:rPr>
          <w:rFonts w:ascii="Century" w:hAnsi="Century" w:hint="eastAsia"/>
          <w:sz w:val="22"/>
          <w:rtl/>
        </w:rPr>
        <w:t>ואין</w:t>
      </w:r>
      <w:r w:rsidRPr="00895950">
        <w:rPr>
          <w:rFonts w:ascii="Century" w:hAnsi="Century"/>
          <w:sz w:val="22"/>
          <w:rtl/>
        </w:rPr>
        <w:t xml:space="preserve"> </w:t>
      </w:r>
      <w:r w:rsidRPr="00895950">
        <w:rPr>
          <w:rFonts w:ascii="Century" w:hAnsi="Century" w:hint="eastAsia"/>
          <w:sz w:val="22"/>
          <w:rtl/>
        </w:rPr>
        <w:t>לתת</w:t>
      </w:r>
      <w:r w:rsidRPr="00895950">
        <w:rPr>
          <w:rFonts w:ascii="Century" w:hAnsi="Century"/>
          <w:sz w:val="22"/>
          <w:rtl/>
        </w:rPr>
        <w:t xml:space="preserve"> </w:t>
      </w:r>
      <w:r w:rsidRPr="00895950">
        <w:rPr>
          <w:rFonts w:ascii="Century" w:hAnsi="Century" w:hint="eastAsia"/>
          <w:sz w:val="22"/>
          <w:rtl/>
        </w:rPr>
        <w:t>לה</w:t>
      </w:r>
      <w:r w:rsidRPr="00895950">
        <w:rPr>
          <w:rFonts w:ascii="Century" w:hAnsi="Century"/>
          <w:sz w:val="22"/>
          <w:rtl/>
        </w:rPr>
        <w:t xml:space="preserve"> </w:t>
      </w:r>
      <w:r w:rsidRPr="00895950">
        <w:rPr>
          <w:rFonts w:ascii="Century" w:hAnsi="Century" w:hint="eastAsia"/>
          <w:sz w:val="22"/>
          <w:rtl/>
        </w:rPr>
        <w:t>כל</w:t>
      </w:r>
      <w:r w:rsidRPr="00895950">
        <w:rPr>
          <w:rFonts w:ascii="Century" w:hAnsi="Century"/>
          <w:sz w:val="22"/>
          <w:rtl/>
        </w:rPr>
        <w:t xml:space="preserve"> </w:t>
      </w:r>
      <w:r w:rsidRPr="00895950">
        <w:rPr>
          <w:rFonts w:ascii="Century" w:hAnsi="Century" w:hint="eastAsia"/>
          <w:sz w:val="22"/>
          <w:rtl/>
        </w:rPr>
        <w:t>משקל</w:t>
      </w:r>
      <w:r w:rsidRPr="00895950">
        <w:rPr>
          <w:rFonts w:ascii="Century" w:hAnsi="Century" w:hint="cs"/>
          <w:sz w:val="22"/>
          <w:rtl/>
        </w:rPr>
        <w:t xml:space="preserve"> [...] </w:t>
      </w:r>
      <w:r w:rsidRPr="00895950">
        <w:rPr>
          <w:rFonts w:ascii="Century" w:hAnsi="Century" w:hint="eastAsia"/>
          <w:sz w:val="22"/>
          <w:rtl/>
        </w:rPr>
        <w:t>המסקנה</w:t>
      </w:r>
      <w:r w:rsidRPr="00895950">
        <w:rPr>
          <w:rFonts w:ascii="Century" w:hAnsi="Century"/>
          <w:sz w:val="22"/>
          <w:rtl/>
        </w:rPr>
        <w:t xml:space="preserve"> </w:t>
      </w:r>
      <w:r w:rsidRPr="00895950">
        <w:rPr>
          <w:rFonts w:ascii="Century" w:hAnsi="Century" w:hint="eastAsia"/>
          <w:sz w:val="22"/>
          <w:rtl/>
        </w:rPr>
        <w:t>בדבר</w:t>
      </w:r>
      <w:r w:rsidRPr="00895950">
        <w:rPr>
          <w:rFonts w:ascii="Century" w:hAnsi="Century"/>
          <w:sz w:val="22"/>
          <w:rtl/>
        </w:rPr>
        <w:t xml:space="preserve"> </w:t>
      </w:r>
      <w:r w:rsidRPr="00895950">
        <w:rPr>
          <w:rFonts w:ascii="Century" w:hAnsi="Century" w:hint="eastAsia"/>
          <w:sz w:val="22"/>
          <w:rtl/>
        </w:rPr>
        <w:t>המניפולטיביות</w:t>
      </w:r>
      <w:r w:rsidRPr="00895950">
        <w:rPr>
          <w:rFonts w:ascii="Century" w:hAnsi="Century"/>
          <w:sz w:val="22"/>
          <w:rtl/>
        </w:rPr>
        <w:t xml:space="preserve"> </w:t>
      </w:r>
      <w:r w:rsidRPr="00895950">
        <w:rPr>
          <w:rFonts w:ascii="Century" w:hAnsi="Century" w:hint="eastAsia"/>
          <w:sz w:val="22"/>
          <w:rtl/>
        </w:rPr>
        <w:t>שאפיינה</w:t>
      </w:r>
      <w:r w:rsidRPr="00895950">
        <w:rPr>
          <w:rFonts w:ascii="Century" w:hAnsi="Century"/>
          <w:sz w:val="22"/>
          <w:rtl/>
        </w:rPr>
        <w:t xml:space="preserve"> </w:t>
      </w:r>
      <w:r w:rsidRPr="00895950">
        <w:rPr>
          <w:rFonts w:ascii="Century" w:hAnsi="Century" w:hint="eastAsia"/>
          <w:sz w:val="22"/>
          <w:rtl/>
        </w:rPr>
        <w:t>את</w:t>
      </w:r>
      <w:r w:rsidRPr="00895950">
        <w:rPr>
          <w:rFonts w:ascii="Century" w:hAnsi="Century"/>
          <w:sz w:val="22"/>
          <w:rtl/>
        </w:rPr>
        <w:t xml:space="preserve"> </w:t>
      </w:r>
      <w:r w:rsidRPr="00895950">
        <w:rPr>
          <w:rFonts w:ascii="Century" w:hAnsi="Century" w:hint="eastAsia"/>
          <w:sz w:val="22"/>
          <w:rtl/>
        </w:rPr>
        <w:t>דברי</w:t>
      </w:r>
      <w:r w:rsidRPr="00895950">
        <w:rPr>
          <w:rFonts w:ascii="Century" w:hAnsi="Century"/>
          <w:sz w:val="22"/>
          <w:rtl/>
        </w:rPr>
        <w:t xml:space="preserve"> </w:t>
      </w:r>
      <w:r w:rsidRPr="00895950">
        <w:rPr>
          <w:rFonts w:ascii="Century" w:hAnsi="Century" w:hint="eastAsia"/>
          <w:sz w:val="22"/>
          <w:rtl/>
        </w:rPr>
        <w:t>הנאשם</w:t>
      </w:r>
      <w:r w:rsidR="00790C23" w:rsidRPr="00895950">
        <w:rPr>
          <w:rFonts w:ascii="Century" w:hAnsi="Century"/>
          <w:sz w:val="22"/>
          <w:rtl/>
        </w:rPr>
        <w:t xml:space="preserve"> </w:t>
      </w:r>
      <w:r w:rsidR="00790C23">
        <w:rPr>
          <w:rFonts w:hint="cs"/>
          <w:rtl/>
        </w:rPr>
        <w:t xml:space="preserve">[המערער </w:t>
      </w:r>
      <w:r w:rsidR="00790C23">
        <w:rPr>
          <w:rtl/>
        </w:rPr>
        <w:t>–</w:t>
      </w:r>
      <w:r w:rsidR="00790C23">
        <w:rPr>
          <w:rFonts w:hint="cs"/>
          <w:rtl/>
        </w:rPr>
        <w:t xml:space="preserve"> </w:t>
      </w:r>
      <w:r w:rsidR="00790C23" w:rsidRPr="002C46EB">
        <w:rPr>
          <w:rFonts w:ascii="Century" w:hAnsi="Century" w:cs="Miriam" w:hint="eastAsia"/>
          <w:b/>
          <w:spacing w:val="0"/>
          <w:sz w:val="22"/>
          <w:szCs w:val="24"/>
          <w:rtl/>
        </w:rPr>
        <w:t>י</w:t>
      </w:r>
      <w:r w:rsidR="00790C23" w:rsidRPr="002C46EB">
        <w:rPr>
          <w:rFonts w:ascii="Century" w:hAnsi="Century" w:cs="Miriam"/>
          <w:b/>
          <w:spacing w:val="0"/>
          <w:sz w:val="22"/>
          <w:szCs w:val="24"/>
          <w:rtl/>
        </w:rPr>
        <w:t xml:space="preserve">' </w:t>
      </w:r>
      <w:r w:rsidR="00790C23" w:rsidRPr="002C46EB">
        <w:rPr>
          <w:rFonts w:ascii="Century" w:hAnsi="Century" w:cs="Miriam" w:hint="eastAsia"/>
          <w:b/>
          <w:spacing w:val="0"/>
          <w:sz w:val="22"/>
          <w:szCs w:val="24"/>
          <w:rtl/>
        </w:rPr>
        <w:t>א</w:t>
      </w:r>
      <w:r w:rsidR="00790C23" w:rsidRPr="002C46EB">
        <w:rPr>
          <w:rFonts w:ascii="Century" w:hAnsi="Century" w:cs="Miriam"/>
          <w:b/>
          <w:spacing w:val="0"/>
          <w:sz w:val="22"/>
          <w:szCs w:val="24"/>
          <w:rtl/>
        </w:rPr>
        <w:t>'</w:t>
      </w:r>
      <w:r w:rsidR="00790C23">
        <w:rPr>
          <w:rFonts w:hint="cs"/>
          <w:rtl/>
        </w:rPr>
        <w:t xml:space="preserve">] </w:t>
      </w:r>
      <w:r w:rsidRPr="00895950">
        <w:rPr>
          <w:rFonts w:ascii="Century" w:hAnsi="Century" w:hint="eastAsia"/>
          <w:sz w:val="22"/>
          <w:rtl/>
        </w:rPr>
        <w:t>נכונה</w:t>
      </w:r>
      <w:r w:rsidRPr="00895950">
        <w:rPr>
          <w:rFonts w:ascii="Century" w:hAnsi="Century"/>
          <w:sz w:val="22"/>
          <w:rtl/>
        </w:rPr>
        <w:t xml:space="preserve"> </w:t>
      </w:r>
      <w:r w:rsidRPr="00895950">
        <w:rPr>
          <w:rFonts w:ascii="Century" w:hAnsi="Century" w:hint="eastAsia"/>
          <w:sz w:val="22"/>
          <w:rtl/>
        </w:rPr>
        <w:t>בפרט</w:t>
      </w:r>
      <w:r w:rsidRPr="00895950">
        <w:rPr>
          <w:rFonts w:ascii="Century" w:hAnsi="Century"/>
          <w:sz w:val="22"/>
          <w:rtl/>
        </w:rPr>
        <w:t xml:space="preserve">, </w:t>
      </w:r>
      <w:r w:rsidRPr="00895950">
        <w:rPr>
          <w:rFonts w:ascii="Century" w:hAnsi="Century" w:hint="eastAsia"/>
          <w:sz w:val="22"/>
          <w:rtl/>
        </w:rPr>
        <w:t>לאור</w:t>
      </w:r>
      <w:r w:rsidRPr="00895950">
        <w:rPr>
          <w:rFonts w:ascii="Century" w:hAnsi="Century"/>
          <w:sz w:val="22"/>
          <w:rtl/>
        </w:rPr>
        <w:t xml:space="preserve"> </w:t>
      </w:r>
      <w:r w:rsidRPr="00895950">
        <w:rPr>
          <w:rFonts w:ascii="Century" w:hAnsi="Century" w:hint="eastAsia"/>
          <w:sz w:val="22"/>
          <w:rtl/>
        </w:rPr>
        <w:t>העובדה</w:t>
      </w:r>
      <w:r w:rsidRPr="00895950">
        <w:rPr>
          <w:rFonts w:ascii="Century" w:hAnsi="Century"/>
          <w:sz w:val="22"/>
          <w:rtl/>
        </w:rPr>
        <w:t xml:space="preserve"> </w:t>
      </w:r>
      <w:r w:rsidRPr="00895950">
        <w:rPr>
          <w:rFonts w:ascii="Century" w:hAnsi="Century" w:hint="eastAsia"/>
          <w:sz w:val="22"/>
          <w:rtl/>
        </w:rPr>
        <w:t>שעדותו</w:t>
      </w:r>
      <w:r w:rsidRPr="00895950">
        <w:rPr>
          <w:rFonts w:ascii="Century" w:hAnsi="Century"/>
          <w:sz w:val="22"/>
          <w:rtl/>
        </w:rPr>
        <w:t xml:space="preserve"> </w:t>
      </w:r>
      <w:r w:rsidRPr="00895950">
        <w:rPr>
          <w:rFonts w:ascii="Century" w:hAnsi="Century" w:hint="eastAsia"/>
          <w:sz w:val="22"/>
          <w:rtl/>
        </w:rPr>
        <w:t>הותירה</w:t>
      </w:r>
      <w:r w:rsidRPr="00895950">
        <w:rPr>
          <w:rFonts w:ascii="Century" w:hAnsi="Century"/>
          <w:sz w:val="22"/>
          <w:rtl/>
        </w:rPr>
        <w:t xml:space="preserve"> </w:t>
      </w:r>
      <w:r w:rsidRPr="00895950">
        <w:rPr>
          <w:rFonts w:ascii="Century" w:hAnsi="Century" w:hint="eastAsia"/>
          <w:sz w:val="22"/>
          <w:rtl/>
        </w:rPr>
        <w:t>רושם</w:t>
      </w:r>
      <w:r w:rsidRPr="00895950">
        <w:rPr>
          <w:rFonts w:ascii="Century" w:hAnsi="Century"/>
          <w:sz w:val="22"/>
          <w:rtl/>
        </w:rPr>
        <w:t xml:space="preserve"> </w:t>
      </w:r>
      <w:r w:rsidRPr="00895950">
        <w:rPr>
          <w:rFonts w:ascii="Century" w:hAnsi="Century" w:hint="eastAsia"/>
          <w:sz w:val="22"/>
          <w:rtl/>
        </w:rPr>
        <w:t>שלילי</w:t>
      </w:r>
      <w:r w:rsidRPr="00895950">
        <w:rPr>
          <w:rFonts w:ascii="Century" w:hAnsi="Century"/>
          <w:sz w:val="22"/>
          <w:rtl/>
        </w:rPr>
        <w:t xml:space="preserve"> </w:t>
      </w:r>
      <w:r w:rsidRPr="00895950">
        <w:rPr>
          <w:rFonts w:ascii="Century" w:hAnsi="Century" w:hint="eastAsia"/>
          <w:sz w:val="22"/>
          <w:rtl/>
        </w:rPr>
        <w:t>ביותר</w:t>
      </w:r>
      <w:r w:rsidRPr="00895950">
        <w:rPr>
          <w:rFonts w:ascii="Century" w:hAnsi="Century"/>
          <w:sz w:val="22"/>
          <w:rtl/>
        </w:rPr>
        <w:t xml:space="preserve">. </w:t>
      </w:r>
      <w:r w:rsidRPr="00895950">
        <w:rPr>
          <w:rFonts w:ascii="Century" w:hAnsi="Century" w:hint="eastAsia"/>
          <w:sz w:val="22"/>
          <w:rtl/>
        </w:rPr>
        <w:t>גרסתו</w:t>
      </w:r>
      <w:r w:rsidRPr="00895950">
        <w:rPr>
          <w:rFonts w:ascii="Century" w:hAnsi="Century"/>
          <w:sz w:val="22"/>
          <w:rtl/>
        </w:rPr>
        <w:t xml:space="preserve"> </w:t>
      </w:r>
      <w:r w:rsidRPr="00895950">
        <w:rPr>
          <w:rFonts w:ascii="Century" w:hAnsi="Century" w:hint="eastAsia"/>
          <w:sz w:val="22"/>
          <w:rtl/>
        </w:rPr>
        <w:t>הייתה</w:t>
      </w:r>
      <w:r w:rsidRPr="00895950">
        <w:rPr>
          <w:rFonts w:ascii="Century" w:hAnsi="Century"/>
          <w:sz w:val="22"/>
          <w:rtl/>
        </w:rPr>
        <w:t xml:space="preserve"> </w:t>
      </w:r>
      <w:r w:rsidRPr="00895950">
        <w:rPr>
          <w:rFonts w:ascii="Century" w:hAnsi="Century" w:hint="eastAsia"/>
          <w:sz w:val="22"/>
          <w:rtl/>
        </w:rPr>
        <w:t>מופרכת</w:t>
      </w:r>
      <w:r w:rsidRPr="00895950">
        <w:rPr>
          <w:rFonts w:ascii="Century" w:hAnsi="Century"/>
          <w:sz w:val="22"/>
          <w:rtl/>
        </w:rPr>
        <w:t xml:space="preserve">, </w:t>
      </w:r>
      <w:r w:rsidRPr="00895950">
        <w:rPr>
          <w:rFonts w:ascii="Century" w:hAnsi="Century" w:hint="eastAsia"/>
          <w:sz w:val="22"/>
          <w:rtl/>
        </w:rPr>
        <w:t>מגמתית</w:t>
      </w:r>
      <w:r w:rsidRPr="00895950">
        <w:rPr>
          <w:rFonts w:ascii="Century" w:hAnsi="Century"/>
          <w:sz w:val="22"/>
          <w:rtl/>
        </w:rPr>
        <w:t xml:space="preserve">, </w:t>
      </w:r>
      <w:r w:rsidRPr="00895950">
        <w:rPr>
          <w:rFonts w:ascii="Century" w:hAnsi="Century" w:hint="eastAsia"/>
          <w:sz w:val="22"/>
          <w:rtl/>
        </w:rPr>
        <w:t>מלאת</w:t>
      </w:r>
      <w:r w:rsidRPr="00895950">
        <w:rPr>
          <w:rFonts w:ascii="Century" w:hAnsi="Century"/>
          <w:sz w:val="22"/>
          <w:rtl/>
        </w:rPr>
        <w:t xml:space="preserve"> </w:t>
      </w:r>
      <w:r w:rsidRPr="00895950">
        <w:rPr>
          <w:rFonts w:ascii="Century" w:hAnsi="Century" w:hint="eastAsia"/>
          <w:sz w:val="22"/>
          <w:rtl/>
        </w:rPr>
        <w:t>סתירות</w:t>
      </w:r>
      <w:r w:rsidRPr="00895950">
        <w:rPr>
          <w:rFonts w:ascii="Century" w:hAnsi="Century"/>
          <w:sz w:val="22"/>
          <w:rtl/>
        </w:rPr>
        <w:t xml:space="preserve"> </w:t>
      </w:r>
      <w:r w:rsidRPr="00895950">
        <w:rPr>
          <w:rFonts w:ascii="Century" w:hAnsi="Century" w:hint="eastAsia"/>
          <w:sz w:val="22"/>
          <w:rtl/>
        </w:rPr>
        <w:t>ונסתרה</w:t>
      </w:r>
      <w:r w:rsidRPr="00895950">
        <w:rPr>
          <w:rFonts w:ascii="Century" w:hAnsi="Century"/>
          <w:sz w:val="22"/>
          <w:rtl/>
        </w:rPr>
        <w:t xml:space="preserve"> </w:t>
      </w:r>
      <w:r w:rsidRPr="00895950">
        <w:rPr>
          <w:rFonts w:ascii="Century" w:hAnsi="Century" w:hint="eastAsia"/>
          <w:sz w:val="22"/>
          <w:rtl/>
        </w:rPr>
        <w:t>בראיות</w:t>
      </w:r>
      <w:r w:rsidRPr="00895950">
        <w:rPr>
          <w:rFonts w:ascii="Century" w:hAnsi="Century"/>
          <w:sz w:val="22"/>
          <w:rtl/>
        </w:rPr>
        <w:t xml:space="preserve"> </w:t>
      </w:r>
      <w:r w:rsidRPr="00895950">
        <w:rPr>
          <w:rFonts w:ascii="Century" w:hAnsi="Century" w:hint="eastAsia"/>
          <w:sz w:val="22"/>
          <w:rtl/>
        </w:rPr>
        <w:t>מהימנות</w:t>
      </w:r>
      <w:r w:rsidRPr="00895950">
        <w:rPr>
          <w:rFonts w:ascii="Century" w:hAnsi="Century"/>
          <w:sz w:val="22"/>
          <w:rtl/>
        </w:rPr>
        <w:t xml:space="preserve"> </w:t>
      </w:r>
      <w:r w:rsidRPr="00895950">
        <w:rPr>
          <w:rFonts w:ascii="Century" w:hAnsi="Century" w:hint="eastAsia"/>
          <w:sz w:val="22"/>
          <w:rtl/>
        </w:rPr>
        <w:t>שהובאו</w:t>
      </w:r>
      <w:r w:rsidRPr="00895950">
        <w:rPr>
          <w:rFonts w:ascii="Century" w:hAnsi="Century"/>
          <w:sz w:val="22"/>
          <w:rtl/>
        </w:rPr>
        <w:t xml:space="preserve"> </w:t>
      </w:r>
      <w:r w:rsidRPr="00895950">
        <w:rPr>
          <w:rFonts w:ascii="Century" w:hAnsi="Century" w:hint="eastAsia"/>
          <w:sz w:val="22"/>
          <w:rtl/>
        </w:rPr>
        <w:t>בפנינו</w:t>
      </w:r>
      <w:r w:rsidRPr="00895950">
        <w:rPr>
          <w:rFonts w:ascii="Century" w:hAnsi="Century" w:hint="cs"/>
          <w:sz w:val="22"/>
          <w:rtl/>
        </w:rPr>
        <w:t>"</w:t>
      </w:r>
      <w:r w:rsidRPr="00895950">
        <w:rPr>
          <w:rFonts w:ascii="Century" w:hAnsi="Century"/>
          <w:sz w:val="22"/>
          <w:rtl/>
        </w:rPr>
        <w:t>.</w:t>
      </w:r>
    </w:p>
    <w:p w:rsidR="00C07A24" w:rsidRDefault="00C07A24" w:rsidP="00C07A24">
      <w:pPr>
        <w:pStyle w:val="Ruller41"/>
        <w:rPr>
          <w:rtl/>
        </w:rPr>
      </w:pPr>
    </w:p>
    <w:p w:rsidR="00C07A24" w:rsidRDefault="00C07A24" w:rsidP="004302DB">
      <w:pPr>
        <w:pStyle w:val="Ruller41"/>
        <w:rPr>
          <w:rtl/>
        </w:rPr>
      </w:pPr>
      <w:r>
        <w:rPr>
          <w:rtl/>
        </w:rPr>
        <w:tab/>
      </w:r>
      <w:r>
        <w:rPr>
          <w:rFonts w:hint="cs"/>
          <w:rtl/>
        </w:rPr>
        <w:t xml:space="preserve">כך למשל, גרסת המערער שלפיה המנוחה התעלפה לאחר ששתתה כמות גדולה של וודקה עומדת בסתירה להתעקשותו במשטרה כי המנוחה </w:t>
      </w:r>
      <w:r w:rsidRPr="0047408D">
        <w:rPr>
          <w:rtl/>
        </w:rPr>
        <w:t>"</w:t>
      </w:r>
      <w:r w:rsidRPr="0039746C">
        <w:rPr>
          <w:rFonts w:ascii="Century" w:hAnsi="Century" w:cs="Miriam" w:hint="eastAsia"/>
          <w:b/>
          <w:spacing w:val="0"/>
          <w:szCs w:val="24"/>
          <w:rtl/>
        </w:rPr>
        <w:t>לא</w:t>
      </w:r>
      <w:r w:rsidRPr="0039746C">
        <w:rPr>
          <w:rFonts w:ascii="Century" w:hAnsi="Century" w:cs="Miriam"/>
          <w:b/>
          <w:spacing w:val="0"/>
          <w:szCs w:val="24"/>
          <w:rtl/>
        </w:rPr>
        <w:t xml:space="preserve"> </w:t>
      </w:r>
      <w:r w:rsidRPr="0039746C">
        <w:rPr>
          <w:rFonts w:ascii="Century" w:hAnsi="Century" w:cs="Miriam" w:hint="eastAsia"/>
          <w:b/>
          <w:spacing w:val="0"/>
          <w:szCs w:val="24"/>
          <w:rtl/>
        </w:rPr>
        <w:t>שותה</w:t>
      </w:r>
      <w:r w:rsidRPr="0039746C">
        <w:rPr>
          <w:rFonts w:ascii="Century" w:hAnsi="Century" w:cs="Miriam"/>
          <w:b/>
          <w:spacing w:val="0"/>
          <w:szCs w:val="24"/>
          <w:rtl/>
        </w:rPr>
        <w:t xml:space="preserve"> </w:t>
      </w:r>
      <w:r w:rsidRPr="0039746C">
        <w:rPr>
          <w:rFonts w:ascii="Century" w:hAnsi="Century" w:cs="Miriam" w:hint="eastAsia"/>
          <w:b/>
          <w:spacing w:val="0"/>
          <w:szCs w:val="24"/>
          <w:rtl/>
        </w:rPr>
        <w:t>אלכוהול</w:t>
      </w:r>
      <w:r w:rsidRPr="0039746C">
        <w:rPr>
          <w:rFonts w:ascii="Century" w:hAnsi="Century" w:cs="Miriam"/>
          <w:b/>
          <w:spacing w:val="0"/>
          <w:szCs w:val="24"/>
          <w:rtl/>
        </w:rPr>
        <w:t xml:space="preserve"> </w:t>
      </w:r>
      <w:r w:rsidRPr="0039746C">
        <w:rPr>
          <w:rFonts w:ascii="Century" w:hAnsi="Century" w:cs="Miriam" w:hint="eastAsia"/>
          <w:b/>
          <w:spacing w:val="0"/>
          <w:szCs w:val="24"/>
          <w:rtl/>
        </w:rPr>
        <w:t>בכלל</w:t>
      </w:r>
      <w:r w:rsidRPr="0039746C">
        <w:rPr>
          <w:rFonts w:ascii="Century" w:hAnsi="Century" w:cs="Miriam"/>
          <w:b/>
          <w:spacing w:val="0"/>
          <w:szCs w:val="24"/>
          <w:rtl/>
        </w:rPr>
        <w:t xml:space="preserve"> </w:t>
      </w:r>
      <w:r w:rsidRPr="0039746C">
        <w:rPr>
          <w:rFonts w:ascii="Century" w:hAnsi="Century" w:cs="Miriam" w:hint="eastAsia"/>
          <w:b/>
          <w:spacing w:val="0"/>
          <w:szCs w:val="24"/>
          <w:rtl/>
        </w:rPr>
        <w:t>והיא</w:t>
      </w:r>
      <w:r w:rsidRPr="0039746C">
        <w:rPr>
          <w:rFonts w:ascii="Century" w:hAnsi="Century" w:cs="Miriam"/>
          <w:b/>
          <w:spacing w:val="0"/>
          <w:szCs w:val="24"/>
          <w:rtl/>
        </w:rPr>
        <w:t xml:space="preserve"> </w:t>
      </w:r>
      <w:r w:rsidRPr="0039746C">
        <w:rPr>
          <w:rFonts w:ascii="Century" w:hAnsi="Century" w:cs="Miriam" w:hint="eastAsia"/>
          <w:b/>
          <w:spacing w:val="0"/>
          <w:szCs w:val="24"/>
          <w:rtl/>
        </w:rPr>
        <w:t>גם</w:t>
      </w:r>
      <w:r w:rsidRPr="0039746C">
        <w:rPr>
          <w:rFonts w:ascii="Century" w:hAnsi="Century" w:cs="Miriam"/>
          <w:b/>
          <w:spacing w:val="0"/>
          <w:szCs w:val="24"/>
          <w:rtl/>
        </w:rPr>
        <w:t xml:space="preserve"> </w:t>
      </w:r>
      <w:r w:rsidR="000F6C2E">
        <w:rPr>
          <w:rFonts w:ascii="Century" w:hAnsi="Century" w:cs="Miriam" w:hint="eastAsia"/>
          <w:b/>
          <w:spacing w:val="0"/>
          <w:szCs w:val="24"/>
          <w:rtl/>
        </w:rPr>
        <w:t>בה</w:t>
      </w:r>
      <w:r w:rsidRPr="0039746C">
        <w:rPr>
          <w:rFonts w:ascii="Century" w:hAnsi="Century" w:cs="Miriam" w:hint="eastAsia"/>
          <w:b/>
          <w:spacing w:val="0"/>
          <w:szCs w:val="24"/>
          <w:rtl/>
        </w:rPr>
        <w:t>ריון</w:t>
      </w:r>
      <w:r w:rsidRPr="0047408D">
        <w:rPr>
          <w:rtl/>
        </w:rPr>
        <w:t>" (</w:t>
      </w:r>
      <w:r>
        <w:rPr>
          <w:rFonts w:hint="cs"/>
          <w:rtl/>
        </w:rPr>
        <w:t xml:space="preserve">ת/52, ש' </w:t>
      </w:r>
      <w:r w:rsidRPr="0047408D">
        <w:rPr>
          <w:rtl/>
        </w:rPr>
        <w:t>128</w:t>
      </w:r>
      <w:r>
        <w:rPr>
          <w:rFonts w:hint="cs"/>
          <w:rtl/>
        </w:rPr>
        <w:t xml:space="preserve">). אף תיאור הבהלה שאחזה בו, אינו מתיישב עם תיעוד מצלמות הצימר בהן נראה נינוח וחשדן </w:t>
      </w:r>
      <w:r w:rsidR="00442094">
        <w:rPr>
          <w:rFonts w:hint="cs"/>
          <w:rtl/>
        </w:rPr>
        <w:t xml:space="preserve">בכניסתו ובצאתו מהצימר </w:t>
      </w:r>
      <w:r>
        <w:rPr>
          <w:rFonts w:hint="cs"/>
          <w:rtl/>
        </w:rPr>
        <w:t xml:space="preserve">ואף מצא זמן לפנות מהצימר את חפציה של המנוחה </w:t>
      </w:r>
      <w:r>
        <w:rPr>
          <w:rtl/>
        </w:rPr>
        <w:t>–</w:t>
      </w:r>
      <w:r>
        <w:rPr>
          <w:rFonts w:hint="cs"/>
          <w:rtl/>
        </w:rPr>
        <w:t xml:space="preserve"> אחד אחד. בהקשר זה, צוין כי המערער התקשה להצביע בבית המשפט על ה</w:t>
      </w:r>
      <w:r w:rsidR="00CC245E">
        <w:rPr>
          <w:rFonts w:hint="cs"/>
          <w:rtl/>
        </w:rPr>
        <w:t>"</w:t>
      </w:r>
      <w:r>
        <w:rPr>
          <w:rFonts w:hint="cs"/>
          <w:rtl/>
        </w:rPr>
        <w:t>פגם</w:t>
      </w:r>
      <w:r w:rsidR="00CC245E">
        <w:rPr>
          <w:rFonts w:hint="cs"/>
          <w:rtl/>
        </w:rPr>
        <w:t>"</w:t>
      </w:r>
      <w:r w:rsidR="00966808">
        <w:rPr>
          <w:rFonts w:hint="cs"/>
          <w:rtl/>
        </w:rPr>
        <w:t xml:space="preserve"> הנטען בכפכפי המנוחה</w:t>
      </w:r>
      <w:r w:rsidR="00904628">
        <w:rPr>
          <w:rFonts w:hint="cs"/>
          <w:rtl/>
        </w:rPr>
        <w:t>.</w:t>
      </w:r>
    </w:p>
    <w:p w:rsidR="00C07A24" w:rsidRDefault="00C07A24" w:rsidP="00C07A24">
      <w:pPr>
        <w:pStyle w:val="Ruller41"/>
        <w:rPr>
          <w:rtl/>
        </w:rPr>
      </w:pPr>
    </w:p>
    <w:p w:rsidR="00C07A24" w:rsidRPr="00884002" w:rsidRDefault="00C07A24" w:rsidP="00884002">
      <w:pPr>
        <w:pStyle w:val="Ruller41"/>
        <w:rPr>
          <w:rFonts w:ascii="Century" w:hAnsi="Century"/>
          <w:rtl/>
        </w:rPr>
      </w:pPr>
      <w:r>
        <w:rPr>
          <w:rtl/>
        </w:rPr>
        <w:tab/>
      </w:r>
      <w:r>
        <w:rPr>
          <w:rFonts w:hint="cs"/>
          <w:rtl/>
        </w:rPr>
        <w:t xml:space="preserve">בית המשפט המחוזי הוסיף כי גם בהתייחס להתנהלות המערער לאחר </w:t>
      </w:r>
      <w:r w:rsidR="00D9649B">
        <w:rPr>
          <w:rFonts w:hint="cs"/>
          <w:rtl/>
        </w:rPr>
        <w:t xml:space="preserve">הנסיעה </w:t>
      </w:r>
      <w:r>
        <w:rPr>
          <w:rFonts w:hint="cs"/>
          <w:rtl/>
        </w:rPr>
        <w:t xml:space="preserve">מהצימר לביתה של איה, התעוררו קשיים ופרכות בגרסתו </w:t>
      </w:r>
      <w:r>
        <w:rPr>
          <w:rtl/>
        </w:rPr>
        <w:t>–</w:t>
      </w:r>
      <w:r>
        <w:rPr>
          <w:rFonts w:hint="cs"/>
          <w:rtl/>
        </w:rPr>
        <w:t xml:space="preserve"> אף שנסע לאחותו במיוחד כדי לבקש ממנה כסף, נמנע מלהעיר אותה והסביר כי לא הייתה לו כל דחיפות בקבלת הכסף; המעדר ששאל </w:t>
      </w:r>
      <w:proofErr w:type="spellStart"/>
      <w:r>
        <w:rPr>
          <w:rFonts w:hint="cs"/>
          <w:rtl/>
        </w:rPr>
        <w:t>מסוהיל</w:t>
      </w:r>
      <w:proofErr w:type="spellEnd"/>
      <w:r>
        <w:rPr>
          <w:rFonts w:hint="cs"/>
          <w:rtl/>
        </w:rPr>
        <w:t xml:space="preserve">, לצרכים תמימים </w:t>
      </w:r>
      <w:r w:rsidR="007041F5">
        <w:rPr>
          <w:rFonts w:hint="cs"/>
          <w:rtl/>
        </w:rPr>
        <w:t xml:space="preserve">כביכול </w:t>
      </w:r>
      <w:r>
        <w:rPr>
          <w:rFonts w:hint="cs"/>
          <w:rtl/>
        </w:rPr>
        <w:t xml:space="preserve">לטענתו, נעלם כלא היה; המערער העיד כי </w:t>
      </w:r>
      <w:r w:rsidRPr="006E31A1">
        <w:rPr>
          <w:rFonts w:ascii="Century" w:hAnsi="Century" w:hint="cs"/>
          <w:rtl/>
        </w:rPr>
        <w:t xml:space="preserve">עבר "קצת זמן" בין </w:t>
      </w:r>
      <w:r w:rsidR="008907C9">
        <w:rPr>
          <w:rFonts w:ascii="Century" w:hAnsi="Century" w:hint="cs"/>
          <w:rtl/>
        </w:rPr>
        <w:t>שני ביקוריו</w:t>
      </w:r>
      <w:r w:rsidRPr="006E31A1">
        <w:rPr>
          <w:rFonts w:ascii="Century" w:hAnsi="Century" w:hint="cs"/>
          <w:rtl/>
        </w:rPr>
        <w:t>, וזאת בניגוד לתיעוד המצלמות המלמד על</w:t>
      </w:r>
      <w:r w:rsidRPr="006E31A1">
        <w:rPr>
          <w:rFonts w:hint="cs"/>
          <w:rtl/>
        </w:rPr>
        <w:t xml:space="preserve"> </w:t>
      </w:r>
      <w:r>
        <w:rPr>
          <w:rFonts w:hint="cs"/>
          <w:rtl/>
        </w:rPr>
        <w:t xml:space="preserve">פרק זמן של כשלוש שעות; המערער לא זכר, לטענתו, האם </w:t>
      </w:r>
      <w:r w:rsidR="00151AE7">
        <w:rPr>
          <w:rFonts w:hint="cs"/>
          <w:rtl/>
        </w:rPr>
        <w:t xml:space="preserve">בזמן זה </w:t>
      </w:r>
      <w:r>
        <w:rPr>
          <w:rFonts w:hint="cs"/>
          <w:rtl/>
        </w:rPr>
        <w:t xml:space="preserve">המתין ברכב עם המנוחה או שמא נסעו יחדיו למקום מסוים; ואת ריח הזיעה שנדף מבגדיו הסביר בכך שלא התקלח מזה יומיים, אף שכאמור טען שהתקלח בצימר. כך גם צוין כי הסברו של המערער שלפיו איה הופתעה </w:t>
      </w:r>
      <w:r w:rsidRPr="00884002">
        <w:rPr>
          <w:rFonts w:ascii="Century" w:hAnsi="Century" w:hint="eastAsia"/>
          <w:rtl/>
        </w:rPr>
        <w:t>למשמע</w:t>
      </w:r>
      <w:r w:rsidRPr="00884002">
        <w:rPr>
          <w:rFonts w:ascii="Century" w:hAnsi="Century"/>
          <w:rtl/>
        </w:rPr>
        <w:t xml:space="preserve"> הבשורה על הריון המנוחה אינו עולה בקנה אחד עם תיעוד המצלמות מהן נשקף </w:t>
      </w:r>
      <w:r w:rsidRPr="00884002">
        <w:rPr>
          <w:rFonts w:ascii="Century" w:hAnsi="Century" w:hint="eastAsia"/>
          <w:rtl/>
        </w:rPr>
        <w:t>הזעזוע</w:t>
      </w:r>
      <w:r w:rsidRPr="00884002">
        <w:rPr>
          <w:rFonts w:ascii="Century" w:hAnsi="Century"/>
          <w:rtl/>
        </w:rPr>
        <w:t xml:space="preserve"> שנגרם לאיה</w:t>
      </w:r>
      <w:r w:rsidR="008907C9" w:rsidRPr="00884002">
        <w:rPr>
          <w:rFonts w:ascii="Century" w:hAnsi="Century"/>
          <w:rtl/>
        </w:rPr>
        <w:t>.</w:t>
      </w:r>
      <w:r w:rsidRPr="00884002">
        <w:rPr>
          <w:rFonts w:ascii="Century" w:hAnsi="Century"/>
          <w:rtl/>
        </w:rPr>
        <w:t xml:space="preserve"> </w:t>
      </w:r>
    </w:p>
    <w:p w:rsidR="00C07A24" w:rsidRPr="00884002" w:rsidRDefault="00C07A24" w:rsidP="00C07A24">
      <w:pPr>
        <w:pStyle w:val="Ruller41"/>
        <w:rPr>
          <w:rFonts w:ascii="Century" w:hAnsi="Century"/>
          <w:rtl/>
        </w:rPr>
      </w:pPr>
      <w:r w:rsidRPr="00884002">
        <w:rPr>
          <w:rFonts w:ascii="Century" w:hAnsi="Century"/>
          <w:rtl/>
        </w:rPr>
        <w:tab/>
      </w:r>
    </w:p>
    <w:p w:rsidR="00C07A24" w:rsidRDefault="00C07A24" w:rsidP="00DC2B71">
      <w:pPr>
        <w:pStyle w:val="Ruller4"/>
        <w:numPr>
          <w:ilvl w:val="0"/>
          <w:numId w:val="0"/>
        </w:numPr>
      </w:pPr>
      <w:r>
        <w:rPr>
          <w:rtl/>
        </w:rPr>
        <w:lastRenderedPageBreak/>
        <w:tab/>
      </w:r>
      <w:r w:rsidRPr="00DC2B71">
        <w:rPr>
          <w:rFonts w:hint="cs"/>
          <w:rtl/>
        </w:rPr>
        <w:t>זאת ועוד,</w:t>
      </w:r>
      <w:r>
        <w:rPr>
          <w:rFonts w:hint="cs"/>
          <w:rtl/>
        </w:rPr>
        <w:t xml:space="preserve"> בית המשפט עמד על כך שהמערער התקשה לספק הסבר </w:t>
      </w:r>
      <w:r w:rsidR="00B82036">
        <w:rPr>
          <w:rFonts w:hint="cs"/>
          <w:rtl/>
        </w:rPr>
        <w:t xml:space="preserve">מניח את הדעת </w:t>
      </w:r>
      <w:r>
        <w:rPr>
          <w:rFonts w:hint="cs"/>
          <w:rtl/>
        </w:rPr>
        <w:t xml:space="preserve">מדוע לא התקשר באופן מידי למשטרה לאחר שנחטפה אשתו ההרה באיומי אקדח.  </w:t>
      </w:r>
    </w:p>
    <w:p w:rsidR="00C07A24" w:rsidRDefault="00C07A24" w:rsidP="00C07A24">
      <w:pPr>
        <w:pStyle w:val="Ruller4"/>
        <w:numPr>
          <w:ilvl w:val="0"/>
          <w:numId w:val="0"/>
        </w:numPr>
        <w:rPr>
          <w:rtl/>
        </w:rPr>
      </w:pPr>
    </w:p>
    <w:p w:rsidR="00C07A24" w:rsidRDefault="00C07A24" w:rsidP="00884002">
      <w:pPr>
        <w:pStyle w:val="Ruller4"/>
        <w:rPr>
          <w:rtl/>
        </w:rPr>
      </w:pPr>
      <w:r>
        <w:rPr>
          <w:rFonts w:hint="cs"/>
          <w:rtl/>
        </w:rPr>
        <w:t xml:space="preserve">בצד האמור, בית המשפט המחוזי דחה את טענות המערער למחדלי חקירה </w:t>
      </w:r>
      <w:r w:rsidR="00D9649B">
        <w:rPr>
          <w:rFonts w:hint="cs"/>
          <w:rtl/>
        </w:rPr>
        <w:t xml:space="preserve">שלשיטתו </w:t>
      </w:r>
      <w:r>
        <w:rPr>
          <w:rFonts w:hint="cs"/>
          <w:rtl/>
        </w:rPr>
        <w:t xml:space="preserve">פגעו בהגנתו. בכלל זאת, נקבע כי לא נפל פגם בכך שחוקרי המשטרה התמקדו בבחינת </w:t>
      </w:r>
      <w:r w:rsidR="00215180">
        <w:rPr>
          <w:rFonts w:hint="cs"/>
          <w:rtl/>
        </w:rPr>
        <w:t xml:space="preserve">מעורבותו </w:t>
      </w:r>
      <w:r w:rsidR="001D160F">
        <w:rPr>
          <w:rFonts w:hint="cs"/>
          <w:rtl/>
        </w:rPr>
        <w:t xml:space="preserve">ונמנעו מלחפש </w:t>
      </w:r>
      <w:r>
        <w:rPr>
          <w:rFonts w:hint="cs"/>
          <w:rtl/>
        </w:rPr>
        <w:t xml:space="preserve">חשודים אחרים או </w:t>
      </w:r>
      <w:r w:rsidR="001D160F">
        <w:rPr>
          <w:rFonts w:hint="cs"/>
          <w:rtl/>
        </w:rPr>
        <w:t xml:space="preserve">לחקור </w:t>
      </w:r>
      <w:r>
        <w:rPr>
          <w:rFonts w:hint="cs"/>
          <w:rtl/>
        </w:rPr>
        <w:t>את תרחיש החטיפה שהציג,</w:t>
      </w:r>
      <w:r w:rsidR="001D160F">
        <w:rPr>
          <w:rFonts w:hint="cs"/>
          <w:rtl/>
        </w:rPr>
        <w:t xml:space="preserve"> זאת משנאספו ראיות לחובתו</w:t>
      </w:r>
      <w:r>
        <w:rPr>
          <w:rFonts w:hint="cs"/>
          <w:rtl/>
        </w:rPr>
        <w:t xml:space="preserve"> </w:t>
      </w:r>
      <w:r w:rsidR="001D160F">
        <w:rPr>
          <w:rFonts w:hint="cs"/>
          <w:rtl/>
        </w:rPr>
        <w:t xml:space="preserve">למדו חוקריו בשלב מוקדם כי גרסתו שקרית. </w:t>
      </w:r>
    </w:p>
    <w:p w:rsidR="00C07A24" w:rsidRDefault="00C07A24" w:rsidP="00C07A24">
      <w:pPr>
        <w:pStyle w:val="Ruller41"/>
        <w:rPr>
          <w:rtl/>
        </w:rPr>
      </w:pPr>
    </w:p>
    <w:p w:rsidR="00C07A24" w:rsidRDefault="00C07A24" w:rsidP="00DC65EB">
      <w:pPr>
        <w:pStyle w:val="Ruller4"/>
        <w:rPr>
          <w:rtl/>
        </w:rPr>
      </w:pPr>
      <w:r>
        <w:rPr>
          <w:rFonts w:hint="cs"/>
          <w:rtl/>
        </w:rPr>
        <w:t xml:space="preserve">בהינתן האמור, על סמך שלושת האדנים המפורטים לעיל, בית המשפט המחוזי הרשיע את המערער בעבירת רצח בכוונה תחילה לפי סעיף 300(א)(2) לחוק, בנוסחו קודם הרפורמה בעבירות ההמתה. נקבע כי המערער </w:t>
      </w:r>
      <w:r w:rsidRPr="007235BB">
        <w:rPr>
          <w:rFonts w:ascii="Century" w:hAnsi="Century" w:cs="Miriam" w:hint="cs"/>
          <w:b/>
          <w:spacing w:val="0"/>
          <w:sz w:val="22"/>
          <w:szCs w:val="24"/>
          <w:rtl/>
        </w:rPr>
        <w:t>גרם למותה</w:t>
      </w:r>
      <w:r w:rsidR="006E31A1">
        <w:rPr>
          <w:rFonts w:hint="cs"/>
          <w:rtl/>
        </w:rPr>
        <w:t xml:space="preserve"> של המנוחה</w:t>
      </w:r>
      <w:r>
        <w:rPr>
          <w:rFonts w:hint="cs"/>
          <w:rtl/>
        </w:rPr>
        <w:t xml:space="preserve">, לאחר </w:t>
      </w:r>
      <w:r w:rsidRPr="007235BB">
        <w:rPr>
          <w:rFonts w:ascii="Century" w:hAnsi="Century" w:cs="Miriam" w:hint="cs"/>
          <w:b/>
          <w:spacing w:val="0"/>
          <w:sz w:val="22"/>
          <w:szCs w:val="24"/>
          <w:rtl/>
        </w:rPr>
        <w:t>שהחליט להמיתה והכין את מעשיו</w:t>
      </w:r>
      <w:r w:rsidRPr="007235BB">
        <w:rPr>
          <w:rFonts w:hint="cs"/>
          <w:rtl/>
        </w:rPr>
        <w:t xml:space="preserve"> </w:t>
      </w:r>
      <w:r>
        <w:rPr>
          <w:rFonts w:hint="cs"/>
          <w:rtl/>
        </w:rPr>
        <w:t>לצורך כך כפי שנלמד מהמניע למעשיו ונוכ</w:t>
      </w:r>
      <w:r w:rsidR="00C40926">
        <w:rPr>
          <w:rFonts w:hint="cs"/>
          <w:rtl/>
        </w:rPr>
        <w:t>ח מימוש התכנית הקטלנית החל מהשה</w:t>
      </w:r>
      <w:r>
        <w:rPr>
          <w:rFonts w:hint="cs"/>
          <w:rtl/>
        </w:rPr>
        <w:t>יה בצימר, דרך הנסיעה לביתה של איה וכלה בעובדה כי גופת המנוחה טרם אותרה. כך גם נקבע כי אין ליישם את הרפורמה בעבירות ההמתה על עניינו של המערער משאינה מהווה דין מקל עמו הואיל ומעשיו באים בגדרי עבירת רצח בנסיבות מ</w:t>
      </w:r>
      <w:r w:rsidR="00C40926">
        <w:rPr>
          <w:rFonts w:hint="cs"/>
          <w:rtl/>
        </w:rPr>
        <w:t xml:space="preserve">חמירות לפי סעיף 301א(א)(1) לחוק </w:t>
      </w:r>
      <w:r w:rsidR="00DC65EB">
        <w:rPr>
          <w:rFonts w:hint="cs"/>
          <w:rtl/>
        </w:rPr>
        <w:t xml:space="preserve">שעניינו כי </w:t>
      </w:r>
      <w:r w:rsidR="00DC65EB" w:rsidRPr="00537661">
        <w:rPr>
          <w:rtl/>
        </w:rPr>
        <w:t>"</w:t>
      </w:r>
      <w:r w:rsidR="00DC65EB" w:rsidRPr="00C75FC6">
        <w:rPr>
          <w:rFonts w:ascii="Century" w:hAnsi="Century" w:cs="Miriam" w:hint="eastAsia"/>
          <w:b/>
          <w:spacing w:val="0"/>
          <w:sz w:val="22"/>
          <w:szCs w:val="24"/>
          <w:rtl/>
        </w:rPr>
        <w:t>המעשה</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נעשה</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לאחר</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תכנון</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או</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לאחר</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הליך</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ממשי</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של</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שקילה</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וגיבוש</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החלטה</w:t>
      </w:r>
      <w:r w:rsidR="00DC65EB" w:rsidRPr="00C75FC6">
        <w:rPr>
          <w:rFonts w:ascii="Century" w:hAnsi="Century" w:cs="Miriam"/>
          <w:b/>
          <w:spacing w:val="0"/>
          <w:sz w:val="22"/>
          <w:szCs w:val="24"/>
          <w:rtl/>
        </w:rPr>
        <w:t xml:space="preserve"> </w:t>
      </w:r>
      <w:r w:rsidR="00DC65EB" w:rsidRPr="00C75FC6">
        <w:rPr>
          <w:rFonts w:ascii="Century" w:hAnsi="Century" w:cs="Miriam" w:hint="eastAsia"/>
          <w:b/>
          <w:spacing w:val="0"/>
          <w:sz w:val="22"/>
          <w:szCs w:val="24"/>
          <w:rtl/>
        </w:rPr>
        <w:t>להמית</w:t>
      </w:r>
      <w:r w:rsidR="00DC65EB" w:rsidRPr="00537661">
        <w:rPr>
          <w:rtl/>
        </w:rPr>
        <w:t>"</w:t>
      </w:r>
      <w:r w:rsidR="00DC65EB">
        <w:rPr>
          <w:rFonts w:hint="cs"/>
          <w:rtl/>
        </w:rPr>
        <w:t>.</w:t>
      </w:r>
    </w:p>
    <w:p w:rsidR="00C07A24" w:rsidRDefault="00C07A24" w:rsidP="00C07A24">
      <w:pPr>
        <w:pStyle w:val="Ruller41"/>
        <w:rPr>
          <w:rtl/>
        </w:rPr>
      </w:pPr>
    </w:p>
    <w:p w:rsidR="00C07A24" w:rsidRDefault="00C07A24" w:rsidP="00BF4C4C">
      <w:pPr>
        <w:pStyle w:val="Ruller4"/>
        <w:rPr>
          <w:rtl/>
        </w:rPr>
      </w:pPr>
      <w:r>
        <w:rPr>
          <w:rtl/>
        </w:rPr>
        <w:tab/>
      </w:r>
      <w:r>
        <w:rPr>
          <w:rFonts w:hint="cs"/>
          <w:rtl/>
        </w:rPr>
        <w:t xml:space="preserve">המערער אף הורשע </w:t>
      </w:r>
      <w:r w:rsidR="00C40926">
        <w:rPr>
          <w:rFonts w:hint="cs"/>
          <w:rtl/>
        </w:rPr>
        <w:t xml:space="preserve">כאמור </w:t>
      </w:r>
      <w:r>
        <w:rPr>
          <w:rFonts w:hint="cs"/>
          <w:rtl/>
        </w:rPr>
        <w:t xml:space="preserve">בעבירת שיבוש מהלכי משפט לפי סעיף 244 לחוק, בגין מסירת </w:t>
      </w:r>
      <w:r w:rsidR="00F37417">
        <w:rPr>
          <w:rFonts w:hint="cs"/>
          <w:rtl/>
        </w:rPr>
        <w:t>מכשיר ה</w:t>
      </w:r>
      <w:r>
        <w:rPr>
          <w:rFonts w:hint="cs"/>
          <w:rtl/>
        </w:rPr>
        <w:t xml:space="preserve">טלפון </w:t>
      </w:r>
      <w:r w:rsidR="00F37417">
        <w:rPr>
          <w:rFonts w:hint="cs"/>
          <w:rtl/>
        </w:rPr>
        <w:t xml:space="preserve">של </w:t>
      </w:r>
      <w:r w:rsidR="00BF4C4C" w:rsidRPr="00BF4C4C">
        <w:rPr>
          <w:rtl/>
        </w:rPr>
        <w:t>אֵם</w:t>
      </w:r>
      <w:r w:rsidR="00BF4C4C">
        <w:rPr>
          <w:rFonts w:hint="cs"/>
          <w:rtl/>
        </w:rPr>
        <w:t xml:space="preserve"> </w:t>
      </w:r>
      <w:r>
        <w:rPr>
          <w:rFonts w:hint="cs"/>
          <w:rtl/>
        </w:rPr>
        <w:t>המנוחה לשוטרים תוך שהציג אותו כ</w:t>
      </w:r>
      <w:r w:rsidR="00F37417">
        <w:rPr>
          <w:rFonts w:hint="cs"/>
          <w:rtl/>
        </w:rPr>
        <w:t>מכשיר ה</w:t>
      </w:r>
      <w:r>
        <w:rPr>
          <w:rFonts w:hint="cs"/>
          <w:rtl/>
        </w:rPr>
        <w:t xml:space="preserve">טלפון שלו וכן בשל העלמת גופת המנוחה; ובעבירת ידיעות כוזבות לפי סעיף 243 לחוק, בגין הדיווח השקרי </w:t>
      </w:r>
      <w:r w:rsidR="006100C9">
        <w:rPr>
          <w:rFonts w:hint="cs"/>
          <w:rtl/>
        </w:rPr>
        <w:t xml:space="preserve">למשטרה </w:t>
      </w:r>
      <w:r>
        <w:rPr>
          <w:rFonts w:hint="cs"/>
          <w:rtl/>
        </w:rPr>
        <w:t xml:space="preserve">על חטיפתה של המנוחה. </w:t>
      </w:r>
      <w:r w:rsidR="001A354A">
        <w:rPr>
          <w:rFonts w:hint="cs"/>
          <w:rtl/>
        </w:rPr>
        <w:t xml:space="preserve">יחד עם זאת, </w:t>
      </w:r>
      <w:r>
        <w:rPr>
          <w:rFonts w:hint="cs"/>
          <w:rtl/>
        </w:rPr>
        <w:t>המערער זוכה מחמת הספק מעבירת חטיפה לשם רצח או סחיטה</w:t>
      </w:r>
      <w:r w:rsidR="00790C23">
        <w:rPr>
          <w:rFonts w:hint="cs"/>
          <w:rtl/>
        </w:rPr>
        <w:t xml:space="preserve"> לפי סעיף 372 לחוק, משנותר ספק </w:t>
      </w:r>
      <w:r>
        <w:rPr>
          <w:rFonts w:hint="cs"/>
          <w:rtl/>
        </w:rPr>
        <w:t xml:space="preserve">אם המערער פיתה את המנוחה להגיע לצימר כדי לרצחה אם לאו. </w:t>
      </w:r>
    </w:p>
    <w:p w:rsidR="00C07A24" w:rsidRDefault="00C07A24" w:rsidP="00C07A24">
      <w:pPr>
        <w:pStyle w:val="Ruller41"/>
        <w:rPr>
          <w:rtl/>
        </w:rPr>
      </w:pPr>
    </w:p>
    <w:p w:rsidR="00B515D3" w:rsidRDefault="00C07A24" w:rsidP="00DE40B1">
      <w:pPr>
        <w:pStyle w:val="Ruller4"/>
        <w:rPr>
          <w:rtl/>
        </w:rPr>
      </w:pPr>
      <w:r>
        <w:rPr>
          <w:rFonts w:hint="cs"/>
          <w:rtl/>
        </w:rPr>
        <w:t>בית המשפט המחוזי בגזר דינו עמד על חומרת מעשיו של המערער אשר רצח בדם קר את רעייתו ההרה והטמין את גופתה במקום לא נודע באופן אשר ג</w:t>
      </w:r>
      <w:r w:rsidR="006E31A1">
        <w:rPr>
          <w:rFonts w:hint="cs"/>
          <w:rtl/>
        </w:rPr>
        <w:t>ו</w:t>
      </w:r>
      <w:r>
        <w:rPr>
          <w:rFonts w:hint="cs"/>
          <w:rtl/>
        </w:rPr>
        <w:t xml:space="preserve">רם לסבל בל יתואר למשפחתה. משכך, נגזר על המערער </w:t>
      </w:r>
      <w:r w:rsidR="000906D1">
        <w:rPr>
          <w:rFonts w:hint="cs"/>
          <w:rtl/>
        </w:rPr>
        <w:t xml:space="preserve">בגין עבירת הרצח </w:t>
      </w:r>
      <w:r>
        <w:rPr>
          <w:rFonts w:hint="cs"/>
          <w:rtl/>
        </w:rPr>
        <w:t xml:space="preserve">עונש של </w:t>
      </w:r>
      <w:r w:rsidRPr="001D3ECF">
        <w:rPr>
          <w:rFonts w:ascii="Century" w:hAnsi="Century" w:cs="Miriam" w:hint="cs"/>
          <w:b/>
          <w:spacing w:val="0"/>
          <w:sz w:val="22"/>
          <w:szCs w:val="24"/>
          <w:rtl/>
        </w:rPr>
        <w:t>מאסר עולם חובה</w:t>
      </w:r>
      <w:r w:rsidRPr="001D3ECF">
        <w:rPr>
          <w:rFonts w:hint="cs"/>
          <w:rtl/>
        </w:rPr>
        <w:t xml:space="preserve"> </w:t>
      </w:r>
      <w:r w:rsidR="004021FC">
        <w:rPr>
          <w:rFonts w:hint="cs"/>
          <w:rtl/>
        </w:rPr>
        <w:t xml:space="preserve">ובגין העבירות הנלוות </w:t>
      </w:r>
      <w:r>
        <w:rPr>
          <w:rFonts w:hint="cs"/>
          <w:rtl/>
        </w:rPr>
        <w:t>עונש של 30 חודשי מאסר בפועל, אשר 24 חודשים מתוכם ירוצו במצטבר</w:t>
      </w:r>
      <w:r w:rsidR="00CA63F9">
        <w:rPr>
          <w:rFonts w:hint="cs"/>
          <w:rtl/>
        </w:rPr>
        <w:t xml:space="preserve">. כן נגזר על המערער לשלם </w:t>
      </w:r>
      <w:r>
        <w:rPr>
          <w:rFonts w:hint="cs"/>
          <w:rtl/>
        </w:rPr>
        <w:t xml:space="preserve">פיצוי בסך 258,000 ש"ח </w:t>
      </w:r>
      <w:r w:rsidR="00B121FC">
        <w:rPr>
          <w:rFonts w:hint="cs"/>
          <w:rtl/>
        </w:rPr>
        <w:t>לבני משפחת המנוחה.</w:t>
      </w:r>
    </w:p>
    <w:p w:rsidR="00B515D3" w:rsidRDefault="00B515D3" w:rsidP="00B515D3">
      <w:pPr>
        <w:pStyle w:val="Ruller41"/>
        <w:rPr>
          <w:rtl/>
        </w:rPr>
      </w:pPr>
    </w:p>
    <w:p w:rsidR="0048572D" w:rsidRDefault="0048572D" w:rsidP="00B515D3">
      <w:pPr>
        <w:pStyle w:val="Ruller41"/>
        <w:rPr>
          <w:rtl/>
        </w:rPr>
      </w:pPr>
    </w:p>
    <w:p w:rsidR="0048572D" w:rsidRDefault="0048572D" w:rsidP="00B515D3">
      <w:pPr>
        <w:pStyle w:val="Ruller41"/>
        <w:rPr>
          <w:rtl/>
        </w:rPr>
      </w:pPr>
    </w:p>
    <w:p w:rsidR="0048572D" w:rsidRPr="00B515D3" w:rsidRDefault="0048572D" w:rsidP="00B515D3">
      <w:pPr>
        <w:pStyle w:val="Ruller41"/>
        <w:rPr>
          <w:rtl/>
        </w:rPr>
      </w:pPr>
    </w:p>
    <w:p w:rsidR="00C07A24" w:rsidRPr="00A03B76" w:rsidRDefault="00C07A24" w:rsidP="00C07A24">
      <w:pPr>
        <w:pStyle w:val="Ruller41"/>
        <w:rPr>
          <w:rFonts w:ascii="Century" w:hAnsi="Century" w:cs="Miriam"/>
          <w:b/>
          <w:spacing w:val="0"/>
          <w:szCs w:val="24"/>
          <w:rtl/>
        </w:rPr>
      </w:pPr>
      <w:r w:rsidRPr="00A03B76">
        <w:rPr>
          <w:rFonts w:ascii="Century" w:hAnsi="Century" w:cs="Miriam" w:hint="cs"/>
          <w:b/>
          <w:spacing w:val="0"/>
          <w:szCs w:val="24"/>
          <w:rtl/>
        </w:rPr>
        <w:lastRenderedPageBreak/>
        <w:t>עיקר טענות הצדדים בערעור</w:t>
      </w:r>
    </w:p>
    <w:p w:rsidR="00C07A24" w:rsidRDefault="00C07A24" w:rsidP="00C07A24">
      <w:pPr>
        <w:pStyle w:val="Ruller41"/>
        <w:rPr>
          <w:rtl/>
        </w:rPr>
      </w:pPr>
    </w:p>
    <w:p w:rsidR="00C07A24" w:rsidRDefault="00C07A24" w:rsidP="004302DB">
      <w:pPr>
        <w:pStyle w:val="Ruller4"/>
        <w:rPr>
          <w:rtl/>
        </w:rPr>
      </w:pPr>
      <w:r>
        <w:rPr>
          <w:rFonts w:hint="cs"/>
          <w:rtl/>
        </w:rPr>
        <w:t xml:space="preserve">המערער משיג על שלושת האדנים עליהם סמך בית המשפט המחוזי את הרשעתו ברצח המנוחה. אשר </w:t>
      </w:r>
      <w:r w:rsidRPr="00704100">
        <w:rPr>
          <w:rFonts w:ascii="Century" w:hAnsi="Century" w:cs="Miriam" w:hint="cs"/>
          <w:b/>
          <w:spacing w:val="0"/>
          <w:sz w:val="22"/>
          <w:szCs w:val="24"/>
          <w:rtl/>
        </w:rPr>
        <w:t>למארג הראיות הנסיבתיות</w:t>
      </w:r>
      <w:r>
        <w:rPr>
          <w:rFonts w:hint="cs"/>
          <w:rtl/>
        </w:rPr>
        <w:t>, נטען באופן כללי כי אלו מתיישבות אף עם גרסתו. המערער מלין גם על אופן תפיסת הראיות וקב</w:t>
      </w:r>
      <w:r w:rsidR="00ED1563">
        <w:rPr>
          <w:rFonts w:hint="cs"/>
          <w:rtl/>
        </w:rPr>
        <w:t>ילותן, בכללן, כרטיס ה"סים" שסומן ת/67</w:t>
      </w:r>
      <w:r>
        <w:rPr>
          <w:rFonts w:hint="cs"/>
          <w:rtl/>
        </w:rPr>
        <w:t>, מצלמות הצימר ומצלמות בית השכן. כן נטען כי ישנם פגמים בתוצרי מצלמות בית השכן בשל "קפיצות" בסרטונים, כך שלא ניתן להסתמך על פרשנות בית המשפט המחוזי לנחזה ב</w:t>
      </w:r>
      <w:r w:rsidR="008C4C78">
        <w:rPr>
          <w:rFonts w:hint="cs"/>
          <w:rtl/>
        </w:rPr>
        <w:t>תיעוד</w:t>
      </w:r>
      <w:r>
        <w:rPr>
          <w:rFonts w:hint="cs"/>
          <w:rtl/>
        </w:rPr>
        <w:t xml:space="preserve">. זאת ועוד, נטען כי ישנו קושי לקבוע את דבר מותה של המנוחה </w:t>
      </w:r>
      <w:r>
        <w:rPr>
          <w:rtl/>
        </w:rPr>
        <w:t>–</w:t>
      </w:r>
      <w:r>
        <w:rPr>
          <w:rFonts w:hint="cs"/>
          <w:rtl/>
        </w:rPr>
        <w:t xml:space="preserve"> בהיעדר גופה, מאחר שלא הוצגה כל ראיה ישירה למותה ולמול האפשרות כי המנוחה עודנה מוחזקת בידי חוטפיה.</w:t>
      </w:r>
    </w:p>
    <w:p w:rsidR="00C07A24" w:rsidRDefault="00C07A24" w:rsidP="00C07A24">
      <w:pPr>
        <w:pStyle w:val="Ruller41"/>
        <w:rPr>
          <w:rtl/>
        </w:rPr>
      </w:pPr>
    </w:p>
    <w:p w:rsidR="00C07A24" w:rsidRDefault="00C07A24" w:rsidP="004302DB">
      <w:pPr>
        <w:pStyle w:val="Ruller41"/>
      </w:pPr>
      <w:r>
        <w:rPr>
          <w:rtl/>
        </w:rPr>
        <w:tab/>
      </w:r>
      <w:r>
        <w:rPr>
          <w:rFonts w:hint="cs"/>
          <w:rtl/>
        </w:rPr>
        <w:t xml:space="preserve">המערער מוסיף וטוען כי לא נבדקו כיווני חקירה העולים בקנה אחד עם אירוע החטיפה שבפיו. בכלל זאת, לא נחקרו שלושה גברים אשר נצפו בתיעוד מצלמות הצימר במהלך הערב כאשר ניסו לפתוח את דלת הצימר ללא הצלחה, ומיהרו לעזוב את המקום לאחר מכן; אף נטען כי חדר הצימר כשלעצמו לא נבדק; וכן כי לא נבחנה מעורבותם של שלושה גברים אשר תועדו מחוץ לביתו של </w:t>
      </w:r>
      <w:proofErr w:type="spellStart"/>
      <w:r>
        <w:rPr>
          <w:rFonts w:hint="cs"/>
          <w:rtl/>
        </w:rPr>
        <w:t>סוהיל</w:t>
      </w:r>
      <w:proofErr w:type="spellEnd"/>
      <w:r>
        <w:rPr>
          <w:rFonts w:hint="cs"/>
          <w:rtl/>
        </w:rPr>
        <w:t xml:space="preserve"> באופן </w:t>
      </w:r>
      <w:r w:rsidR="0065606A">
        <w:rPr>
          <w:rFonts w:hint="cs"/>
          <w:rtl/>
        </w:rPr>
        <w:t>"</w:t>
      </w:r>
      <w:r w:rsidR="0077541C">
        <w:rPr>
          <w:rFonts w:hint="cs"/>
          <w:rtl/>
        </w:rPr>
        <w:t xml:space="preserve">המעלה </w:t>
      </w:r>
      <w:r>
        <w:rPr>
          <w:rFonts w:hint="cs"/>
          <w:rtl/>
        </w:rPr>
        <w:t>נורה אדומה"</w:t>
      </w:r>
      <w:r w:rsidR="0065606A">
        <w:rPr>
          <w:rFonts w:hint="cs"/>
          <w:rtl/>
        </w:rPr>
        <w:t xml:space="preserve"> כהגדרתו</w:t>
      </w:r>
      <w:r>
        <w:rPr>
          <w:rFonts w:hint="cs"/>
          <w:rtl/>
        </w:rPr>
        <w:t xml:space="preserve">. עוד נטען, כי לא תושאלו בני משפחתה המורחבת של המנוחה, אשר להם 'מניע' להיעלמותה בעקבות סירובה להינשא לבן משפחתה, מספר שנים קודם לכן. </w:t>
      </w:r>
    </w:p>
    <w:p w:rsidR="00C07A24" w:rsidRDefault="00C07A24" w:rsidP="00C07A24">
      <w:pPr>
        <w:pStyle w:val="Ruller41"/>
        <w:rPr>
          <w:rtl/>
        </w:rPr>
      </w:pPr>
    </w:p>
    <w:p w:rsidR="002C48AF" w:rsidRPr="00884002" w:rsidRDefault="00C07A24" w:rsidP="00D52968">
      <w:pPr>
        <w:pStyle w:val="Ruller4"/>
        <w:rPr>
          <w:rFonts w:ascii="Century" w:hAnsi="Century"/>
          <w:sz w:val="22"/>
          <w:rtl/>
        </w:rPr>
      </w:pPr>
      <w:r>
        <w:rPr>
          <w:rtl/>
        </w:rPr>
        <w:tab/>
      </w:r>
      <w:r>
        <w:rPr>
          <w:rFonts w:hint="cs"/>
          <w:rtl/>
        </w:rPr>
        <w:t xml:space="preserve">בהתייחס </w:t>
      </w:r>
      <w:r>
        <w:rPr>
          <w:rFonts w:ascii="Century" w:hAnsi="Century" w:cs="Miriam" w:hint="cs"/>
          <w:b/>
          <w:spacing w:val="0"/>
          <w:sz w:val="22"/>
          <w:szCs w:val="24"/>
          <w:rtl/>
        </w:rPr>
        <w:t>לעדויות</w:t>
      </w:r>
      <w:r w:rsidRPr="00704100">
        <w:rPr>
          <w:rFonts w:ascii="Century" w:hAnsi="Century" w:cs="Miriam" w:hint="cs"/>
          <w:b/>
          <w:spacing w:val="0"/>
          <w:sz w:val="22"/>
          <w:szCs w:val="24"/>
          <w:rtl/>
        </w:rPr>
        <w:t xml:space="preserve"> איה </w:t>
      </w:r>
      <w:proofErr w:type="spellStart"/>
      <w:r w:rsidRPr="00704100">
        <w:rPr>
          <w:rFonts w:ascii="Century" w:hAnsi="Century" w:cs="Miriam" w:hint="cs"/>
          <w:b/>
          <w:spacing w:val="0"/>
          <w:sz w:val="22"/>
          <w:szCs w:val="24"/>
          <w:rtl/>
        </w:rPr>
        <w:t>וסוהיל</w:t>
      </w:r>
      <w:proofErr w:type="spellEnd"/>
      <w:r>
        <w:rPr>
          <w:rFonts w:hint="cs"/>
          <w:rtl/>
        </w:rPr>
        <w:t xml:space="preserve">, נטען כי לא ניתן להסתמך על הגרסאות שמסרו ובפרט על הודאת המערער בפניהם. אשר לאיה, המערער הוסיף וטען כי על רקע היותה בעלת </w:t>
      </w:r>
      <w:r w:rsidR="00A727A4">
        <w:rPr>
          <w:rFonts w:hint="cs"/>
          <w:rtl/>
        </w:rPr>
        <w:t>"</w:t>
      </w:r>
      <w:r>
        <w:rPr>
          <w:rFonts w:hint="cs"/>
          <w:rtl/>
        </w:rPr>
        <w:t xml:space="preserve">הפרעת </w:t>
      </w:r>
      <w:r w:rsidRPr="00933B2D">
        <w:rPr>
          <w:rFonts w:ascii="Century" w:hAnsi="Century" w:hint="cs"/>
          <w:sz w:val="22"/>
          <w:rtl/>
        </w:rPr>
        <w:t>אישיות</w:t>
      </w:r>
      <w:r w:rsidR="00A727A4">
        <w:rPr>
          <w:rFonts w:ascii="Century" w:hAnsi="Century" w:hint="cs"/>
          <w:sz w:val="22"/>
          <w:rtl/>
        </w:rPr>
        <w:t>"</w:t>
      </w:r>
      <w:r w:rsidRPr="00933B2D">
        <w:rPr>
          <w:rFonts w:ascii="Century" w:hAnsi="Century" w:hint="cs"/>
          <w:sz w:val="22"/>
          <w:rtl/>
        </w:rPr>
        <w:t>, גרסתה נמסרה "תוך אילוצים ואמצעים פסולים" שהופעלו עליה, עד אשר "אישרה לחוקרים את הגרסה אשר 'הכתיבו לה'". בכלל זאת, נטען כי חוקרי המשטרה התעלמו מזכות</w:t>
      </w:r>
      <w:r>
        <w:rPr>
          <w:rFonts w:ascii="Century" w:hAnsi="Century" w:hint="cs"/>
          <w:sz w:val="22"/>
          <w:rtl/>
        </w:rPr>
        <w:t>ה</w:t>
      </w:r>
      <w:r w:rsidRPr="00933B2D">
        <w:rPr>
          <w:rFonts w:ascii="Century" w:hAnsi="Century" w:hint="cs"/>
          <w:sz w:val="22"/>
          <w:rtl/>
        </w:rPr>
        <w:t xml:space="preserve"> </w:t>
      </w:r>
      <w:r>
        <w:rPr>
          <w:rFonts w:ascii="Century" w:hAnsi="Century" w:hint="cs"/>
          <w:sz w:val="22"/>
          <w:rtl/>
        </w:rPr>
        <w:t xml:space="preserve">להיוועץ עם עורך-דין </w:t>
      </w:r>
      <w:r w:rsidRPr="00933B2D">
        <w:rPr>
          <w:rFonts w:ascii="Century" w:hAnsi="Century" w:hint="cs"/>
          <w:sz w:val="22"/>
          <w:rtl/>
        </w:rPr>
        <w:t xml:space="preserve">כאשר נחקרה בחשד בסיוע לאחר מעשה למערער; </w:t>
      </w:r>
      <w:r>
        <w:rPr>
          <w:rFonts w:ascii="Century" w:hAnsi="Century" w:hint="cs"/>
          <w:sz w:val="22"/>
          <w:rtl/>
        </w:rPr>
        <w:t xml:space="preserve">כי חרף היותה "תשושה נפשית" היא לא נחקרה בהתאם לדרישות </w:t>
      </w:r>
      <w:r w:rsidRPr="00293A89">
        <w:rPr>
          <w:rFonts w:ascii="Century" w:hAnsi="Century" w:hint="eastAsia"/>
          <w:sz w:val="22"/>
          <w:rtl/>
        </w:rPr>
        <w:t>חוק</w:t>
      </w:r>
      <w:r w:rsidRPr="00293A89">
        <w:rPr>
          <w:rFonts w:ascii="Century" w:hAnsi="Century"/>
          <w:sz w:val="22"/>
          <w:rtl/>
        </w:rPr>
        <w:t xml:space="preserve"> </w:t>
      </w:r>
      <w:r w:rsidRPr="00293A89">
        <w:rPr>
          <w:rFonts w:ascii="Century" w:hAnsi="Century" w:hint="eastAsia"/>
          <w:sz w:val="22"/>
          <w:rtl/>
        </w:rPr>
        <w:t>הליכי</w:t>
      </w:r>
      <w:r w:rsidRPr="00293A89">
        <w:rPr>
          <w:rFonts w:ascii="Century" w:hAnsi="Century"/>
          <w:sz w:val="22"/>
          <w:rtl/>
        </w:rPr>
        <w:t xml:space="preserve"> </w:t>
      </w:r>
      <w:r w:rsidRPr="00293A89">
        <w:rPr>
          <w:rFonts w:ascii="Century" w:hAnsi="Century" w:hint="eastAsia"/>
          <w:sz w:val="22"/>
          <w:rtl/>
        </w:rPr>
        <w:t>חקירה</w:t>
      </w:r>
      <w:r w:rsidRPr="00293A89">
        <w:rPr>
          <w:rFonts w:ascii="Century" w:hAnsi="Century"/>
          <w:sz w:val="22"/>
          <w:rtl/>
        </w:rPr>
        <w:t xml:space="preserve"> </w:t>
      </w:r>
      <w:r w:rsidRPr="00293A89">
        <w:rPr>
          <w:rFonts w:ascii="Century" w:hAnsi="Century" w:hint="eastAsia"/>
          <w:sz w:val="22"/>
          <w:rtl/>
        </w:rPr>
        <w:t>והעדה</w:t>
      </w:r>
      <w:r w:rsidRPr="00293A89">
        <w:rPr>
          <w:rFonts w:ascii="Century" w:hAnsi="Century"/>
          <w:sz w:val="22"/>
          <w:rtl/>
        </w:rPr>
        <w:t xml:space="preserve"> (</w:t>
      </w:r>
      <w:r w:rsidRPr="00293A89">
        <w:rPr>
          <w:rFonts w:ascii="Century" w:hAnsi="Century" w:hint="eastAsia"/>
          <w:sz w:val="22"/>
          <w:rtl/>
        </w:rPr>
        <w:t>התאמה</w:t>
      </w:r>
      <w:r w:rsidRPr="00293A89">
        <w:rPr>
          <w:rFonts w:ascii="Century" w:hAnsi="Century"/>
          <w:sz w:val="22"/>
          <w:rtl/>
        </w:rPr>
        <w:t xml:space="preserve"> </w:t>
      </w:r>
      <w:r w:rsidRPr="00293A89">
        <w:rPr>
          <w:rFonts w:ascii="Century" w:hAnsi="Century" w:hint="eastAsia"/>
          <w:sz w:val="22"/>
          <w:rtl/>
        </w:rPr>
        <w:t>לאנשים</w:t>
      </w:r>
      <w:r w:rsidRPr="00293A89">
        <w:rPr>
          <w:rFonts w:ascii="Century" w:hAnsi="Century"/>
          <w:sz w:val="22"/>
          <w:rtl/>
        </w:rPr>
        <w:t xml:space="preserve"> </w:t>
      </w:r>
      <w:r w:rsidRPr="00293A89">
        <w:rPr>
          <w:rFonts w:ascii="Century" w:hAnsi="Century" w:hint="eastAsia"/>
          <w:sz w:val="22"/>
          <w:rtl/>
        </w:rPr>
        <w:t>עם</w:t>
      </w:r>
      <w:r w:rsidRPr="00293A89">
        <w:rPr>
          <w:rFonts w:ascii="Century" w:hAnsi="Century"/>
          <w:sz w:val="22"/>
          <w:rtl/>
        </w:rPr>
        <w:t xml:space="preserve"> </w:t>
      </w:r>
      <w:r w:rsidRPr="00293A89">
        <w:rPr>
          <w:rFonts w:ascii="Century" w:hAnsi="Century" w:hint="eastAsia"/>
          <w:sz w:val="22"/>
          <w:rtl/>
        </w:rPr>
        <w:t>מוגבלות</w:t>
      </w:r>
      <w:r w:rsidRPr="00293A89">
        <w:rPr>
          <w:rFonts w:ascii="Century" w:hAnsi="Century"/>
          <w:sz w:val="22"/>
          <w:rtl/>
        </w:rPr>
        <w:t xml:space="preserve"> </w:t>
      </w:r>
      <w:r w:rsidRPr="00293A89">
        <w:rPr>
          <w:rFonts w:ascii="Century" w:hAnsi="Century" w:hint="eastAsia"/>
          <w:sz w:val="22"/>
          <w:rtl/>
        </w:rPr>
        <w:t>שכלית</w:t>
      </w:r>
      <w:r w:rsidRPr="00293A89">
        <w:rPr>
          <w:rFonts w:ascii="Century" w:hAnsi="Century"/>
          <w:sz w:val="22"/>
          <w:rtl/>
        </w:rPr>
        <w:t xml:space="preserve"> </w:t>
      </w:r>
      <w:r w:rsidRPr="00293A89">
        <w:rPr>
          <w:rFonts w:ascii="Century" w:hAnsi="Century" w:hint="eastAsia"/>
          <w:sz w:val="22"/>
          <w:rtl/>
        </w:rPr>
        <w:t>או</w:t>
      </w:r>
      <w:r w:rsidRPr="00293A89">
        <w:rPr>
          <w:rFonts w:ascii="Century" w:hAnsi="Century"/>
          <w:sz w:val="22"/>
          <w:rtl/>
        </w:rPr>
        <w:t xml:space="preserve"> </w:t>
      </w:r>
      <w:r w:rsidRPr="00293A89">
        <w:rPr>
          <w:rFonts w:ascii="Century" w:hAnsi="Century" w:hint="eastAsia"/>
          <w:sz w:val="22"/>
          <w:rtl/>
        </w:rPr>
        <w:t>נפשית</w:t>
      </w:r>
      <w:r w:rsidRPr="00293A89">
        <w:rPr>
          <w:rFonts w:ascii="Century" w:hAnsi="Century"/>
          <w:sz w:val="22"/>
          <w:rtl/>
        </w:rPr>
        <w:t xml:space="preserve">), </w:t>
      </w:r>
      <w:r>
        <w:rPr>
          <w:rFonts w:ascii="Century" w:hAnsi="Century" w:hint="cs"/>
          <w:sz w:val="22"/>
          <w:rtl/>
        </w:rPr>
        <w:t>ה</w:t>
      </w:r>
      <w:r w:rsidRPr="00293A89">
        <w:rPr>
          <w:rFonts w:ascii="Century" w:hAnsi="Century" w:hint="eastAsia"/>
          <w:sz w:val="22"/>
          <w:rtl/>
        </w:rPr>
        <w:t>תשס</w:t>
      </w:r>
      <w:r w:rsidRPr="00293A89">
        <w:rPr>
          <w:rFonts w:ascii="Century" w:hAnsi="Century"/>
          <w:sz w:val="22"/>
          <w:rtl/>
        </w:rPr>
        <w:t>"</w:t>
      </w:r>
      <w:r w:rsidRPr="00293A89">
        <w:rPr>
          <w:rFonts w:ascii="Century" w:hAnsi="Century" w:hint="eastAsia"/>
          <w:sz w:val="22"/>
          <w:rtl/>
        </w:rPr>
        <w:t>ו</w:t>
      </w:r>
      <w:r w:rsidRPr="00293A89">
        <w:rPr>
          <w:rFonts w:ascii="Century" w:hAnsi="Century"/>
          <w:sz w:val="22"/>
          <w:rtl/>
        </w:rPr>
        <w:t>-2005</w:t>
      </w:r>
      <w:r>
        <w:rPr>
          <w:rFonts w:ascii="Century" w:hAnsi="Century" w:hint="cs"/>
          <w:sz w:val="22"/>
          <w:rtl/>
        </w:rPr>
        <w:t xml:space="preserve"> (להלן: </w:t>
      </w:r>
      <w:r w:rsidRPr="004C4A10">
        <w:rPr>
          <w:rFonts w:ascii="Century" w:hAnsi="Century" w:cs="Miriam" w:hint="cs"/>
          <w:b/>
          <w:spacing w:val="0"/>
          <w:sz w:val="22"/>
          <w:szCs w:val="24"/>
          <w:rtl/>
        </w:rPr>
        <w:t>חוק הליכי חקירה והעדה</w:t>
      </w:r>
      <w:r>
        <w:rPr>
          <w:rFonts w:ascii="Century" w:hAnsi="Century" w:hint="cs"/>
          <w:sz w:val="22"/>
          <w:rtl/>
        </w:rPr>
        <w:t>); וכי לאורך החקירות איה בכתה וצעקה, אך החקירות נמשכו גם לאחר שאמרה לחוקרי המשטרה כי היא "הולכת למות".</w:t>
      </w:r>
    </w:p>
    <w:p w:rsidR="002C48AF" w:rsidRDefault="002C48AF" w:rsidP="00884002">
      <w:pPr>
        <w:pStyle w:val="Ruller4"/>
        <w:numPr>
          <w:ilvl w:val="0"/>
          <w:numId w:val="0"/>
        </w:numPr>
        <w:rPr>
          <w:rtl/>
        </w:rPr>
      </w:pPr>
    </w:p>
    <w:p w:rsidR="00C07A24" w:rsidRDefault="002C48AF" w:rsidP="00884002">
      <w:pPr>
        <w:pStyle w:val="Ruller4"/>
        <w:numPr>
          <w:ilvl w:val="0"/>
          <w:numId w:val="0"/>
        </w:numPr>
        <w:rPr>
          <w:rFonts w:ascii="Century" w:hAnsi="Century"/>
          <w:sz w:val="22"/>
          <w:rtl/>
        </w:rPr>
      </w:pPr>
      <w:r>
        <w:rPr>
          <w:rtl/>
        </w:rPr>
        <w:tab/>
      </w:r>
      <w:r w:rsidR="00C07A24">
        <w:rPr>
          <w:rFonts w:hint="cs"/>
          <w:rtl/>
        </w:rPr>
        <w:t>על רקע האמור, נטען כי היה על בית המשפט לנקוט 'משנה זהירות' באימוץ הודעותיה במשטרה וכי אלו אינן קבילות כראיה משלא ניתנו באופן חופשי ומרצון בהתאם לסעיף 12(א) ל</w:t>
      </w:r>
      <w:r w:rsidR="00C07A24" w:rsidRPr="004C4A10">
        <w:rPr>
          <w:rFonts w:hint="eastAsia"/>
          <w:rtl/>
        </w:rPr>
        <w:t>פקודת</w:t>
      </w:r>
      <w:r w:rsidR="00C07A24" w:rsidRPr="004C4A10">
        <w:rPr>
          <w:rtl/>
        </w:rPr>
        <w:t xml:space="preserve"> </w:t>
      </w:r>
      <w:r w:rsidR="00C07A24" w:rsidRPr="004C4A10">
        <w:rPr>
          <w:rFonts w:hint="eastAsia"/>
          <w:rtl/>
        </w:rPr>
        <w:t>הראיות</w:t>
      </w:r>
      <w:r w:rsidR="00C07A24" w:rsidRPr="004C4A10">
        <w:rPr>
          <w:rtl/>
        </w:rPr>
        <w:t xml:space="preserve"> [</w:t>
      </w:r>
      <w:r w:rsidR="00C07A24" w:rsidRPr="004C4A10">
        <w:rPr>
          <w:rFonts w:hint="eastAsia"/>
          <w:rtl/>
        </w:rPr>
        <w:t>נוסח</w:t>
      </w:r>
      <w:r w:rsidR="00C07A24" w:rsidRPr="004C4A10">
        <w:rPr>
          <w:rtl/>
        </w:rPr>
        <w:t xml:space="preserve"> </w:t>
      </w:r>
      <w:r w:rsidR="00C07A24" w:rsidRPr="004C4A10">
        <w:rPr>
          <w:rFonts w:hint="eastAsia"/>
          <w:rtl/>
        </w:rPr>
        <w:t>חדש</w:t>
      </w:r>
      <w:r w:rsidR="00C07A24" w:rsidRPr="004C4A10">
        <w:rPr>
          <w:rtl/>
        </w:rPr>
        <w:t xml:space="preserve">], </w:t>
      </w:r>
      <w:r w:rsidR="00C07A24">
        <w:rPr>
          <w:rFonts w:hint="cs"/>
          <w:rtl/>
        </w:rPr>
        <w:t>ה</w:t>
      </w:r>
      <w:r w:rsidR="00C07A24" w:rsidRPr="004C4A10">
        <w:rPr>
          <w:rFonts w:hint="eastAsia"/>
          <w:rtl/>
        </w:rPr>
        <w:t>תשל</w:t>
      </w:r>
      <w:r w:rsidR="00C07A24" w:rsidRPr="004C4A10">
        <w:rPr>
          <w:rtl/>
        </w:rPr>
        <w:t>"</w:t>
      </w:r>
      <w:r w:rsidR="00C07A24" w:rsidRPr="004C4A10">
        <w:rPr>
          <w:rFonts w:hint="eastAsia"/>
          <w:rtl/>
        </w:rPr>
        <w:t>א</w:t>
      </w:r>
      <w:r w:rsidR="00C07A24" w:rsidRPr="004C4A10">
        <w:rPr>
          <w:rtl/>
        </w:rPr>
        <w:t>-1971</w:t>
      </w:r>
      <w:r w:rsidR="00C07A24">
        <w:rPr>
          <w:rFonts w:hint="cs"/>
          <w:rtl/>
        </w:rPr>
        <w:t xml:space="preserve"> (להלן: </w:t>
      </w:r>
      <w:r w:rsidR="00C07A24" w:rsidRPr="004C4A10">
        <w:rPr>
          <w:rFonts w:ascii="Century" w:hAnsi="Century" w:cs="Miriam" w:hint="cs"/>
          <w:b/>
          <w:spacing w:val="0"/>
          <w:sz w:val="22"/>
          <w:szCs w:val="24"/>
          <w:rtl/>
        </w:rPr>
        <w:t>פקודת הראיות</w:t>
      </w:r>
      <w:r w:rsidR="00C07A24">
        <w:rPr>
          <w:rFonts w:hint="cs"/>
          <w:rtl/>
        </w:rPr>
        <w:t xml:space="preserve">) ולנוכח הפגמים שנפלו בחקירותיה בהתאם לכלל הפסילה </w:t>
      </w:r>
      <w:r w:rsidR="00C07A24" w:rsidRPr="00E73010">
        <w:rPr>
          <w:rFonts w:hint="cs"/>
          <w:rtl/>
        </w:rPr>
        <w:t>הפסיקתי</w:t>
      </w:r>
      <w:r w:rsidR="00475A98">
        <w:rPr>
          <w:rFonts w:hint="cs"/>
          <w:rtl/>
        </w:rPr>
        <w:t xml:space="preserve"> וסעיף 56א לפקודת הראיות.</w:t>
      </w:r>
      <w:r w:rsidR="00C07A24">
        <w:rPr>
          <w:rFonts w:hint="cs"/>
          <w:rtl/>
        </w:rPr>
        <w:t xml:space="preserve">  </w:t>
      </w:r>
    </w:p>
    <w:p w:rsidR="00C07A24" w:rsidRDefault="00C07A24" w:rsidP="00C07A24">
      <w:pPr>
        <w:pStyle w:val="Ruller41"/>
        <w:rPr>
          <w:rtl/>
        </w:rPr>
      </w:pPr>
    </w:p>
    <w:p w:rsidR="00C07A24" w:rsidRDefault="00C07A24" w:rsidP="00C07A24">
      <w:pPr>
        <w:pStyle w:val="Ruller41"/>
        <w:rPr>
          <w:rtl/>
        </w:rPr>
      </w:pPr>
      <w:r>
        <w:rPr>
          <w:rtl/>
        </w:rPr>
        <w:tab/>
      </w:r>
      <w:r>
        <w:rPr>
          <w:rFonts w:hint="cs"/>
          <w:rtl/>
        </w:rPr>
        <w:t xml:space="preserve">כך גם נטען כי דינה של הגרסה שמסר </w:t>
      </w:r>
      <w:proofErr w:type="spellStart"/>
      <w:r>
        <w:rPr>
          <w:rFonts w:hint="cs"/>
          <w:rtl/>
        </w:rPr>
        <w:t>סוהיל</w:t>
      </w:r>
      <w:proofErr w:type="spellEnd"/>
      <w:r>
        <w:rPr>
          <w:rFonts w:hint="cs"/>
          <w:rtl/>
        </w:rPr>
        <w:t xml:space="preserve"> להיפסל, הן מאחר שזו ניתנה "בהתאם למידע שנשתל בפיו על ידי חוקרי המשטרה"; הן לנוכח פגמים שנפלו בחקירתו כדוגמת היעדר היוועצות ראויה עם עורך-דין; הן בשל הסתירות בגרסאותיו, והעובדה כי שינה גרסתו כדי למלט עצמו מבית המעצר.</w:t>
      </w:r>
    </w:p>
    <w:p w:rsidR="00C07A24" w:rsidRDefault="00C07A24" w:rsidP="00C07A24">
      <w:pPr>
        <w:pStyle w:val="Ruller41"/>
        <w:rPr>
          <w:rtl/>
        </w:rPr>
      </w:pPr>
    </w:p>
    <w:p w:rsidR="00C07A24" w:rsidRDefault="00C07A24" w:rsidP="00AA2456">
      <w:pPr>
        <w:pStyle w:val="Ruller4"/>
        <w:rPr>
          <w:rtl/>
        </w:rPr>
      </w:pPr>
      <w:r>
        <w:rPr>
          <w:rFonts w:hint="cs"/>
          <w:rtl/>
        </w:rPr>
        <w:t xml:space="preserve">אשר </w:t>
      </w:r>
      <w:r>
        <w:rPr>
          <w:rFonts w:ascii="Century" w:hAnsi="Century" w:cs="Miriam" w:hint="cs"/>
          <w:b/>
          <w:spacing w:val="0"/>
          <w:sz w:val="22"/>
          <w:szCs w:val="24"/>
          <w:rtl/>
        </w:rPr>
        <w:t xml:space="preserve">לגרסת </w:t>
      </w:r>
      <w:r w:rsidRPr="00182ED8">
        <w:rPr>
          <w:rFonts w:ascii="Century" w:hAnsi="Century" w:cs="Miriam" w:hint="cs"/>
          <w:b/>
          <w:spacing w:val="0"/>
          <w:sz w:val="22"/>
          <w:szCs w:val="24"/>
          <w:rtl/>
        </w:rPr>
        <w:t>המערער</w:t>
      </w:r>
      <w:r>
        <w:rPr>
          <w:rFonts w:hint="cs"/>
          <w:rtl/>
        </w:rPr>
        <w:t>, נטען כי העובדה שמלכתחילה הסתיר בחקירותיו במשטרה את השהיה בצימר עם המנוחה, אין בה כדי ללמד על חוסר מהימנות גרסתו, אלא היא נובעת מ"נ</w:t>
      </w:r>
      <w:r w:rsidR="00790C23">
        <w:rPr>
          <w:rFonts w:hint="cs"/>
          <w:rtl/>
        </w:rPr>
        <w:t>יסיונו המר עם המשטרה" אשר "הביא</w:t>
      </w:r>
      <w:r>
        <w:rPr>
          <w:rFonts w:hint="cs"/>
          <w:rtl/>
        </w:rPr>
        <w:t xml:space="preserve"> אותו לידי חוסר אמון מוחלט במערכת המשפט". נטען כי גרסתו מקימה ספק סביר באשר לאשמתו ברצח המנוחה, </w:t>
      </w:r>
      <w:r w:rsidR="008A668D">
        <w:rPr>
          <w:rFonts w:hint="cs"/>
          <w:rtl/>
        </w:rPr>
        <w:t xml:space="preserve">בפרט בשל </w:t>
      </w:r>
      <w:r>
        <w:rPr>
          <w:rFonts w:hint="cs"/>
          <w:rtl/>
        </w:rPr>
        <w:t>היעדר גופה או ראיה פוזיטיבית בדבר מותה.</w:t>
      </w:r>
    </w:p>
    <w:p w:rsidR="00C07A24" w:rsidRDefault="00C07A24" w:rsidP="00C07A24">
      <w:pPr>
        <w:pStyle w:val="Ruller41"/>
        <w:rPr>
          <w:rtl/>
        </w:rPr>
      </w:pPr>
    </w:p>
    <w:p w:rsidR="00C07A24" w:rsidRDefault="00C07A24" w:rsidP="00790C23">
      <w:pPr>
        <w:pStyle w:val="Ruller4"/>
        <w:numPr>
          <w:ilvl w:val="0"/>
          <w:numId w:val="0"/>
        </w:numPr>
        <w:rPr>
          <w:rtl/>
        </w:rPr>
      </w:pPr>
      <w:r>
        <w:rPr>
          <w:rtl/>
        </w:rPr>
        <w:tab/>
      </w:r>
      <w:r>
        <w:rPr>
          <w:rFonts w:hint="cs"/>
          <w:rtl/>
        </w:rPr>
        <w:t xml:space="preserve">עוד נטען כי בית המשפט המחוזי שגה בהרשיעו בעבירת רצח בכוונה תחילה לפי סעיף 300(א)(2) לחוק, בנוסחו </w:t>
      </w:r>
      <w:r w:rsidR="008A668D">
        <w:rPr>
          <w:rFonts w:hint="cs"/>
          <w:rtl/>
        </w:rPr>
        <w:t>עובר ל</w:t>
      </w:r>
      <w:r>
        <w:rPr>
          <w:rFonts w:hint="cs"/>
          <w:rtl/>
        </w:rPr>
        <w:t xml:space="preserve">רפורמה בעבירות ההמתה. לשיטת המערער, המניע הנטען </w:t>
      </w:r>
      <w:r w:rsidRPr="0069115B">
        <w:rPr>
          <w:rFonts w:hint="cs"/>
          <w:rtl/>
        </w:rPr>
        <w:t xml:space="preserve">למעשיו </w:t>
      </w:r>
      <w:r>
        <w:rPr>
          <w:rFonts w:hint="cs"/>
          <w:rtl/>
        </w:rPr>
        <w:t xml:space="preserve">מהווה בנסיבות העניין 'קנטור' והתגרות </w:t>
      </w:r>
      <w:r w:rsidR="008A668D">
        <w:rPr>
          <w:rFonts w:hint="cs"/>
          <w:rtl/>
        </w:rPr>
        <w:t xml:space="preserve">קודם </w:t>
      </w:r>
      <w:r>
        <w:rPr>
          <w:rFonts w:hint="cs"/>
          <w:rtl/>
        </w:rPr>
        <w:t>רצח המנוחה.</w:t>
      </w:r>
      <w:r w:rsidR="002C48AF">
        <w:rPr>
          <w:rFonts w:hint="cs"/>
          <w:rtl/>
        </w:rPr>
        <w:t xml:space="preserve"> </w:t>
      </w:r>
      <w:r>
        <w:rPr>
          <w:rFonts w:hint="cs"/>
          <w:rtl/>
        </w:rPr>
        <w:t>המערער מוסיף כי הרפורמה בעבירות ההמתה מהווה דין מקל עמו היות שמעשיו</w:t>
      </w:r>
      <w:r w:rsidRPr="002C5679">
        <w:rPr>
          <w:rFonts w:hint="cs"/>
          <w:rtl/>
        </w:rPr>
        <w:t xml:space="preserve"> אינם באים בגדרי ר</w:t>
      </w:r>
      <w:r>
        <w:rPr>
          <w:rFonts w:hint="cs"/>
          <w:rtl/>
        </w:rPr>
        <w:t>צח בנסיבות מחמירות, ובפרט בגדרי סעיף 301א(א)(1) לחוק</w:t>
      </w:r>
      <w:r w:rsidR="005578C8">
        <w:rPr>
          <w:rFonts w:hint="cs"/>
          <w:rtl/>
        </w:rPr>
        <w:t xml:space="preserve"> שעניינו כי </w:t>
      </w:r>
      <w:r w:rsidR="005578C8" w:rsidRPr="00537661">
        <w:rPr>
          <w:rtl/>
        </w:rPr>
        <w:t>"</w:t>
      </w:r>
      <w:r w:rsidR="005578C8" w:rsidRPr="00C75FC6">
        <w:rPr>
          <w:rFonts w:ascii="Century" w:hAnsi="Century" w:cs="Miriam" w:hint="eastAsia"/>
          <w:b/>
          <w:spacing w:val="0"/>
          <w:sz w:val="22"/>
          <w:szCs w:val="24"/>
          <w:rtl/>
        </w:rPr>
        <w:t>המעשה</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נעשה</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לאחר</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תכנון</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או</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לאחר</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הליך</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ממשי</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של</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שקילה</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וגיבוש</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החלטה</w:t>
      </w:r>
      <w:r w:rsidR="005578C8" w:rsidRPr="00C75FC6">
        <w:rPr>
          <w:rFonts w:ascii="Century" w:hAnsi="Century" w:cs="Miriam"/>
          <w:b/>
          <w:spacing w:val="0"/>
          <w:sz w:val="22"/>
          <w:szCs w:val="24"/>
          <w:rtl/>
        </w:rPr>
        <w:t xml:space="preserve"> </w:t>
      </w:r>
      <w:r w:rsidR="005578C8" w:rsidRPr="00C75FC6">
        <w:rPr>
          <w:rFonts w:ascii="Century" w:hAnsi="Century" w:cs="Miriam" w:hint="eastAsia"/>
          <w:b/>
          <w:spacing w:val="0"/>
          <w:sz w:val="22"/>
          <w:szCs w:val="24"/>
          <w:rtl/>
        </w:rPr>
        <w:t>להמית</w:t>
      </w:r>
      <w:r w:rsidR="005578C8" w:rsidRPr="00537661">
        <w:rPr>
          <w:rtl/>
        </w:rPr>
        <w:t>"</w:t>
      </w:r>
      <w:r>
        <w:rPr>
          <w:rFonts w:hint="cs"/>
          <w:rtl/>
        </w:rPr>
        <w:t>, לנוכח "החלל העלילתי" ביחס לאשר התרחש בצימר, היעדר גופת המנוחה וכן העובדה כי למ</w:t>
      </w:r>
      <w:r w:rsidR="00A17C06">
        <w:rPr>
          <w:rFonts w:hint="cs"/>
          <w:rtl/>
        </w:rPr>
        <w:t>ערער לא היה כל מניע לרצח המנוחה</w:t>
      </w:r>
      <w:r>
        <w:rPr>
          <w:rFonts w:hint="cs"/>
          <w:rtl/>
        </w:rPr>
        <w:t>.</w:t>
      </w:r>
    </w:p>
    <w:p w:rsidR="00C07A24" w:rsidRDefault="00C07A24" w:rsidP="00C07A24">
      <w:pPr>
        <w:pStyle w:val="Ruller41"/>
        <w:rPr>
          <w:rtl/>
        </w:rPr>
      </w:pPr>
    </w:p>
    <w:p w:rsidR="00C07A24" w:rsidRDefault="00C07A24" w:rsidP="004302DB">
      <w:pPr>
        <w:pStyle w:val="Ruller4"/>
        <w:numPr>
          <w:ilvl w:val="0"/>
          <w:numId w:val="0"/>
        </w:numPr>
        <w:rPr>
          <w:rtl/>
        </w:rPr>
      </w:pPr>
      <w:r>
        <w:rPr>
          <w:rtl/>
        </w:rPr>
        <w:tab/>
      </w:r>
      <w:r>
        <w:rPr>
          <w:rFonts w:hint="cs"/>
          <w:rtl/>
        </w:rPr>
        <w:t xml:space="preserve">על רקע האמור, המערער טוען כי העונש שנגזר עליו מחמיר עמו יתר על המידה ברכיב המאסר </w:t>
      </w:r>
      <w:r w:rsidR="00C12A63">
        <w:rPr>
          <w:rFonts w:hint="cs"/>
          <w:rtl/>
        </w:rPr>
        <w:t xml:space="preserve">בפועל </w:t>
      </w:r>
      <w:r>
        <w:rPr>
          <w:rFonts w:hint="cs"/>
          <w:rtl/>
        </w:rPr>
        <w:t>שנגזר וכן ברכיב הפיצוי אשר אינו מתחשב בהיותו דל אמצעים.</w:t>
      </w:r>
    </w:p>
    <w:p w:rsidR="00C07A24" w:rsidRPr="006C11A1" w:rsidRDefault="00C07A24" w:rsidP="00C07A24">
      <w:pPr>
        <w:pStyle w:val="Ruller41"/>
      </w:pPr>
    </w:p>
    <w:p w:rsidR="00C07A24" w:rsidRDefault="00C07A24" w:rsidP="00AA2456">
      <w:pPr>
        <w:pStyle w:val="Ruller4"/>
      </w:pPr>
      <w:r w:rsidRPr="00884002">
        <w:rPr>
          <w:rFonts w:ascii="Century" w:hAnsi="Century" w:cs="Miriam" w:hint="eastAsia"/>
          <w:b/>
          <w:spacing w:val="0"/>
          <w:sz w:val="22"/>
          <w:szCs w:val="24"/>
          <w:rtl/>
        </w:rPr>
        <w:t>מנגד</w:t>
      </w:r>
      <w:r>
        <w:rPr>
          <w:rFonts w:hint="cs"/>
          <w:rtl/>
        </w:rPr>
        <w:t xml:space="preserve">, המשיבה סומכת ידיה על הכרעת דינו וגזר דינו של בית המשפט המחוזי. נטען כי מרבית טענות המערער נסובות על ממצאי עובדה ומהימנות שקבע בית המשפט המחוזי על סמך התרשמותו הישירה מהעדים וממארג הראיות, </w:t>
      </w:r>
      <w:r w:rsidR="00D14AEB">
        <w:rPr>
          <w:rFonts w:hint="cs"/>
          <w:rtl/>
        </w:rPr>
        <w:t>וכי</w:t>
      </w:r>
      <w:r>
        <w:rPr>
          <w:rFonts w:hint="cs"/>
          <w:rtl/>
        </w:rPr>
        <w:t xml:space="preserve"> קביעותיו המשפטיות מעוגנות היטב בחומר הראיות, ומשכך אין מקום להתערב בהן.</w:t>
      </w:r>
    </w:p>
    <w:p w:rsidR="00C07A24" w:rsidRDefault="00C07A24" w:rsidP="00C07A24">
      <w:pPr>
        <w:pStyle w:val="Ruller4"/>
        <w:numPr>
          <w:ilvl w:val="0"/>
          <w:numId w:val="0"/>
        </w:numPr>
        <w:rPr>
          <w:rtl/>
        </w:rPr>
      </w:pPr>
    </w:p>
    <w:p w:rsidR="00C07A24" w:rsidRPr="005C4615" w:rsidRDefault="00C07A24" w:rsidP="00A36BAA">
      <w:pPr>
        <w:pStyle w:val="Ruller4"/>
        <w:numPr>
          <w:ilvl w:val="0"/>
          <w:numId w:val="0"/>
        </w:numPr>
        <w:rPr>
          <w:rtl/>
        </w:rPr>
      </w:pPr>
      <w:r>
        <w:rPr>
          <w:rtl/>
        </w:rPr>
        <w:tab/>
      </w:r>
      <w:r>
        <w:rPr>
          <w:rFonts w:hint="cs"/>
          <w:rtl/>
        </w:rPr>
        <w:t xml:space="preserve">לעמדת המשיבה, אף ללא הודאת המערער בפני איה </w:t>
      </w:r>
      <w:proofErr w:type="spellStart"/>
      <w:r>
        <w:rPr>
          <w:rFonts w:hint="cs"/>
          <w:rtl/>
        </w:rPr>
        <w:t>וסוהיל</w:t>
      </w:r>
      <w:proofErr w:type="spellEnd"/>
      <w:r>
        <w:rPr>
          <w:rFonts w:hint="cs"/>
          <w:rtl/>
        </w:rPr>
        <w:t xml:space="preserve">, ניתן לבסס את אשמתו ברצח המנוחה על סמך </w:t>
      </w:r>
      <w:r w:rsidRPr="00ED1ADA">
        <w:rPr>
          <w:rFonts w:ascii="Century" w:hAnsi="Century" w:cs="Miriam" w:hint="cs"/>
          <w:b/>
          <w:spacing w:val="0"/>
          <w:sz w:val="22"/>
          <w:szCs w:val="24"/>
          <w:rtl/>
        </w:rPr>
        <w:t>מארג הראיות הנסיבתיות</w:t>
      </w:r>
      <w:r>
        <w:rPr>
          <w:rFonts w:hint="cs"/>
          <w:rtl/>
        </w:rPr>
        <w:t xml:space="preserve">, </w:t>
      </w:r>
      <w:r w:rsidR="00C750DA">
        <w:rPr>
          <w:rFonts w:hint="cs"/>
          <w:rtl/>
        </w:rPr>
        <w:t xml:space="preserve">כפי שפורטו בהרחבה בהכרעת הדין. </w:t>
      </w:r>
      <w:r>
        <w:rPr>
          <w:rFonts w:hint="cs"/>
          <w:rtl/>
        </w:rPr>
        <w:t xml:space="preserve">כן הודגש כי לפי ההלכה הפסוקה ניתן להרשיע נאשם בעבירת רצח על סמך מארג ראיות לחובתו </w:t>
      </w:r>
      <w:r>
        <w:rPr>
          <w:rtl/>
        </w:rPr>
        <w:t>–</w:t>
      </w:r>
      <w:r>
        <w:rPr>
          <w:rFonts w:hint="cs"/>
          <w:rtl/>
        </w:rPr>
        <w:t xml:space="preserve"> אף בהיעדר גופה. </w:t>
      </w:r>
      <w:r w:rsidR="009F77D8">
        <w:rPr>
          <w:rFonts w:hint="cs"/>
          <w:rtl/>
        </w:rPr>
        <w:t xml:space="preserve">עוד </w:t>
      </w:r>
      <w:r>
        <w:rPr>
          <w:rFonts w:hint="cs"/>
          <w:rtl/>
        </w:rPr>
        <w:t xml:space="preserve">הובהר כי אין משמעות לשאלת קבילות תיעוד </w:t>
      </w:r>
      <w:r w:rsidR="00C750DA">
        <w:rPr>
          <w:rFonts w:hint="cs"/>
          <w:rtl/>
        </w:rPr>
        <w:t xml:space="preserve">המצלמות </w:t>
      </w:r>
      <w:r>
        <w:rPr>
          <w:rFonts w:hint="cs"/>
          <w:rtl/>
        </w:rPr>
        <w:t xml:space="preserve">מאחר שהמערער בעדותו אישר כי התיעוד משקף את </w:t>
      </w:r>
      <w:r w:rsidR="00943B3C">
        <w:rPr>
          <w:rFonts w:hint="cs"/>
          <w:rtl/>
        </w:rPr>
        <w:t xml:space="preserve">שנצפה </w:t>
      </w:r>
      <w:r>
        <w:rPr>
          <w:rFonts w:hint="cs"/>
          <w:rtl/>
        </w:rPr>
        <w:t xml:space="preserve">תוך </w:t>
      </w:r>
      <w:r w:rsidR="00943B3C">
        <w:rPr>
          <w:rFonts w:hint="cs"/>
          <w:rtl/>
        </w:rPr>
        <w:t>שהוא חולק</w:t>
      </w:r>
      <w:r>
        <w:rPr>
          <w:rFonts w:hint="cs"/>
          <w:rtl/>
        </w:rPr>
        <w:t xml:space="preserve"> </w:t>
      </w:r>
      <w:r>
        <w:rPr>
          <w:rFonts w:hint="cs"/>
          <w:rtl/>
        </w:rPr>
        <w:lastRenderedPageBreak/>
        <w:t xml:space="preserve">על פרשנות האירועים הנצפים בתיעוד. כן צוין כי לא נקבע כל ממצא עובדתי </w:t>
      </w:r>
      <w:r w:rsidR="00E35F2E">
        <w:rPr>
          <w:rFonts w:hint="cs"/>
          <w:rtl/>
        </w:rPr>
        <w:t>המ</w:t>
      </w:r>
      <w:r>
        <w:rPr>
          <w:rFonts w:hint="cs"/>
          <w:rtl/>
        </w:rPr>
        <w:t xml:space="preserve">סתמך על </w:t>
      </w:r>
      <w:r w:rsidR="00E35F2E">
        <w:rPr>
          <w:rFonts w:hint="cs"/>
          <w:rtl/>
        </w:rPr>
        <w:t xml:space="preserve">תוצריו של </w:t>
      </w:r>
      <w:r w:rsidR="00CC572A">
        <w:rPr>
          <w:rFonts w:hint="cs"/>
          <w:rtl/>
        </w:rPr>
        <w:t>כרטיס ה"סים" שסומן ת/67</w:t>
      </w:r>
      <w:r>
        <w:rPr>
          <w:rFonts w:hint="cs"/>
          <w:rtl/>
        </w:rPr>
        <w:t xml:space="preserve">.   </w:t>
      </w:r>
    </w:p>
    <w:p w:rsidR="00C07A24" w:rsidRDefault="00C07A24" w:rsidP="00C07A24">
      <w:pPr>
        <w:pStyle w:val="Ruller41"/>
        <w:rPr>
          <w:rtl/>
        </w:rPr>
      </w:pPr>
      <w:r>
        <w:rPr>
          <w:rtl/>
        </w:rPr>
        <w:tab/>
      </w:r>
    </w:p>
    <w:p w:rsidR="00C07A24" w:rsidRDefault="00C07A24" w:rsidP="004302DB">
      <w:pPr>
        <w:pStyle w:val="Ruller41"/>
        <w:rPr>
          <w:rtl/>
        </w:rPr>
      </w:pPr>
      <w:r>
        <w:rPr>
          <w:rtl/>
        </w:rPr>
        <w:tab/>
      </w:r>
      <w:r>
        <w:rPr>
          <w:rFonts w:hint="cs"/>
          <w:rtl/>
        </w:rPr>
        <w:t xml:space="preserve">ביחס להשגות המערער על כיווני החקירה שנבחנו, </w:t>
      </w:r>
      <w:r w:rsidR="00135DF8">
        <w:rPr>
          <w:rFonts w:hint="cs"/>
          <w:rtl/>
        </w:rPr>
        <w:t xml:space="preserve">הודגש </w:t>
      </w:r>
      <w:r>
        <w:rPr>
          <w:rFonts w:hint="cs"/>
          <w:rtl/>
        </w:rPr>
        <w:t>כי בניגוד לטענות</w:t>
      </w:r>
      <w:r w:rsidR="009F4029">
        <w:rPr>
          <w:rFonts w:hint="cs"/>
          <w:rtl/>
        </w:rPr>
        <w:t>יו</w:t>
      </w:r>
      <w:r>
        <w:rPr>
          <w:rFonts w:hint="cs"/>
          <w:rtl/>
        </w:rPr>
        <w:t xml:space="preserve"> אכן נבדקה ונשללה </w:t>
      </w:r>
      <w:r w:rsidRPr="00A26D7F">
        <w:rPr>
          <w:rFonts w:hint="eastAsia"/>
          <w:rtl/>
        </w:rPr>
        <w:t>מעורבותם</w:t>
      </w:r>
      <w:r w:rsidRPr="00A26D7F">
        <w:rPr>
          <w:rtl/>
        </w:rPr>
        <w:t xml:space="preserve"> </w:t>
      </w:r>
      <w:r w:rsidRPr="00A26D7F">
        <w:rPr>
          <w:rFonts w:hint="eastAsia"/>
          <w:rtl/>
        </w:rPr>
        <w:t>של</w:t>
      </w:r>
      <w:r w:rsidRPr="00A26D7F">
        <w:rPr>
          <w:rtl/>
        </w:rPr>
        <w:t xml:space="preserve"> </w:t>
      </w:r>
      <w:r w:rsidRPr="00A26D7F">
        <w:rPr>
          <w:rFonts w:hint="eastAsia"/>
          <w:rtl/>
        </w:rPr>
        <w:t>שלוש</w:t>
      </w:r>
      <w:r>
        <w:rPr>
          <w:rFonts w:hint="cs"/>
          <w:rtl/>
        </w:rPr>
        <w:t>ת</w:t>
      </w:r>
      <w:r w:rsidRPr="00A26D7F">
        <w:rPr>
          <w:rtl/>
        </w:rPr>
        <w:t xml:space="preserve"> </w:t>
      </w:r>
      <w:r w:rsidR="00790C23">
        <w:rPr>
          <w:rFonts w:hint="cs"/>
          <w:rtl/>
        </w:rPr>
        <w:t>ה</w:t>
      </w:r>
      <w:r w:rsidRPr="00A26D7F">
        <w:rPr>
          <w:rFonts w:hint="eastAsia"/>
          <w:rtl/>
        </w:rPr>
        <w:t>גברים</w:t>
      </w:r>
      <w:r w:rsidRPr="00A26D7F">
        <w:rPr>
          <w:rtl/>
        </w:rPr>
        <w:t xml:space="preserve"> </w:t>
      </w:r>
      <w:r w:rsidRPr="00A26D7F">
        <w:rPr>
          <w:rFonts w:hint="eastAsia"/>
          <w:rtl/>
        </w:rPr>
        <w:t>שתועדו</w:t>
      </w:r>
      <w:r w:rsidRPr="00A26D7F">
        <w:rPr>
          <w:rtl/>
        </w:rPr>
        <w:t xml:space="preserve"> </w:t>
      </w:r>
      <w:r w:rsidRPr="00A26D7F">
        <w:rPr>
          <w:rFonts w:hint="eastAsia"/>
          <w:rtl/>
        </w:rPr>
        <w:t>במצלמות</w:t>
      </w:r>
      <w:r w:rsidRPr="00A26D7F">
        <w:rPr>
          <w:rtl/>
        </w:rPr>
        <w:t xml:space="preserve"> </w:t>
      </w:r>
      <w:r w:rsidRPr="00A26D7F">
        <w:rPr>
          <w:rFonts w:hint="eastAsia"/>
          <w:rtl/>
        </w:rPr>
        <w:t>הצימר</w:t>
      </w:r>
      <w:r w:rsidRPr="00A26D7F">
        <w:rPr>
          <w:rtl/>
        </w:rPr>
        <w:t xml:space="preserve"> </w:t>
      </w:r>
      <w:r w:rsidRPr="00A26D7F">
        <w:rPr>
          <w:rFonts w:hint="eastAsia"/>
          <w:rtl/>
        </w:rPr>
        <w:t>וכן</w:t>
      </w:r>
      <w:r w:rsidRPr="00A26D7F">
        <w:rPr>
          <w:rtl/>
        </w:rPr>
        <w:t xml:space="preserve"> </w:t>
      </w:r>
      <w:r w:rsidRPr="00A26D7F">
        <w:rPr>
          <w:rFonts w:hint="eastAsia"/>
          <w:rtl/>
        </w:rPr>
        <w:t>של</w:t>
      </w:r>
      <w:r w:rsidRPr="00A26D7F">
        <w:rPr>
          <w:rtl/>
        </w:rPr>
        <w:t xml:space="preserve"> </w:t>
      </w:r>
      <w:r w:rsidRPr="00A26D7F">
        <w:rPr>
          <w:rFonts w:hint="eastAsia"/>
          <w:rtl/>
        </w:rPr>
        <w:t>שלושת</w:t>
      </w:r>
      <w:r w:rsidRPr="00A26D7F">
        <w:rPr>
          <w:rtl/>
        </w:rPr>
        <w:t xml:space="preserve"> </w:t>
      </w:r>
      <w:r w:rsidRPr="00A26D7F">
        <w:rPr>
          <w:rFonts w:hint="eastAsia"/>
          <w:rtl/>
        </w:rPr>
        <w:t>הגברים</w:t>
      </w:r>
      <w:r w:rsidRPr="00A26D7F">
        <w:rPr>
          <w:rtl/>
        </w:rPr>
        <w:t xml:space="preserve"> </w:t>
      </w:r>
      <w:r w:rsidRPr="00A26D7F">
        <w:rPr>
          <w:rFonts w:hint="eastAsia"/>
          <w:rtl/>
        </w:rPr>
        <w:t>שתועדו</w:t>
      </w:r>
      <w:r w:rsidRPr="00A26D7F">
        <w:rPr>
          <w:rtl/>
        </w:rPr>
        <w:t xml:space="preserve"> </w:t>
      </w:r>
      <w:r w:rsidRPr="00A26D7F">
        <w:rPr>
          <w:rFonts w:hint="eastAsia"/>
          <w:rtl/>
        </w:rPr>
        <w:t>סמוך</w:t>
      </w:r>
      <w:r w:rsidRPr="00A26D7F">
        <w:rPr>
          <w:rtl/>
        </w:rPr>
        <w:t xml:space="preserve"> </w:t>
      </w:r>
      <w:r w:rsidRPr="00A26D7F">
        <w:rPr>
          <w:rFonts w:hint="eastAsia"/>
          <w:rtl/>
        </w:rPr>
        <w:t>לביתו</w:t>
      </w:r>
      <w:r w:rsidRPr="00A26D7F">
        <w:rPr>
          <w:rtl/>
        </w:rPr>
        <w:t xml:space="preserve"> </w:t>
      </w:r>
      <w:r w:rsidRPr="00A26D7F">
        <w:rPr>
          <w:rFonts w:hint="eastAsia"/>
          <w:rtl/>
        </w:rPr>
        <w:t>של</w:t>
      </w:r>
      <w:r w:rsidRPr="00A26D7F">
        <w:rPr>
          <w:rtl/>
        </w:rPr>
        <w:t xml:space="preserve"> </w:t>
      </w:r>
      <w:proofErr w:type="spellStart"/>
      <w:r w:rsidRPr="00A26D7F">
        <w:rPr>
          <w:rFonts w:hint="eastAsia"/>
          <w:rtl/>
        </w:rPr>
        <w:t>סוהיל</w:t>
      </w:r>
      <w:proofErr w:type="spellEnd"/>
      <w:r w:rsidRPr="00A26D7F">
        <w:rPr>
          <w:rtl/>
        </w:rPr>
        <w:t xml:space="preserve">. </w:t>
      </w:r>
      <w:r w:rsidRPr="00A26D7F">
        <w:rPr>
          <w:rFonts w:hint="eastAsia"/>
          <w:rtl/>
        </w:rPr>
        <w:t>כמו</w:t>
      </w:r>
      <w:r>
        <w:rPr>
          <w:rFonts w:hint="cs"/>
          <w:rtl/>
        </w:rPr>
        <w:t xml:space="preserve"> כן, נטען כי משנחשפו שקריו הרבים של המערער למול היעדר ראיות התומכות בגרסת החטיפה שהציג, אזי בצדק קו החקירה המרכזי התמקד באשמתו שלו. </w:t>
      </w:r>
    </w:p>
    <w:p w:rsidR="00C07A24" w:rsidRDefault="00C07A24" w:rsidP="00C07A24">
      <w:pPr>
        <w:pStyle w:val="Ruller41"/>
        <w:rPr>
          <w:rtl/>
        </w:rPr>
      </w:pPr>
    </w:p>
    <w:p w:rsidR="004D3F3F" w:rsidRDefault="00C07A24" w:rsidP="00DE40B1">
      <w:pPr>
        <w:pStyle w:val="Ruller4"/>
      </w:pPr>
      <w:r w:rsidRPr="00884002">
        <w:rPr>
          <w:rFonts w:hint="eastAsia"/>
          <w:rtl/>
        </w:rPr>
        <w:t>לשיטת</w:t>
      </w:r>
      <w:r w:rsidRPr="00DE40B1">
        <w:rPr>
          <w:rFonts w:hint="cs"/>
          <w:rtl/>
        </w:rPr>
        <w:t xml:space="preserve"> המ</w:t>
      </w:r>
      <w:r>
        <w:rPr>
          <w:rFonts w:hint="cs"/>
          <w:rtl/>
        </w:rPr>
        <w:t xml:space="preserve">שיבה, </w:t>
      </w:r>
      <w:r w:rsidRPr="00634041">
        <w:rPr>
          <w:rFonts w:ascii="Century" w:hAnsi="Century" w:cs="Miriam" w:hint="cs"/>
          <w:b/>
          <w:spacing w:val="0"/>
          <w:sz w:val="22"/>
          <w:szCs w:val="24"/>
          <w:rtl/>
        </w:rPr>
        <w:t xml:space="preserve">עדויות איה </w:t>
      </w:r>
      <w:proofErr w:type="spellStart"/>
      <w:r w:rsidRPr="00634041">
        <w:rPr>
          <w:rFonts w:ascii="Century" w:hAnsi="Century" w:cs="Miriam" w:hint="cs"/>
          <w:b/>
          <w:spacing w:val="0"/>
          <w:sz w:val="22"/>
          <w:szCs w:val="24"/>
          <w:rtl/>
        </w:rPr>
        <w:t>וסוהיל</w:t>
      </w:r>
      <w:proofErr w:type="spellEnd"/>
      <w:r>
        <w:rPr>
          <w:rFonts w:hint="cs"/>
          <w:rtl/>
        </w:rPr>
        <w:t xml:space="preserve">, לפיהן הודה בפניהם כי רצח את המנוחה, מהוות ראיות ישירות המלמדות על אשמתו של המערער. נטען כי אין לסטות מקביעות המהימנות של בית המשפט המחוזי אשר התרשם באופן בלתי אמצעי מעדויותיהם, וכך גם אין ממש בטענות על אודות כשלים שנפלו בחקירותיהם. </w:t>
      </w:r>
    </w:p>
    <w:p w:rsidR="004D3F3F" w:rsidRDefault="004D3F3F" w:rsidP="00884002">
      <w:pPr>
        <w:pStyle w:val="Ruller4"/>
        <w:numPr>
          <w:ilvl w:val="0"/>
          <w:numId w:val="0"/>
        </w:numPr>
        <w:rPr>
          <w:rtl/>
        </w:rPr>
      </w:pPr>
    </w:p>
    <w:p w:rsidR="00F74510" w:rsidRDefault="004D3F3F" w:rsidP="00884002">
      <w:pPr>
        <w:pStyle w:val="Ruller4"/>
        <w:numPr>
          <w:ilvl w:val="0"/>
          <w:numId w:val="0"/>
        </w:numPr>
        <w:rPr>
          <w:rtl/>
        </w:rPr>
      </w:pPr>
      <w:r>
        <w:rPr>
          <w:rtl/>
        </w:rPr>
        <w:tab/>
      </w:r>
      <w:r w:rsidR="00506553">
        <w:rPr>
          <w:rFonts w:hint="cs"/>
          <w:rtl/>
        </w:rPr>
        <w:t>ב</w:t>
      </w:r>
      <w:r w:rsidR="00047184">
        <w:rPr>
          <w:rFonts w:hint="cs"/>
          <w:rtl/>
        </w:rPr>
        <w:t xml:space="preserve">פרט </w:t>
      </w:r>
      <w:r w:rsidR="00900074">
        <w:rPr>
          <w:rFonts w:hint="cs"/>
          <w:rtl/>
        </w:rPr>
        <w:t>ב</w:t>
      </w:r>
      <w:r w:rsidR="00506553">
        <w:rPr>
          <w:rFonts w:hint="cs"/>
          <w:rtl/>
        </w:rPr>
        <w:t xml:space="preserve">יחס לאיה, </w:t>
      </w:r>
      <w:r w:rsidR="00F90148">
        <w:rPr>
          <w:rFonts w:hint="cs"/>
          <w:rtl/>
        </w:rPr>
        <w:t>הודגש</w:t>
      </w:r>
      <w:r w:rsidR="00C07A24">
        <w:rPr>
          <w:rFonts w:hint="cs"/>
          <w:rtl/>
        </w:rPr>
        <w:t xml:space="preserve"> כי בית המשפט המחוזי הכיר </w:t>
      </w:r>
      <w:r w:rsidR="00FE11F1">
        <w:rPr>
          <w:rFonts w:hint="cs"/>
          <w:rtl/>
        </w:rPr>
        <w:t xml:space="preserve">את </w:t>
      </w:r>
      <w:r w:rsidR="00506553">
        <w:rPr>
          <w:rFonts w:hint="cs"/>
          <w:rtl/>
        </w:rPr>
        <w:t xml:space="preserve">היותה </w:t>
      </w:r>
      <w:r w:rsidR="00C07A24">
        <w:rPr>
          <w:rFonts w:hint="cs"/>
          <w:rtl/>
        </w:rPr>
        <w:t xml:space="preserve">עדה </w:t>
      </w:r>
      <w:r w:rsidR="00E85297">
        <w:rPr>
          <w:rFonts w:hint="cs"/>
          <w:rtl/>
        </w:rPr>
        <w:t>"</w:t>
      </w:r>
      <w:r w:rsidR="00C07A24">
        <w:rPr>
          <w:rFonts w:hint="cs"/>
          <w:rtl/>
        </w:rPr>
        <w:t>מורכבת</w:t>
      </w:r>
      <w:r w:rsidR="00E85297">
        <w:rPr>
          <w:rFonts w:hint="cs"/>
          <w:rtl/>
        </w:rPr>
        <w:t>"</w:t>
      </w:r>
      <w:r w:rsidR="00C07A24">
        <w:rPr>
          <w:rFonts w:hint="cs"/>
          <w:rtl/>
        </w:rPr>
        <w:t xml:space="preserve"> </w:t>
      </w:r>
      <w:r w:rsidR="00FE11F1">
        <w:rPr>
          <w:rFonts w:hint="cs"/>
          <w:rtl/>
        </w:rPr>
        <w:t xml:space="preserve">כהגדרתו, </w:t>
      </w:r>
      <w:r w:rsidR="00C07A24">
        <w:rPr>
          <w:rFonts w:hint="cs"/>
          <w:rtl/>
        </w:rPr>
        <w:t xml:space="preserve">ולאחר שהתרשם מעדותה, אימץ את הגרסה המפלילה את המערער. </w:t>
      </w:r>
      <w:r w:rsidR="003F545F">
        <w:rPr>
          <w:rFonts w:hint="cs"/>
          <w:rtl/>
        </w:rPr>
        <w:t>באשר</w:t>
      </w:r>
      <w:r w:rsidR="00FB61A1">
        <w:rPr>
          <w:rFonts w:hint="cs"/>
          <w:rtl/>
        </w:rPr>
        <w:t xml:space="preserve"> </w:t>
      </w:r>
      <w:r w:rsidR="003F545F">
        <w:rPr>
          <w:rFonts w:hint="cs"/>
          <w:rtl/>
        </w:rPr>
        <w:t>ל</w:t>
      </w:r>
      <w:r w:rsidR="00C07A24">
        <w:rPr>
          <w:rFonts w:hint="cs"/>
          <w:rtl/>
        </w:rPr>
        <w:t xml:space="preserve">חקירותיה, נטען כי הודעותיה אינן צריכות לעמוד בתנאי סעיף 12 לפקודת הראיות, מאחר שהיא עצמה לא הודתה בביצוע עבירה; החוקרים הקפידו על זכות ההיוועצות שלה; </w:t>
      </w:r>
      <w:r w:rsidR="00FE11F1">
        <w:rPr>
          <w:rFonts w:hint="cs"/>
          <w:rtl/>
        </w:rPr>
        <w:t xml:space="preserve">וכי </w:t>
      </w:r>
      <w:r w:rsidR="00C07A24">
        <w:rPr>
          <w:rFonts w:hint="cs"/>
          <w:rtl/>
        </w:rPr>
        <w:t xml:space="preserve">לא נעשה כל שימוש באמצעי חקירה פסולים כפי שניתן להתרשם מתיעוד החקירות. </w:t>
      </w:r>
      <w:r w:rsidR="00A8601A">
        <w:rPr>
          <w:rFonts w:hint="cs"/>
          <w:rtl/>
        </w:rPr>
        <w:t xml:space="preserve">כמו כן, הובהר </w:t>
      </w:r>
      <w:r w:rsidR="00C07A24">
        <w:rPr>
          <w:rFonts w:hint="cs"/>
          <w:rtl/>
        </w:rPr>
        <w:t xml:space="preserve">כי אמנם איה מתמודדת עם </w:t>
      </w:r>
      <w:r w:rsidR="00FE11F1">
        <w:rPr>
          <w:rFonts w:hint="cs"/>
          <w:rtl/>
        </w:rPr>
        <w:t>"</w:t>
      </w:r>
      <w:r w:rsidR="00C07A24">
        <w:rPr>
          <w:rFonts w:hint="cs"/>
          <w:rtl/>
        </w:rPr>
        <w:t>מצב נפשי מורכב</w:t>
      </w:r>
      <w:r w:rsidR="00FE11F1">
        <w:rPr>
          <w:rFonts w:hint="cs"/>
          <w:rtl/>
        </w:rPr>
        <w:t>"</w:t>
      </w:r>
      <w:r w:rsidR="00C07A24">
        <w:rPr>
          <w:rFonts w:hint="cs"/>
          <w:rtl/>
        </w:rPr>
        <w:t xml:space="preserve">, אך לא הוכח כי מצבה מחייב חקירה מיוחדת לפי חוק </w:t>
      </w:r>
      <w:r w:rsidR="00C07A24" w:rsidRPr="00DE40B1">
        <w:rPr>
          <w:rFonts w:ascii="Century" w:hAnsi="Century" w:hint="eastAsia"/>
          <w:sz w:val="22"/>
          <w:rtl/>
        </w:rPr>
        <w:t>הליכי</w:t>
      </w:r>
      <w:r w:rsidR="00C07A24" w:rsidRPr="00DE40B1">
        <w:rPr>
          <w:rFonts w:ascii="Century" w:hAnsi="Century"/>
          <w:sz w:val="22"/>
          <w:rtl/>
        </w:rPr>
        <w:t xml:space="preserve"> </w:t>
      </w:r>
      <w:r w:rsidR="00C07A24" w:rsidRPr="00D52968">
        <w:rPr>
          <w:rFonts w:ascii="Century" w:hAnsi="Century" w:hint="eastAsia"/>
          <w:sz w:val="22"/>
          <w:rtl/>
        </w:rPr>
        <w:t>חקירה</w:t>
      </w:r>
      <w:r w:rsidR="00C07A24" w:rsidRPr="00D52968">
        <w:rPr>
          <w:rFonts w:ascii="Century" w:hAnsi="Century"/>
          <w:sz w:val="22"/>
          <w:rtl/>
        </w:rPr>
        <w:t xml:space="preserve"> </w:t>
      </w:r>
      <w:r w:rsidR="00C07A24" w:rsidRPr="00DC2B71">
        <w:rPr>
          <w:rFonts w:ascii="Century" w:hAnsi="Century" w:hint="eastAsia"/>
          <w:sz w:val="22"/>
          <w:rtl/>
        </w:rPr>
        <w:t>והעדה</w:t>
      </w:r>
      <w:r w:rsidR="00C07A24">
        <w:rPr>
          <w:rFonts w:hint="cs"/>
          <w:rtl/>
        </w:rPr>
        <w:t xml:space="preserve">. אדרבה, נטען כי תיעוד החקירות מלמד </w:t>
      </w:r>
      <w:r w:rsidR="00C07A24" w:rsidRPr="00A54A06">
        <w:rPr>
          <w:rFonts w:hint="cs"/>
          <w:rtl/>
        </w:rPr>
        <w:t xml:space="preserve">כי לאיה ישנה </w:t>
      </w:r>
      <w:r w:rsidR="00C07A24" w:rsidRPr="00A54A06">
        <w:rPr>
          <w:rFonts w:hint="eastAsia"/>
          <w:rtl/>
        </w:rPr>
        <w:t>היכולת</w:t>
      </w:r>
      <w:r w:rsidR="00C07A24" w:rsidRPr="00A54A06">
        <w:rPr>
          <w:rtl/>
        </w:rPr>
        <w:t xml:space="preserve"> </w:t>
      </w:r>
      <w:r w:rsidR="00C07A24" w:rsidRPr="00A54A06">
        <w:rPr>
          <w:rFonts w:hint="eastAsia"/>
          <w:rtl/>
        </w:rPr>
        <w:t>הדרושה</w:t>
      </w:r>
      <w:r w:rsidR="00C07A24" w:rsidRPr="00A54A06">
        <w:rPr>
          <w:rtl/>
        </w:rPr>
        <w:t xml:space="preserve"> </w:t>
      </w:r>
      <w:r w:rsidR="00C07A24" w:rsidRPr="00A54A06">
        <w:rPr>
          <w:rFonts w:hint="eastAsia"/>
          <w:rtl/>
        </w:rPr>
        <w:t>כדי</w:t>
      </w:r>
      <w:r w:rsidR="00C07A24" w:rsidRPr="00A54A06">
        <w:rPr>
          <w:rtl/>
        </w:rPr>
        <w:t xml:space="preserve"> </w:t>
      </w:r>
      <w:r w:rsidR="00C07A24" w:rsidRPr="00A54A06">
        <w:rPr>
          <w:rFonts w:hint="eastAsia"/>
          <w:rtl/>
        </w:rPr>
        <w:t>להיחקר</w:t>
      </w:r>
      <w:r w:rsidR="00C07A24" w:rsidRPr="00A54A06">
        <w:rPr>
          <w:rtl/>
        </w:rPr>
        <w:t xml:space="preserve"> </w:t>
      </w:r>
      <w:r w:rsidR="00C07A24" w:rsidRPr="00A54A06">
        <w:rPr>
          <w:rFonts w:hint="eastAsia"/>
          <w:rtl/>
        </w:rPr>
        <w:t>כראוי</w:t>
      </w:r>
      <w:r w:rsidR="00C07A24" w:rsidRPr="00A54A06">
        <w:rPr>
          <w:rFonts w:hint="cs"/>
          <w:rtl/>
        </w:rPr>
        <w:t>.</w:t>
      </w:r>
      <w:r w:rsidR="00C07A24">
        <w:rPr>
          <w:rFonts w:hint="cs"/>
          <w:rtl/>
        </w:rPr>
        <w:t xml:space="preserve"> </w:t>
      </w:r>
    </w:p>
    <w:p w:rsidR="004D3F3F" w:rsidRDefault="004D3F3F" w:rsidP="00DE40B1">
      <w:pPr>
        <w:pStyle w:val="Ruller41"/>
        <w:rPr>
          <w:rtl/>
        </w:rPr>
      </w:pPr>
    </w:p>
    <w:p w:rsidR="00C07A24" w:rsidRDefault="00C07A24" w:rsidP="00C07A24">
      <w:pPr>
        <w:pStyle w:val="Ruller4"/>
        <w:rPr>
          <w:rtl/>
        </w:rPr>
      </w:pPr>
      <w:r>
        <w:rPr>
          <w:rFonts w:hint="cs"/>
          <w:rtl/>
        </w:rPr>
        <w:t xml:space="preserve">לטענת המשיבה יש לדחות את </w:t>
      </w:r>
      <w:r w:rsidRPr="00177D15">
        <w:rPr>
          <w:rFonts w:ascii="Century" w:hAnsi="Century" w:cs="Miriam" w:hint="cs"/>
          <w:b/>
          <w:spacing w:val="0"/>
          <w:sz w:val="22"/>
          <w:szCs w:val="24"/>
          <w:rtl/>
        </w:rPr>
        <w:t>גרסת המערער</w:t>
      </w:r>
      <w:r w:rsidRPr="00177D15">
        <w:rPr>
          <w:rFonts w:hint="cs"/>
          <w:rtl/>
        </w:rPr>
        <w:t xml:space="preserve"> </w:t>
      </w:r>
      <w:r>
        <w:rPr>
          <w:rFonts w:hint="cs"/>
          <w:rtl/>
        </w:rPr>
        <w:t>המהווה גרסה כבושה אשר "נתפרה" בהתאם למידות הראיות שהוצגו, לנוכח הסתירות הרבות בגרסתו ובשל העובדה כי זו אינה מתיישבת עם מארג הראיות לחובתו. שקריו המוכחים של המערער אף משמשים כחיזוק לראיות הקיימות לחובתו.</w:t>
      </w:r>
    </w:p>
    <w:p w:rsidR="00C07A24" w:rsidRDefault="00C07A24" w:rsidP="00C07A24">
      <w:pPr>
        <w:pStyle w:val="Ruller41"/>
        <w:rPr>
          <w:rtl/>
        </w:rPr>
      </w:pPr>
    </w:p>
    <w:p w:rsidR="00C07A24" w:rsidRDefault="00C07A24" w:rsidP="004302DB">
      <w:pPr>
        <w:pStyle w:val="Ruller4"/>
        <w:rPr>
          <w:rtl/>
        </w:rPr>
      </w:pPr>
      <w:r>
        <w:rPr>
          <w:rFonts w:hint="cs"/>
          <w:rtl/>
        </w:rPr>
        <w:t>על רקע האמור, לעמדת המשיבה, בדין הורשע המערער בעבירת רצח בכוונה תחילה</w:t>
      </w:r>
      <w:r w:rsidR="00C21D0E">
        <w:rPr>
          <w:rFonts w:hint="cs"/>
          <w:rtl/>
        </w:rPr>
        <w:t>, כהגדרתה טרם הרפורמה בעבירות ההמתה</w:t>
      </w:r>
      <w:r w:rsidR="00100F2E">
        <w:rPr>
          <w:rFonts w:hint="cs"/>
          <w:rtl/>
        </w:rPr>
        <w:t xml:space="preserve">. </w:t>
      </w:r>
      <w:r w:rsidR="00100F2E" w:rsidRPr="00A159B9">
        <w:rPr>
          <w:rFonts w:hint="cs"/>
          <w:rtl/>
        </w:rPr>
        <w:t>תוך ש</w:t>
      </w:r>
      <w:r w:rsidRPr="00A159B9">
        <w:rPr>
          <w:rFonts w:hint="cs"/>
          <w:rtl/>
        </w:rPr>
        <w:t xml:space="preserve">נטען, כי אין </w:t>
      </w:r>
      <w:r w:rsidRPr="00DE40B1">
        <w:rPr>
          <w:rFonts w:hint="cs"/>
          <w:rtl/>
        </w:rPr>
        <w:t xml:space="preserve">לקבל כי </w:t>
      </w:r>
      <w:proofErr w:type="spellStart"/>
      <w:r w:rsidRPr="00884002">
        <w:rPr>
          <w:rFonts w:hint="eastAsia"/>
          <w:rtl/>
        </w:rPr>
        <w:t>קונטר</w:t>
      </w:r>
      <w:proofErr w:type="spellEnd"/>
      <w:r w:rsidRPr="00A159B9">
        <w:rPr>
          <w:rFonts w:hint="cs"/>
          <w:rtl/>
        </w:rPr>
        <w:t xml:space="preserve"> עובר לרצח</w:t>
      </w:r>
      <w:r w:rsidR="00AA55AE">
        <w:rPr>
          <w:rFonts w:hint="cs"/>
          <w:rtl/>
        </w:rPr>
        <w:t xml:space="preserve">, בין היתר, </w:t>
      </w:r>
      <w:r w:rsidRPr="00A159B9">
        <w:rPr>
          <w:rFonts w:hint="cs"/>
          <w:rtl/>
        </w:rPr>
        <w:t>מאחר</w:t>
      </w:r>
      <w:r w:rsidR="00C13725" w:rsidRPr="00A159B9">
        <w:rPr>
          <w:rFonts w:hint="cs"/>
          <w:rtl/>
        </w:rPr>
        <w:t xml:space="preserve"> ש</w:t>
      </w:r>
      <w:r w:rsidR="00A36BAA">
        <w:rPr>
          <w:rFonts w:hint="cs"/>
          <w:rtl/>
        </w:rPr>
        <w:t>טענה זו לא נשמעה מפי המערער</w:t>
      </w:r>
      <w:r w:rsidR="009F4029">
        <w:rPr>
          <w:rFonts w:hint="cs"/>
          <w:rtl/>
        </w:rPr>
        <w:t xml:space="preserve"> ואף אינה עולה מחומר הראיות.</w:t>
      </w:r>
      <w:r w:rsidR="00AA55AE">
        <w:rPr>
          <w:rFonts w:hint="cs"/>
          <w:rtl/>
        </w:rPr>
        <w:t xml:space="preserve"> </w:t>
      </w:r>
    </w:p>
    <w:p w:rsidR="00C07A24" w:rsidRDefault="00C07A24" w:rsidP="00C07A24">
      <w:pPr>
        <w:pStyle w:val="Ruller41"/>
        <w:rPr>
          <w:rtl/>
        </w:rPr>
      </w:pPr>
    </w:p>
    <w:p w:rsidR="00C07A24" w:rsidRPr="003214F6" w:rsidRDefault="00C07A24" w:rsidP="00C07A24">
      <w:pPr>
        <w:pStyle w:val="Ruller4"/>
        <w:rPr>
          <w:rtl/>
        </w:rPr>
      </w:pPr>
      <w:r>
        <w:rPr>
          <w:rFonts w:hint="cs"/>
          <w:rtl/>
        </w:rPr>
        <w:lastRenderedPageBreak/>
        <w:t>בהתייחס לרפורמה בעבירות ההמתה, נטען כי מעשי המערער באים בגדרי עבירת הרצח בנסיבות מחמירות לפי סעיף 301א(א)(1) לחוק, כפי שנלמד ממארג הראיות הנסיבתיות לחובתו, בכללן, העובדה כי הסתיר את צעדיו כאשר עשה שימוש בשני מכשירי טלפון</w:t>
      </w:r>
      <w:r w:rsidR="00493748">
        <w:rPr>
          <w:rFonts w:hint="cs"/>
          <w:rtl/>
        </w:rPr>
        <w:t xml:space="preserve"> ניידים</w:t>
      </w:r>
      <w:r w:rsidR="00970FB9">
        <w:rPr>
          <w:rFonts w:hint="cs"/>
          <w:rtl/>
        </w:rPr>
        <w:t xml:space="preserve"> אשר ביניהם העביר את כרטיס ה"סים" שלו</w:t>
      </w:r>
      <w:r>
        <w:rPr>
          <w:rFonts w:hint="cs"/>
          <w:rtl/>
        </w:rPr>
        <w:t>, ואף טען במשטרה כי איבד את אחד המכשירים חודש קודם לכן; רצונה של המנוחה להיפרד ממנו, אשר היווה מניע לרציחתה; וכן התנהלותו קרת הרוח לאחר שיצא עם המנוחה מהצימר</w:t>
      </w:r>
      <w:r w:rsidR="001C26E2">
        <w:rPr>
          <w:rFonts w:hint="cs"/>
          <w:rtl/>
        </w:rPr>
        <w:t xml:space="preserve"> כאשר היא נישאת על כפיו באופן שנראה בהיותה ללא הכרה</w:t>
      </w:r>
      <w:r>
        <w:rPr>
          <w:rFonts w:hint="cs"/>
          <w:rtl/>
        </w:rPr>
        <w:t>. בהתאם לחומרת המעשים, המשיבה אף עומדת על כך שאין מקום להקל בעונשו של המערער.</w:t>
      </w:r>
    </w:p>
    <w:p w:rsidR="00C07A24" w:rsidRDefault="00C07A24" w:rsidP="00C07A24">
      <w:pPr>
        <w:pStyle w:val="Ruller41"/>
        <w:rPr>
          <w:rtl/>
        </w:rPr>
      </w:pPr>
    </w:p>
    <w:p w:rsidR="00C07A24" w:rsidRPr="00DB0DA9" w:rsidRDefault="00C07A24" w:rsidP="00C07A24">
      <w:pPr>
        <w:pStyle w:val="Ruller41"/>
        <w:rPr>
          <w:rFonts w:ascii="Century" w:hAnsi="Century" w:cs="Miriam"/>
          <w:b/>
          <w:spacing w:val="0"/>
          <w:szCs w:val="24"/>
          <w:rtl/>
        </w:rPr>
      </w:pPr>
      <w:r w:rsidRPr="00DB0DA9">
        <w:rPr>
          <w:rFonts w:ascii="Century" w:hAnsi="Century" w:cs="Miriam" w:hint="cs"/>
          <w:b/>
          <w:spacing w:val="0"/>
          <w:szCs w:val="24"/>
          <w:rtl/>
        </w:rPr>
        <w:t>דיון והכרעה</w:t>
      </w:r>
    </w:p>
    <w:p w:rsidR="00C07A24" w:rsidRDefault="00C07A24" w:rsidP="00C07A24">
      <w:pPr>
        <w:pStyle w:val="Ruller41"/>
        <w:rPr>
          <w:rtl/>
        </w:rPr>
      </w:pPr>
    </w:p>
    <w:p w:rsidR="00C07A24" w:rsidRDefault="00FE11F1" w:rsidP="001C26E2">
      <w:pPr>
        <w:pStyle w:val="Ruller4"/>
      </w:pPr>
      <w:r>
        <w:rPr>
          <w:rFonts w:hint="cs"/>
          <w:rtl/>
        </w:rPr>
        <w:t>בערעור שלפנינו אין ממש ודינו להידחות.</w:t>
      </w:r>
      <w:r w:rsidR="00C07A24">
        <w:rPr>
          <w:rFonts w:hint="cs"/>
          <w:rtl/>
        </w:rPr>
        <w:t xml:space="preserve"> </w:t>
      </w:r>
    </w:p>
    <w:p w:rsidR="00C07A24" w:rsidRDefault="00C07A24" w:rsidP="00C07A24">
      <w:pPr>
        <w:pStyle w:val="Ruller4"/>
        <w:numPr>
          <w:ilvl w:val="0"/>
          <w:numId w:val="0"/>
        </w:numPr>
        <w:rPr>
          <w:rtl/>
        </w:rPr>
      </w:pPr>
    </w:p>
    <w:p w:rsidR="00C07A24" w:rsidRPr="003379C7" w:rsidRDefault="00C07A24" w:rsidP="00AA2456">
      <w:pPr>
        <w:pStyle w:val="Ruller4"/>
        <w:numPr>
          <w:ilvl w:val="0"/>
          <w:numId w:val="0"/>
        </w:numPr>
        <w:rPr>
          <w:rtl/>
        </w:rPr>
      </w:pPr>
      <w:r>
        <w:rPr>
          <w:rtl/>
        </w:rPr>
        <w:tab/>
      </w:r>
      <w:r>
        <w:rPr>
          <w:rFonts w:hint="cs"/>
          <w:rtl/>
        </w:rPr>
        <w:t>טרם אדרש לפרטי המחלוקת שבין הצדדים, אציג את תמונת המצב הראייתית בתמצית. לפנינו תיעוד חזותי חד וברור על כניסת המערער והמנוחה לצימר. המנוחה צעדה על רגליה שלה, בריאה ושלמה. כעבור כשעתיים, נראה המערער נושא על כפיו את המנוחה, כאשר ראשה שמוט לאחור ומטלטל אנה ואנה תוך שהיא מחוסרת הכרה ונראי</w:t>
      </w:r>
      <w:r w:rsidRPr="004846B7">
        <w:rPr>
          <w:rFonts w:hint="cs"/>
          <w:rtl/>
        </w:rPr>
        <w:t>ת כחסרת חיים</w:t>
      </w:r>
      <w:r>
        <w:rPr>
          <w:rFonts w:hint="cs"/>
          <w:rtl/>
        </w:rPr>
        <w:t xml:space="preserve">. משלב זה ואילך, המערער פעל להרחיק עצמו מהרצח ככל שניתן, </w:t>
      </w:r>
      <w:r w:rsidR="00331F83">
        <w:rPr>
          <w:rFonts w:hint="cs"/>
          <w:rtl/>
        </w:rPr>
        <w:t>סיפר סיפורי מעשיות לרוב</w:t>
      </w:r>
      <w:r>
        <w:rPr>
          <w:rFonts w:hint="cs"/>
          <w:rtl/>
        </w:rPr>
        <w:t xml:space="preserve">, סתר את עצמו פעם אחר פעם ואף מסר דיווח כוזב ומטעה לחוקרי המשטרה. למעשה, התיעוד מהמצלמות הסמוכות לצימר מלמד </w:t>
      </w:r>
      <w:r w:rsidR="007F7AF3">
        <w:rPr>
          <w:rFonts w:hint="cs"/>
          <w:rtl/>
        </w:rPr>
        <w:t>בצורה ניצחת</w:t>
      </w:r>
      <w:r>
        <w:rPr>
          <w:rFonts w:hint="cs"/>
          <w:rtl/>
        </w:rPr>
        <w:t xml:space="preserve"> על כי המערער הוא שרצח את המנוחה. כאשר לזאת יש להוסיף את</w:t>
      </w:r>
      <w:r w:rsidRPr="007B68E0">
        <w:rPr>
          <w:rtl/>
        </w:rPr>
        <w:t xml:space="preserve"> </w:t>
      </w:r>
      <w:r w:rsidRPr="007B68E0">
        <w:rPr>
          <w:rFonts w:hint="eastAsia"/>
          <w:rtl/>
        </w:rPr>
        <w:t>ההודאה</w:t>
      </w:r>
      <w:r w:rsidRPr="007B68E0">
        <w:rPr>
          <w:rtl/>
        </w:rPr>
        <w:t xml:space="preserve"> </w:t>
      </w:r>
      <w:r w:rsidRPr="007B68E0">
        <w:rPr>
          <w:rFonts w:hint="eastAsia"/>
          <w:rtl/>
        </w:rPr>
        <w:t>שמסר</w:t>
      </w:r>
      <w:r w:rsidRPr="007B68E0">
        <w:rPr>
          <w:rtl/>
        </w:rPr>
        <w:t xml:space="preserve"> </w:t>
      </w:r>
      <w:r w:rsidRPr="007B68E0">
        <w:rPr>
          <w:rFonts w:hint="eastAsia"/>
          <w:rtl/>
        </w:rPr>
        <w:t>בפני</w:t>
      </w:r>
      <w:r w:rsidRPr="007B68E0">
        <w:rPr>
          <w:rtl/>
        </w:rPr>
        <w:t xml:space="preserve"> </w:t>
      </w:r>
      <w:r w:rsidRPr="007B68E0">
        <w:rPr>
          <w:rFonts w:hint="eastAsia"/>
          <w:rtl/>
        </w:rPr>
        <w:t>איה</w:t>
      </w:r>
      <w:r w:rsidRPr="007B68E0">
        <w:rPr>
          <w:rtl/>
        </w:rPr>
        <w:t xml:space="preserve"> </w:t>
      </w:r>
      <w:proofErr w:type="spellStart"/>
      <w:r w:rsidRPr="007B68E0">
        <w:rPr>
          <w:rFonts w:hint="eastAsia"/>
          <w:rtl/>
        </w:rPr>
        <w:t>וסוהיל</w:t>
      </w:r>
      <w:proofErr w:type="spellEnd"/>
      <w:r>
        <w:rPr>
          <w:rFonts w:hint="cs"/>
          <w:rtl/>
        </w:rPr>
        <w:t xml:space="preserve">; את העובדה כי מהצימר נסע לאיה </w:t>
      </w:r>
      <w:proofErr w:type="spellStart"/>
      <w:r>
        <w:rPr>
          <w:rFonts w:hint="cs"/>
          <w:rtl/>
        </w:rPr>
        <w:t>וסוהיל</w:t>
      </w:r>
      <w:proofErr w:type="spellEnd"/>
      <w:r>
        <w:rPr>
          <w:rFonts w:hint="cs"/>
          <w:rtl/>
        </w:rPr>
        <w:t xml:space="preserve"> וביקש מעדר; את המניע שהיה למערער לרצוח את המנוחה; ואת העובדה </w:t>
      </w:r>
      <w:r w:rsidRPr="007B68E0">
        <w:rPr>
          <w:rFonts w:hint="eastAsia"/>
          <w:rtl/>
        </w:rPr>
        <w:t>שגרסתו</w:t>
      </w:r>
      <w:r w:rsidRPr="007B68E0">
        <w:rPr>
          <w:rtl/>
        </w:rPr>
        <w:t xml:space="preserve"> </w:t>
      </w:r>
      <w:r w:rsidRPr="007B68E0">
        <w:rPr>
          <w:rFonts w:hint="eastAsia"/>
          <w:rtl/>
        </w:rPr>
        <w:t>בדבר</w:t>
      </w:r>
      <w:r w:rsidRPr="007B68E0">
        <w:rPr>
          <w:rtl/>
        </w:rPr>
        <w:t xml:space="preserve"> </w:t>
      </w:r>
      <w:r w:rsidRPr="007B68E0">
        <w:rPr>
          <w:rFonts w:hint="eastAsia"/>
          <w:rtl/>
        </w:rPr>
        <w:t>חטיפת</w:t>
      </w:r>
      <w:r w:rsidRPr="007B68E0">
        <w:rPr>
          <w:rtl/>
        </w:rPr>
        <w:t xml:space="preserve"> </w:t>
      </w:r>
      <w:r w:rsidRPr="007B68E0">
        <w:rPr>
          <w:rFonts w:hint="eastAsia"/>
          <w:rtl/>
        </w:rPr>
        <w:t>המנוחה</w:t>
      </w:r>
      <w:r w:rsidRPr="007B68E0">
        <w:rPr>
          <w:rtl/>
        </w:rPr>
        <w:t xml:space="preserve"> </w:t>
      </w:r>
      <w:r w:rsidRPr="007B68E0">
        <w:rPr>
          <w:rFonts w:hint="eastAsia"/>
          <w:rtl/>
        </w:rPr>
        <w:t>מופרכת</w:t>
      </w:r>
      <w:r w:rsidRPr="007B68E0">
        <w:rPr>
          <w:rtl/>
        </w:rPr>
        <w:t xml:space="preserve"> </w:t>
      </w:r>
      <w:r w:rsidRPr="007B68E0">
        <w:rPr>
          <w:rFonts w:hint="eastAsia"/>
          <w:rtl/>
        </w:rPr>
        <w:t>ומשוללת</w:t>
      </w:r>
      <w:r w:rsidRPr="007B68E0">
        <w:rPr>
          <w:rtl/>
        </w:rPr>
        <w:t xml:space="preserve"> </w:t>
      </w:r>
      <w:r w:rsidRPr="007B68E0">
        <w:rPr>
          <w:rFonts w:hint="eastAsia"/>
          <w:rtl/>
        </w:rPr>
        <w:t>יסוד</w:t>
      </w:r>
      <w:r>
        <w:rPr>
          <w:rFonts w:hint="cs"/>
          <w:rtl/>
        </w:rPr>
        <w:t xml:space="preserve"> </w:t>
      </w:r>
      <w:r>
        <w:rPr>
          <w:rtl/>
        </w:rPr>
        <w:t>–</w:t>
      </w:r>
      <w:r>
        <w:rPr>
          <w:rFonts w:hint="cs"/>
          <w:rtl/>
        </w:rPr>
        <w:t xml:space="preserve"> המסקנה המפלילה חד-משמעית. כעת אדרש לטענות בהרחבה. </w:t>
      </w:r>
    </w:p>
    <w:p w:rsidR="00C07A24" w:rsidRDefault="00C07A24" w:rsidP="00C07A24">
      <w:pPr>
        <w:pStyle w:val="Ruller41"/>
        <w:rPr>
          <w:rFonts w:ascii="Garamond" w:hAnsi="Garamond"/>
          <w:sz w:val="24"/>
          <w:rtl/>
        </w:rPr>
      </w:pPr>
    </w:p>
    <w:p w:rsidR="00C07A24" w:rsidRDefault="00C07A24" w:rsidP="00C07A24">
      <w:pPr>
        <w:pStyle w:val="Ruller41"/>
        <w:rPr>
          <w:rFonts w:ascii="Century" w:hAnsi="Century" w:cs="Miriam"/>
          <w:b/>
          <w:spacing w:val="0"/>
          <w:szCs w:val="24"/>
          <w:rtl/>
        </w:rPr>
      </w:pPr>
      <w:r w:rsidRPr="00FB77F4">
        <w:rPr>
          <w:rFonts w:ascii="Century" w:hAnsi="Century" w:cs="Miriam" w:hint="cs"/>
          <w:b/>
          <w:spacing w:val="0"/>
          <w:szCs w:val="24"/>
          <w:rtl/>
        </w:rPr>
        <w:t xml:space="preserve">אדן ראשון </w:t>
      </w:r>
      <w:r w:rsidRPr="00FB77F4">
        <w:rPr>
          <w:rFonts w:ascii="Century" w:hAnsi="Century" w:cs="Miriam"/>
          <w:b/>
          <w:spacing w:val="0"/>
          <w:szCs w:val="24"/>
          <w:rtl/>
        </w:rPr>
        <w:t>–</w:t>
      </w:r>
      <w:r w:rsidRPr="00FB77F4">
        <w:rPr>
          <w:rFonts w:ascii="Century" w:hAnsi="Century" w:cs="Miriam" w:hint="cs"/>
          <w:b/>
          <w:spacing w:val="0"/>
          <w:szCs w:val="24"/>
          <w:rtl/>
        </w:rPr>
        <w:t xml:space="preserve"> מארג הראיות הנסיבתיות </w:t>
      </w:r>
    </w:p>
    <w:p w:rsidR="00C07A24" w:rsidRPr="00FB77F4" w:rsidRDefault="00C07A24" w:rsidP="00C07A24">
      <w:pPr>
        <w:pStyle w:val="Ruller41"/>
        <w:rPr>
          <w:rFonts w:ascii="Century" w:hAnsi="Century" w:cs="Miriam"/>
          <w:b/>
          <w:spacing w:val="0"/>
          <w:szCs w:val="24"/>
        </w:rPr>
      </w:pPr>
    </w:p>
    <w:p w:rsidR="00C07A24" w:rsidRPr="00F06095" w:rsidRDefault="00C07A24" w:rsidP="00C07A24">
      <w:pPr>
        <w:pStyle w:val="Ruller4"/>
      </w:pPr>
      <w:r w:rsidRPr="00F06095">
        <w:rPr>
          <w:rFonts w:hint="eastAsia"/>
          <w:rtl/>
        </w:rPr>
        <w:t>מרבית</w:t>
      </w:r>
      <w:r w:rsidRPr="00F06095">
        <w:rPr>
          <w:rtl/>
        </w:rPr>
        <w:t xml:space="preserve"> </w:t>
      </w:r>
      <w:r w:rsidRPr="00F06095">
        <w:rPr>
          <w:rFonts w:hint="eastAsia"/>
          <w:rtl/>
        </w:rPr>
        <w:t>טענות</w:t>
      </w:r>
      <w:r w:rsidRPr="00F06095">
        <w:rPr>
          <w:rtl/>
        </w:rPr>
        <w:t xml:space="preserve"> </w:t>
      </w:r>
      <w:r w:rsidRPr="00F06095">
        <w:rPr>
          <w:rFonts w:hint="eastAsia"/>
          <w:rtl/>
        </w:rPr>
        <w:t>המערער</w:t>
      </w:r>
      <w:r w:rsidRPr="00F06095">
        <w:rPr>
          <w:rtl/>
        </w:rPr>
        <w:t xml:space="preserve"> </w:t>
      </w:r>
      <w:r w:rsidRPr="00F06095">
        <w:rPr>
          <w:rFonts w:hint="cs"/>
          <w:rtl/>
        </w:rPr>
        <w:t xml:space="preserve">על הכרעת הדין מופנות כלפי </w:t>
      </w:r>
      <w:r w:rsidRPr="00F06095">
        <w:rPr>
          <w:rFonts w:hint="eastAsia"/>
          <w:rtl/>
        </w:rPr>
        <w:t>ממצאי</w:t>
      </w:r>
      <w:r w:rsidRPr="00F06095">
        <w:rPr>
          <w:rtl/>
        </w:rPr>
        <w:t xml:space="preserve"> </w:t>
      </w:r>
      <w:r w:rsidRPr="00F06095">
        <w:rPr>
          <w:rFonts w:hint="eastAsia"/>
          <w:rtl/>
        </w:rPr>
        <w:t>עובדה</w:t>
      </w:r>
      <w:r w:rsidRPr="00F06095">
        <w:rPr>
          <w:rtl/>
        </w:rPr>
        <w:t xml:space="preserve"> </w:t>
      </w:r>
      <w:r w:rsidRPr="00F06095">
        <w:rPr>
          <w:rFonts w:hint="eastAsia"/>
          <w:rtl/>
        </w:rPr>
        <w:t>ומהימנות</w:t>
      </w:r>
      <w:r w:rsidRPr="00F06095">
        <w:rPr>
          <w:rFonts w:hint="cs"/>
          <w:rtl/>
        </w:rPr>
        <w:t xml:space="preserve"> שקבע בית המשפט המחוזי.</w:t>
      </w:r>
      <w:r w:rsidRPr="00F06095">
        <w:rPr>
          <w:rtl/>
        </w:rPr>
        <w:t xml:space="preserve"> </w:t>
      </w:r>
      <w:r w:rsidRPr="00F06095">
        <w:rPr>
          <w:rFonts w:hint="cs"/>
          <w:rtl/>
        </w:rPr>
        <w:t xml:space="preserve">באשר לאלו, </w:t>
      </w:r>
      <w:r w:rsidRPr="00F06095">
        <w:rPr>
          <w:rFonts w:hint="eastAsia"/>
          <w:rtl/>
        </w:rPr>
        <w:t>כידוע</w:t>
      </w:r>
      <w:r w:rsidRPr="00F06095">
        <w:rPr>
          <w:rtl/>
        </w:rPr>
        <w:t xml:space="preserve"> </w:t>
      </w:r>
      <w:r w:rsidRPr="00F06095">
        <w:rPr>
          <w:rFonts w:hint="eastAsia"/>
          <w:rtl/>
        </w:rPr>
        <w:t>ערכאת</w:t>
      </w:r>
      <w:r w:rsidRPr="00F06095">
        <w:rPr>
          <w:rtl/>
        </w:rPr>
        <w:t xml:space="preserve"> </w:t>
      </w:r>
      <w:r w:rsidRPr="00F06095">
        <w:rPr>
          <w:rFonts w:hint="eastAsia"/>
          <w:rtl/>
        </w:rPr>
        <w:t>הערעור</w:t>
      </w:r>
      <w:r w:rsidRPr="00F06095">
        <w:rPr>
          <w:rtl/>
        </w:rPr>
        <w:t xml:space="preserve"> </w:t>
      </w:r>
      <w:r w:rsidRPr="00F06095">
        <w:rPr>
          <w:rFonts w:hint="eastAsia"/>
          <w:rtl/>
        </w:rPr>
        <w:t>אינה</w:t>
      </w:r>
      <w:r w:rsidRPr="00F06095">
        <w:rPr>
          <w:rtl/>
        </w:rPr>
        <w:t xml:space="preserve"> </w:t>
      </w:r>
      <w:r w:rsidRPr="00F06095">
        <w:rPr>
          <w:rFonts w:hint="eastAsia"/>
          <w:rtl/>
        </w:rPr>
        <w:t>נוהגת</w:t>
      </w:r>
      <w:r w:rsidRPr="00F06095">
        <w:rPr>
          <w:rtl/>
        </w:rPr>
        <w:t xml:space="preserve"> </w:t>
      </w:r>
      <w:r w:rsidRPr="00F06095">
        <w:rPr>
          <w:rFonts w:hint="eastAsia"/>
          <w:rtl/>
        </w:rPr>
        <w:t>להתערב</w:t>
      </w:r>
      <w:r w:rsidRPr="00F06095">
        <w:rPr>
          <w:rtl/>
        </w:rPr>
        <w:t xml:space="preserve"> </w:t>
      </w:r>
      <w:r w:rsidRPr="00F06095">
        <w:rPr>
          <w:rFonts w:hint="eastAsia"/>
          <w:rtl/>
        </w:rPr>
        <w:t>בממצאים</w:t>
      </w:r>
      <w:r w:rsidRPr="00F06095">
        <w:rPr>
          <w:rtl/>
        </w:rPr>
        <w:t xml:space="preserve"> </w:t>
      </w:r>
      <w:r w:rsidRPr="00F06095">
        <w:rPr>
          <w:rFonts w:hint="eastAsia"/>
          <w:rtl/>
        </w:rPr>
        <w:t>מסוג</w:t>
      </w:r>
      <w:r w:rsidRPr="00F06095">
        <w:rPr>
          <w:rtl/>
        </w:rPr>
        <w:t xml:space="preserve"> </w:t>
      </w:r>
      <w:r w:rsidRPr="00F06095">
        <w:rPr>
          <w:rFonts w:hint="eastAsia"/>
          <w:rtl/>
        </w:rPr>
        <w:t>זה</w:t>
      </w:r>
      <w:r w:rsidRPr="00F06095">
        <w:rPr>
          <w:rtl/>
        </w:rPr>
        <w:t xml:space="preserve"> </w:t>
      </w:r>
      <w:r w:rsidRPr="00F06095">
        <w:rPr>
          <w:rFonts w:hint="eastAsia"/>
          <w:rtl/>
        </w:rPr>
        <w:t>שנקבעו</w:t>
      </w:r>
      <w:r w:rsidRPr="00F06095">
        <w:rPr>
          <w:rtl/>
        </w:rPr>
        <w:t xml:space="preserve"> </w:t>
      </w:r>
      <w:r w:rsidRPr="00F06095">
        <w:rPr>
          <w:rFonts w:hint="eastAsia"/>
          <w:rtl/>
        </w:rPr>
        <w:t>על</w:t>
      </w:r>
      <w:r w:rsidRPr="00F06095">
        <w:rPr>
          <w:rtl/>
        </w:rPr>
        <w:t xml:space="preserve"> </w:t>
      </w:r>
      <w:r w:rsidRPr="00F06095">
        <w:rPr>
          <w:rFonts w:hint="eastAsia"/>
          <w:rtl/>
        </w:rPr>
        <w:t>ידי</w:t>
      </w:r>
      <w:r w:rsidRPr="00F06095">
        <w:rPr>
          <w:rtl/>
        </w:rPr>
        <w:t xml:space="preserve"> </w:t>
      </w:r>
      <w:r w:rsidRPr="00F06095">
        <w:rPr>
          <w:rFonts w:hint="eastAsia"/>
          <w:rtl/>
        </w:rPr>
        <w:t>הערכאה</w:t>
      </w:r>
      <w:r w:rsidRPr="00F06095">
        <w:rPr>
          <w:rtl/>
        </w:rPr>
        <w:t xml:space="preserve"> </w:t>
      </w:r>
      <w:r w:rsidRPr="00F06095">
        <w:rPr>
          <w:rFonts w:hint="eastAsia"/>
          <w:rtl/>
        </w:rPr>
        <w:t>הדיונית</w:t>
      </w:r>
      <w:r w:rsidRPr="00F06095">
        <w:rPr>
          <w:rtl/>
        </w:rPr>
        <w:t xml:space="preserve"> </w:t>
      </w:r>
      <w:r w:rsidRPr="00F06095">
        <w:rPr>
          <w:rFonts w:hint="eastAsia"/>
          <w:rtl/>
        </w:rPr>
        <w:t>אשר</w:t>
      </w:r>
      <w:r w:rsidRPr="00F06095">
        <w:rPr>
          <w:rtl/>
        </w:rPr>
        <w:t xml:space="preserve"> </w:t>
      </w:r>
      <w:r w:rsidRPr="00F06095">
        <w:rPr>
          <w:rFonts w:hint="eastAsia"/>
          <w:rtl/>
        </w:rPr>
        <w:t>התרשמה</w:t>
      </w:r>
      <w:r w:rsidRPr="00F06095">
        <w:rPr>
          <w:rtl/>
        </w:rPr>
        <w:t xml:space="preserve"> </w:t>
      </w:r>
      <w:r w:rsidRPr="00F06095">
        <w:rPr>
          <w:rFonts w:hint="eastAsia"/>
          <w:rtl/>
        </w:rPr>
        <w:t>באורח</w:t>
      </w:r>
      <w:r w:rsidRPr="00F06095">
        <w:rPr>
          <w:rtl/>
        </w:rPr>
        <w:t xml:space="preserve"> </w:t>
      </w:r>
      <w:r w:rsidRPr="00F06095">
        <w:rPr>
          <w:rFonts w:hint="eastAsia"/>
          <w:rtl/>
        </w:rPr>
        <w:t>ישיר</w:t>
      </w:r>
      <w:r w:rsidRPr="00F06095">
        <w:rPr>
          <w:rtl/>
        </w:rPr>
        <w:t xml:space="preserve"> </w:t>
      </w:r>
      <w:r w:rsidRPr="00F06095">
        <w:rPr>
          <w:rFonts w:hint="eastAsia"/>
          <w:rtl/>
        </w:rPr>
        <w:t>מהעדויות</w:t>
      </w:r>
      <w:r w:rsidRPr="00F06095">
        <w:rPr>
          <w:rtl/>
        </w:rPr>
        <w:t xml:space="preserve"> </w:t>
      </w:r>
      <w:r w:rsidRPr="00F06095">
        <w:rPr>
          <w:rFonts w:hint="eastAsia"/>
          <w:rtl/>
        </w:rPr>
        <w:t>שהובאו</w:t>
      </w:r>
      <w:r w:rsidRPr="00F06095">
        <w:rPr>
          <w:rtl/>
        </w:rPr>
        <w:t xml:space="preserve"> </w:t>
      </w:r>
      <w:r w:rsidRPr="00F06095">
        <w:rPr>
          <w:rFonts w:hint="eastAsia"/>
          <w:rtl/>
        </w:rPr>
        <w:t>בפניה</w:t>
      </w:r>
      <w:r w:rsidRPr="00F06095">
        <w:rPr>
          <w:rtl/>
        </w:rPr>
        <w:t xml:space="preserve"> </w:t>
      </w:r>
      <w:r w:rsidRPr="00F06095">
        <w:rPr>
          <w:rFonts w:hint="eastAsia"/>
          <w:rtl/>
        </w:rPr>
        <w:t>ומהשתלבותן</w:t>
      </w:r>
      <w:r w:rsidRPr="00F06095">
        <w:rPr>
          <w:rtl/>
        </w:rPr>
        <w:t xml:space="preserve"> </w:t>
      </w:r>
      <w:r w:rsidRPr="00F06095">
        <w:rPr>
          <w:rFonts w:hint="eastAsia"/>
          <w:rtl/>
        </w:rPr>
        <w:t>במארג</w:t>
      </w:r>
      <w:r w:rsidRPr="00F06095">
        <w:rPr>
          <w:rtl/>
        </w:rPr>
        <w:t xml:space="preserve"> </w:t>
      </w:r>
      <w:r w:rsidRPr="00F06095">
        <w:rPr>
          <w:rFonts w:hint="eastAsia"/>
          <w:rtl/>
        </w:rPr>
        <w:t>הראייתי</w:t>
      </w:r>
      <w:r w:rsidRPr="00F06095">
        <w:rPr>
          <w:rFonts w:hint="cs"/>
          <w:rtl/>
        </w:rPr>
        <w:t xml:space="preserve"> (</w:t>
      </w:r>
      <w:r w:rsidRPr="00F06095">
        <w:rPr>
          <w:rFonts w:hint="eastAsia"/>
          <w:rtl/>
        </w:rPr>
        <w:t>ע</w:t>
      </w:r>
      <w:r w:rsidRPr="00F06095">
        <w:rPr>
          <w:rtl/>
        </w:rPr>
        <w:t>"</w:t>
      </w:r>
      <w:r w:rsidRPr="00F06095">
        <w:rPr>
          <w:rFonts w:hint="eastAsia"/>
          <w:rtl/>
        </w:rPr>
        <w:t>פ</w:t>
      </w:r>
      <w:r w:rsidRPr="00F06095">
        <w:rPr>
          <w:rtl/>
        </w:rPr>
        <w:t xml:space="preserve"> 2083/22 </w:t>
      </w:r>
      <w:r w:rsidRPr="00F06095">
        <w:rPr>
          <w:rFonts w:ascii="Century" w:hAnsi="Century" w:cs="Miriam" w:hint="eastAsia"/>
          <w:b/>
          <w:spacing w:val="0"/>
          <w:sz w:val="22"/>
          <w:szCs w:val="24"/>
          <w:rtl/>
        </w:rPr>
        <w:t>יין</w:t>
      </w:r>
      <w:r w:rsidRPr="00F06095">
        <w:rPr>
          <w:rFonts w:ascii="Century" w:hAnsi="Century" w:cs="Miriam"/>
          <w:b/>
          <w:spacing w:val="0"/>
          <w:sz w:val="22"/>
          <w:szCs w:val="24"/>
          <w:rtl/>
        </w:rPr>
        <w:t xml:space="preserve"> </w:t>
      </w:r>
      <w:r w:rsidRPr="00F06095">
        <w:rPr>
          <w:rFonts w:ascii="Century" w:hAnsi="Century" w:cs="Miriam" w:hint="eastAsia"/>
          <w:b/>
          <w:spacing w:val="0"/>
          <w:sz w:val="22"/>
          <w:szCs w:val="24"/>
          <w:rtl/>
        </w:rPr>
        <w:t>נ</w:t>
      </w:r>
      <w:r w:rsidRPr="00F06095">
        <w:rPr>
          <w:rFonts w:ascii="Century" w:hAnsi="Century" w:cs="Miriam"/>
          <w:b/>
          <w:spacing w:val="0"/>
          <w:sz w:val="22"/>
          <w:szCs w:val="24"/>
          <w:rtl/>
        </w:rPr>
        <w:t xml:space="preserve">' </w:t>
      </w:r>
      <w:r w:rsidRPr="00F06095">
        <w:rPr>
          <w:rFonts w:ascii="Century" w:hAnsi="Century" w:cs="Miriam" w:hint="eastAsia"/>
          <w:b/>
          <w:spacing w:val="0"/>
          <w:sz w:val="22"/>
          <w:szCs w:val="24"/>
          <w:rtl/>
        </w:rPr>
        <w:t>מדינת</w:t>
      </w:r>
      <w:r w:rsidRPr="00F06095">
        <w:rPr>
          <w:rFonts w:ascii="Century" w:hAnsi="Century" w:cs="Miriam"/>
          <w:b/>
          <w:spacing w:val="0"/>
          <w:sz w:val="22"/>
          <w:szCs w:val="24"/>
          <w:rtl/>
        </w:rPr>
        <w:t xml:space="preserve"> </w:t>
      </w:r>
      <w:r w:rsidRPr="00F06095">
        <w:rPr>
          <w:rFonts w:ascii="Century" w:hAnsi="Century" w:cs="Miriam" w:hint="eastAsia"/>
          <w:b/>
          <w:spacing w:val="0"/>
          <w:sz w:val="22"/>
          <w:szCs w:val="24"/>
          <w:rtl/>
        </w:rPr>
        <w:t>ישראל</w:t>
      </w:r>
      <w:r w:rsidRPr="00F06095">
        <w:rPr>
          <w:rFonts w:hint="cs"/>
          <w:rtl/>
        </w:rPr>
        <w:t>, פסקה 23</w:t>
      </w:r>
      <w:r w:rsidRPr="00F06095">
        <w:rPr>
          <w:rtl/>
        </w:rPr>
        <w:t xml:space="preserve"> (</w:t>
      </w:r>
      <w:r w:rsidRPr="00F06095">
        <w:rPr>
          <w:rFonts w:hint="cs"/>
          <w:rtl/>
        </w:rPr>
        <w:t>5.2.2023</w:t>
      </w:r>
      <w:r w:rsidRPr="00F06095">
        <w:rPr>
          <w:rtl/>
        </w:rPr>
        <w:t>)</w:t>
      </w:r>
      <w:r w:rsidRPr="00F06095">
        <w:rPr>
          <w:rFonts w:hint="cs"/>
          <w:rtl/>
        </w:rPr>
        <w:t xml:space="preserve">). </w:t>
      </w:r>
    </w:p>
    <w:p w:rsidR="00C07A24" w:rsidRDefault="00C07A24" w:rsidP="00C07A24">
      <w:pPr>
        <w:pStyle w:val="Ruller4"/>
        <w:numPr>
          <w:ilvl w:val="0"/>
          <w:numId w:val="0"/>
        </w:numPr>
        <w:rPr>
          <w:rtl/>
        </w:rPr>
      </w:pPr>
    </w:p>
    <w:p w:rsidR="00C07A24" w:rsidRDefault="00EC0790" w:rsidP="00AA2456">
      <w:pPr>
        <w:pStyle w:val="Ruller4"/>
        <w:rPr>
          <w:rtl/>
        </w:rPr>
      </w:pPr>
      <w:r>
        <w:rPr>
          <w:rFonts w:hint="cs"/>
          <w:rtl/>
        </w:rPr>
        <w:lastRenderedPageBreak/>
        <w:t>במקרה דנן</w:t>
      </w:r>
      <w:r w:rsidR="00C07A24">
        <w:rPr>
          <w:rFonts w:hint="cs"/>
          <w:rtl/>
        </w:rPr>
        <w:t xml:space="preserve">, לחובת המערער ניצבת מסכת ראיות נסיבתיות </w:t>
      </w:r>
      <w:r>
        <w:rPr>
          <w:rFonts w:hint="cs"/>
          <w:rtl/>
        </w:rPr>
        <w:t>מוצקה ביותר</w:t>
      </w:r>
      <w:r w:rsidR="00C07A24">
        <w:rPr>
          <w:rFonts w:hint="cs"/>
          <w:rtl/>
        </w:rPr>
        <w:t xml:space="preserve">, אשר אינה מותירה ספק בדבר אשמתו ברצח המנוחה. </w:t>
      </w:r>
      <w:r>
        <w:rPr>
          <w:rFonts w:hint="cs"/>
          <w:rtl/>
        </w:rPr>
        <w:t xml:space="preserve">מלכתחילה </w:t>
      </w:r>
      <w:r w:rsidR="00C07A24">
        <w:rPr>
          <w:rFonts w:hint="cs"/>
          <w:rtl/>
        </w:rPr>
        <w:t xml:space="preserve">מערכת היחסים בין המערער למנוחה הייתה </w:t>
      </w:r>
      <w:r w:rsidR="008E3251">
        <w:rPr>
          <w:rFonts w:hint="cs"/>
          <w:rtl/>
        </w:rPr>
        <w:t>עכורה</w:t>
      </w:r>
      <w:r w:rsidR="00C07A24">
        <w:rPr>
          <w:rFonts w:hint="cs"/>
          <w:rtl/>
        </w:rPr>
        <w:t>, תוך שהמערער נהג כלפיה באלימות מילולית ופיזית וגילה דפוסי אלימות ושתלטנות. עובר לרצח, עת שהו המערער והמנוחה ב</w:t>
      </w:r>
      <w:r w:rsidR="00DA66C1">
        <w:rPr>
          <w:rFonts w:hint="cs"/>
          <w:rtl/>
        </w:rPr>
        <w:t>חוף ה</w:t>
      </w:r>
      <w:r w:rsidR="00C07A24">
        <w:rPr>
          <w:rFonts w:hint="cs"/>
          <w:rtl/>
        </w:rPr>
        <w:t xml:space="preserve">ים בחיפה ביום 24.10.2016, בישרה המנוחה ההרה למערער כי היא גמרה אומר להיפרד ממנו לטובת קשר עם גבר אחר. בשלב זה, התגבש </w:t>
      </w:r>
      <w:r w:rsidR="00C07A24" w:rsidRPr="0070213A">
        <w:rPr>
          <w:rFonts w:ascii="Century" w:hAnsi="Century" w:cs="Miriam" w:hint="cs"/>
          <w:b/>
          <w:spacing w:val="0"/>
          <w:sz w:val="22"/>
          <w:szCs w:val="24"/>
          <w:rtl/>
        </w:rPr>
        <w:t>המניע</w:t>
      </w:r>
      <w:r w:rsidR="00C07A24" w:rsidRPr="00157CE6">
        <w:rPr>
          <w:rFonts w:hint="cs"/>
          <w:rtl/>
        </w:rPr>
        <w:t xml:space="preserve"> </w:t>
      </w:r>
      <w:r w:rsidR="00C07A24">
        <w:rPr>
          <w:rFonts w:hint="cs"/>
          <w:rtl/>
        </w:rPr>
        <w:t>לרצח המנוחה כאשר המערער מיאן להשלים עם פרידה כהלכתה, ובייחוד ס</w:t>
      </w:r>
      <w:r w:rsidR="00B72961">
        <w:rPr>
          <w:rFonts w:hint="cs"/>
          <w:rtl/>
        </w:rPr>
        <w:t>י</w:t>
      </w:r>
      <w:r w:rsidR="00C07A24">
        <w:rPr>
          <w:rFonts w:hint="cs"/>
          <w:rtl/>
        </w:rPr>
        <w:t>רב לקבל את העובדה כי גבר אחר יגדל את ילדו שעתיד להיוולד (</w:t>
      </w:r>
      <w:r w:rsidR="00C07A24" w:rsidRPr="008D3ECB">
        <w:rPr>
          <w:rFonts w:hint="eastAsia"/>
          <w:rtl/>
        </w:rPr>
        <w:t>ע</w:t>
      </w:r>
      <w:r w:rsidR="00C07A24" w:rsidRPr="008D3ECB">
        <w:rPr>
          <w:rtl/>
        </w:rPr>
        <w:t>"</w:t>
      </w:r>
      <w:r w:rsidR="00C07A24" w:rsidRPr="008D3ECB">
        <w:rPr>
          <w:rFonts w:hint="eastAsia"/>
          <w:rtl/>
        </w:rPr>
        <w:t>פ</w:t>
      </w:r>
      <w:r w:rsidR="00C07A24" w:rsidRPr="008D3ECB">
        <w:rPr>
          <w:rtl/>
        </w:rPr>
        <w:t xml:space="preserve"> 3965/22 </w:t>
      </w:r>
      <w:r w:rsidR="00CC2CBB">
        <w:rPr>
          <w:rFonts w:ascii="Century" w:hAnsi="Century" w:cs="Miriam" w:hint="cs"/>
          <w:b/>
          <w:spacing w:val="0"/>
          <w:sz w:val="22"/>
          <w:szCs w:val="24"/>
          <w:rtl/>
        </w:rPr>
        <w:t xml:space="preserve">מקסים </w:t>
      </w:r>
      <w:r w:rsidR="00C07A24" w:rsidRPr="0070213A">
        <w:rPr>
          <w:rFonts w:ascii="Century" w:hAnsi="Century" w:cs="Miriam" w:hint="eastAsia"/>
          <w:b/>
          <w:spacing w:val="0"/>
          <w:sz w:val="22"/>
          <w:szCs w:val="24"/>
          <w:rtl/>
        </w:rPr>
        <w:t>טל</w:t>
      </w:r>
      <w:r w:rsidR="00C07A24" w:rsidRPr="0070213A">
        <w:rPr>
          <w:rFonts w:ascii="Century" w:hAnsi="Century" w:cs="Miriam"/>
          <w:b/>
          <w:spacing w:val="0"/>
          <w:sz w:val="22"/>
          <w:szCs w:val="24"/>
          <w:rtl/>
        </w:rPr>
        <w:t xml:space="preserve"> </w:t>
      </w:r>
      <w:r w:rsidR="00C07A24" w:rsidRPr="0070213A">
        <w:rPr>
          <w:rFonts w:ascii="Century" w:hAnsi="Century" w:cs="Miriam" w:hint="eastAsia"/>
          <w:b/>
          <w:spacing w:val="0"/>
          <w:sz w:val="22"/>
          <w:szCs w:val="24"/>
          <w:rtl/>
        </w:rPr>
        <w:t>נ</w:t>
      </w:r>
      <w:r w:rsidR="00C07A24" w:rsidRPr="0070213A">
        <w:rPr>
          <w:rFonts w:ascii="Century" w:hAnsi="Century" w:cs="Miriam"/>
          <w:b/>
          <w:spacing w:val="0"/>
          <w:sz w:val="22"/>
          <w:szCs w:val="24"/>
          <w:rtl/>
        </w:rPr>
        <w:t xml:space="preserve">' </w:t>
      </w:r>
      <w:r w:rsidR="00C07A24" w:rsidRPr="0070213A">
        <w:rPr>
          <w:rFonts w:ascii="Century" w:hAnsi="Century" w:cs="Miriam" w:hint="eastAsia"/>
          <w:b/>
          <w:spacing w:val="0"/>
          <w:sz w:val="22"/>
          <w:szCs w:val="24"/>
          <w:rtl/>
        </w:rPr>
        <w:t>מדינת</w:t>
      </w:r>
      <w:r w:rsidR="00C07A24" w:rsidRPr="0070213A">
        <w:rPr>
          <w:rFonts w:ascii="Century" w:hAnsi="Century" w:cs="Miriam"/>
          <w:b/>
          <w:spacing w:val="0"/>
          <w:sz w:val="22"/>
          <w:szCs w:val="24"/>
          <w:rtl/>
        </w:rPr>
        <w:t xml:space="preserve"> </w:t>
      </w:r>
      <w:r w:rsidR="00C07A24" w:rsidRPr="0070213A">
        <w:rPr>
          <w:rFonts w:ascii="Century" w:hAnsi="Century" w:cs="Miriam" w:hint="eastAsia"/>
          <w:b/>
          <w:spacing w:val="0"/>
          <w:sz w:val="22"/>
          <w:szCs w:val="24"/>
          <w:rtl/>
        </w:rPr>
        <w:t>ישראל</w:t>
      </w:r>
      <w:r w:rsidR="00C07A24">
        <w:rPr>
          <w:rFonts w:hint="cs"/>
          <w:rtl/>
        </w:rPr>
        <w:t xml:space="preserve">, פסקה 23 </w:t>
      </w:r>
      <w:r w:rsidR="00C07A24" w:rsidRPr="008D3ECB">
        <w:rPr>
          <w:rtl/>
        </w:rPr>
        <w:t>(</w:t>
      </w:r>
      <w:r w:rsidR="00C07A24">
        <w:rPr>
          <w:rFonts w:hint="cs"/>
          <w:rtl/>
        </w:rPr>
        <w:t>30.3</w:t>
      </w:r>
      <w:r w:rsidR="00C07A24" w:rsidRPr="008D3ECB">
        <w:rPr>
          <w:rtl/>
        </w:rPr>
        <w:t>.2023)</w:t>
      </w:r>
      <w:r w:rsidR="00C07A24" w:rsidRPr="00157CE6">
        <w:rPr>
          <w:rFonts w:hint="cs"/>
          <w:rtl/>
        </w:rPr>
        <w:t>).</w:t>
      </w:r>
    </w:p>
    <w:p w:rsidR="00C07A24" w:rsidRPr="00523E9C" w:rsidRDefault="00C07A24" w:rsidP="00C07A24">
      <w:pPr>
        <w:pStyle w:val="Ruller41"/>
        <w:rPr>
          <w:rtl/>
        </w:rPr>
      </w:pPr>
    </w:p>
    <w:p w:rsidR="00C07A24" w:rsidRDefault="00C07A24" w:rsidP="00B72961">
      <w:pPr>
        <w:pStyle w:val="Ruller4"/>
        <w:rPr>
          <w:rtl/>
        </w:rPr>
      </w:pPr>
      <w:r>
        <w:rPr>
          <w:rFonts w:hint="cs"/>
          <w:rtl/>
        </w:rPr>
        <w:t xml:space="preserve">איכון הטלפון </w:t>
      </w:r>
      <w:r w:rsidR="00001195">
        <w:rPr>
          <w:rFonts w:hint="cs"/>
          <w:rtl/>
        </w:rPr>
        <w:t xml:space="preserve">הנייד </w:t>
      </w:r>
      <w:r>
        <w:rPr>
          <w:rFonts w:hint="cs"/>
          <w:rtl/>
        </w:rPr>
        <w:t xml:space="preserve">של המערער </w:t>
      </w:r>
      <w:r w:rsidR="00B72961">
        <w:rPr>
          <w:rFonts w:hint="cs"/>
          <w:rtl/>
        </w:rPr>
        <w:t>מלמד</w:t>
      </w:r>
      <w:r>
        <w:rPr>
          <w:rFonts w:hint="cs"/>
          <w:rtl/>
        </w:rPr>
        <w:t xml:space="preserve"> כי בני הזוג נסעו מחיפה אל הצימר בנצרת עילית, תוך שבמהלך הנסיעה תיאם המע</w:t>
      </w:r>
      <w:r w:rsidR="00D12BBF">
        <w:rPr>
          <w:rFonts w:hint="cs"/>
          <w:rtl/>
        </w:rPr>
        <w:t>רער את הגעתם עם בעל הצימר</w:t>
      </w:r>
      <w:r>
        <w:rPr>
          <w:rFonts w:hint="cs"/>
          <w:rtl/>
        </w:rPr>
        <w:t xml:space="preserve">. או אז, תיעוד מצלמות הצימר, בהפרש של שעתיים בלבד, חושף את התמונה העגומה </w:t>
      </w:r>
      <w:r>
        <w:rPr>
          <w:rtl/>
        </w:rPr>
        <w:t>–</w:t>
      </w:r>
      <w:r>
        <w:rPr>
          <w:rFonts w:hint="cs"/>
          <w:rtl/>
        </w:rPr>
        <w:t xml:space="preserve"> כאמור, המערער והמנוחה אמנם הגיעו ויצאו יחדיו מהצימר, אלא </w:t>
      </w:r>
      <w:r w:rsidR="00C3310E">
        <w:rPr>
          <w:rFonts w:hint="cs"/>
          <w:rtl/>
        </w:rPr>
        <w:t>שבכניסתם התהלכה המנוחה על רגליה שלה ואת יציא</w:t>
      </w:r>
      <w:r w:rsidR="00C60827">
        <w:rPr>
          <w:rFonts w:hint="cs"/>
          <w:rtl/>
        </w:rPr>
        <w:t>ת</w:t>
      </w:r>
      <w:r w:rsidR="00C3310E">
        <w:rPr>
          <w:rFonts w:hint="cs"/>
          <w:rtl/>
        </w:rPr>
        <w:t xml:space="preserve">ה "עשתה" נישאת על ידי המערער </w:t>
      </w:r>
      <w:r>
        <w:rPr>
          <w:rFonts w:hint="cs"/>
          <w:rtl/>
        </w:rPr>
        <w:t>כאשר היא מחוסרת הכרה ונראית כחסרת רוח חיים.</w:t>
      </w:r>
      <w:r w:rsidRPr="00E45F5F">
        <w:rPr>
          <w:rtl/>
        </w:rPr>
        <w:t xml:space="preserve"> </w:t>
      </w:r>
      <w:r>
        <w:rPr>
          <w:rFonts w:hint="cs"/>
          <w:rtl/>
        </w:rPr>
        <w:t xml:space="preserve">בהשגות המערער על קבילות תוצרי המצלמות אין ממש, ולו מאחר שהמערער אישר אף הוא את הנצפה בתיעוד </w:t>
      </w:r>
      <w:r w:rsidRPr="00DC2B71">
        <w:rPr>
          <w:rFonts w:hint="cs"/>
          <w:rtl/>
        </w:rPr>
        <w:t>המצלמות</w:t>
      </w:r>
      <w:r w:rsidR="00F5098E">
        <w:rPr>
          <w:rFonts w:hint="cs"/>
          <w:rtl/>
        </w:rPr>
        <w:t>,</w:t>
      </w:r>
      <w:r w:rsidRPr="00DC2B71">
        <w:rPr>
          <w:rFonts w:hint="cs"/>
          <w:rtl/>
        </w:rPr>
        <w:t xml:space="preserve"> כך שאין חשש כי תיעוד זה אינו משקף את שאירע במציאות (ראו: </w:t>
      </w:r>
      <w:r w:rsidRPr="00105D56">
        <w:rPr>
          <w:rFonts w:hint="eastAsia"/>
          <w:rtl/>
        </w:rPr>
        <w:t>ע</w:t>
      </w:r>
      <w:r w:rsidRPr="00105D56">
        <w:rPr>
          <w:rtl/>
        </w:rPr>
        <w:t>"</w:t>
      </w:r>
      <w:r w:rsidRPr="00105D56">
        <w:rPr>
          <w:rFonts w:hint="eastAsia"/>
          <w:rtl/>
        </w:rPr>
        <w:t>פ</w:t>
      </w:r>
      <w:r w:rsidRPr="00105D56">
        <w:rPr>
          <w:rtl/>
        </w:rPr>
        <w:t xml:space="preserve"> 4481/14 </w:t>
      </w:r>
      <w:r w:rsidRPr="00884002">
        <w:rPr>
          <w:rFonts w:ascii="Century" w:hAnsi="Century" w:cs="Miriam" w:hint="eastAsia"/>
          <w:b/>
          <w:spacing w:val="0"/>
          <w:sz w:val="22"/>
          <w:szCs w:val="24"/>
          <w:rtl/>
        </w:rPr>
        <w:t>פלוני</w:t>
      </w:r>
      <w:r w:rsidRPr="00DC2B71">
        <w:rPr>
          <w:rFonts w:ascii="Century" w:hAnsi="Century" w:cs="Miriam"/>
          <w:b/>
          <w:spacing w:val="0"/>
          <w:sz w:val="22"/>
          <w:szCs w:val="24"/>
          <w:rtl/>
        </w:rPr>
        <w:t xml:space="preserve"> </w:t>
      </w:r>
      <w:r w:rsidRPr="00105D56">
        <w:rPr>
          <w:rFonts w:ascii="Century" w:hAnsi="Century" w:cs="Miriam" w:hint="eastAsia"/>
          <w:b/>
          <w:spacing w:val="0"/>
          <w:sz w:val="22"/>
          <w:szCs w:val="24"/>
          <w:rtl/>
        </w:rPr>
        <w:t>נ</w:t>
      </w:r>
      <w:r w:rsidRPr="00105D56">
        <w:rPr>
          <w:rFonts w:ascii="Century" w:hAnsi="Century" w:cs="Miriam"/>
          <w:b/>
          <w:spacing w:val="0"/>
          <w:sz w:val="22"/>
          <w:szCs w:val="24"/>
          <w:rtl/>
        </w:rPr>
        <w:t>'</w:t>
      </w:r>
      <w:r w:rsidRPr="00417160">
        <w:rPr>
          <w:rFonts w:ascii="Century" w:hAnsi="Century" w:cs="Miriam"/>
          <w:b/>
          <w:spacing w:val="0"/>
          <w:sz w:val="22"/>
          <w:szCs w:val="24"/>
          <w:rtl/>
        </w:rPr>
        <w:t xml:space="preserve"> </w:t>
      </w:r>
      <w:r w:rsidRPr="00417160">
        <w:rPr>
          <w:rFonts w:ascii="Century" w:hAnsi="Century" w:cs="Miriam" w:hint="eastAsia"/>
          <w:b/>
          <w:spacing w:val="0"/>
          <w:sz w:val="22"/>
          <w:szCs w:val="24"/>
          <w:rtl/>
        </w:rPr>
        <w:t>מדינת</w:t>
      </w:r>
      <w:r w:rsidRPr="00417160">
        <w:rPr>
          <w:rFonts w:ascii="Century" w:hAnsi="Century" w:cs="Miriam"/>
          <w:b/>
          <w:spacing w:val="0"/>
          <w:sz w:val="22"/>
          <w:szCs w:val="24"/>
          <w:rtl/>
        </w:rPr>
        <w:t xml:space="preserve"> </w:t>
      </w:r>
      <w:r w:rsidRPr="00417160">
        <w:rPr>
          <w:rFonts w:ascii="Century" w:hAnsi="Century" w:cs="Miriam" w:hint="eastAsia"/>
          <w:b/>
          <w:spacing w:val="0"/>
          <w:sz w:val="22"/>
          <w:szCs w:val="24"/>
          <w:rtl/>
        </w:rPr>
        <w:t>ישראל</w:t>
      </w:r>
      <w:r>
        <w:rPr>
          <w:rFonts w:hint="cs"/>
          <w:rtl/>
        </w:rPr>
        <w:t xml:space="preserve">, פסקה 34 </w:t>
      </w:r>
      <w:r w:rsidRPr="00513E03">
        <w:rPr>
          <w:rtl/>
        </w:rPr>
        <w:t>(16.11.2016)</w:t>
      </w:r>
      <w:r>
        <w:rPr>
          <w:rFonts w:hint="cs"/>
          <w:rtl/>
        </w:rPr>
        <w:t xml:space="preserve">). </w:t>
      </w:r>
    </w:p>
    <w:p w:rsidR="00C07A24" w:rsidRDefault="00C07A24" w:rsidP="00C07A24">
      <w:pPr>
        <w:pStyle w:val="Ruller41"/>
        <w:rPr>
          <w:rtl/>
        </w:rPr>
      </w:pPr>
    </w:p>
    <w:p w:rsidR="00C07A24" w:rsidRDefault="00C07A24" w:rsidP="00AA2456">
      <w:pPr>
        <w:pStyle w:val="Ruller41"/>
        <w:rPr>
          <w:rtl/>
        </w:rPr>
      </w:pPr>
      <w:r>
        <w:rPr>
          <w:rtl/>
        </w:rPr>
        <w:tab/>
      </w:r>
      <w:r>
        <w:rPr>
          <w:rFonts w:hint="cs"/>
          <w:rtl/>
        </w:rPr>
        <w:t>משלב זה ואילך, מרבית צעדיו של המערער מהווים ביטוי חיצוני משמעותי לתחושת אשמה שקיננה בו</w:t>
      </w:r>
      <w:r w:rsidRPr="00383D2C">
        <w:rPr>
          <w:rFonts w:hint="cs"/>
          <w:rtl/>
        </w:rPr>
        <w:t xml:space="preserve"> </w:t>
      </w:r>
      <w:r>
        <w:rPr>
          <w:rFonts w:hint="cs"/>
          <w:rtl/>
        </w:rPr>
        <w:t xml:space="preserve">לאחר מעשה, באופן המלמד על מעורבותו בביצוע רצח המנוחה (יעקב קדמי </w:t>
      </w:r>
      <w:r w:rsidRPr="00A21B8E">
        <w:rPr>
          <w:rFonts w:ascii="Century" w:hAnsi="Century" w:cs="Miriam" w:hint="cs"/>
          <w:b/>
          <w:spacing w:val="0"/>
          <w:szCs w:val="24"/>
          <w:rtl/>
        </w:rPr>
        <w:t>על הראיות</w:t>
      </w:r>
      <w:r>
        <w:rPr>
          <w:rFonts w:hint="cs"/>
          <w:rtl/>
        </w:rPr>
        <w:t xml:space="preserve"> חלק ראשון 312-310 (2009) (להלן: </w:t>
      </w:r>
      <w:r w:rsidRPr="00C309CA">
        <w:rPr>
          <w:rFonts w:ascii="Century" w:hAnsi="Century" w:cs="Miriam" w:hint="cs"/>
          <w:b/>
          <w:spacing w:val="0"/>
          <w:szCs w:val="24"/>
          <w:rtl/>
        </w:rPr>
        <w:t>קדמי</w:t>
      </w:r>
      <w:r>
        <w:rPr>
          <w:rFonts w:hint="cs"/>
          <w:rtl/>
        </w:rPr>
        <w:t xml:space="preserve">)). אף שהמנוחה הייתה מחוסרת הכרה, לאחר ששתתה כמות גדולה של אלכוהול לפי גרסת המערער, הוא התנהל ברוגע ובשוויון נפש, </w:t>
      </w:r>
      <w:r w:rsidR="00C3310E">
        <w:rPr>
          <w:rFonts w:hint="cs"/>
          <w:rtl/>
        </w:rPr>
        <w:t xml:space="preserve">באופן </w:t>
      </w:r>
      <w:r>
        <w:rPr>
          <w:rFonts w:hint="cs"/>
          <w:rtl/>
        </w:rPr>
        <w:t xml:space="preserve">שמצא זמן להוציא את חפצי המנוחה מהצימר אחד אחד ואף טרח להיכנס לצימר </w:t>
      </w:r>
      <w:r w:rsidR="00751DCA">
        <w:rPr>
          <w:rFonts w:hint="cs"/>
          <w:rtl/>
        </w:rPr>
        <w:t xml:space="preserve">ולצאת </w:t>
      </w:r>
      <w:r>
        <w:rPr>
          <w:rFonts w:hint="cs"/>
          <w:rtl/>
        </w:rPr>
        <w:t xml:space="preserve">פעם נוספת רק כדי להשליך את כפכפי המנוחה. המערער כלל לא הגיש למנוחה כל עזרה רפואית </w:t>
      </w:r>
      <w:r w:rsidRPr="00D12F9D">
        <w:rPr>
          <w:rtl/>
        </w:rPr>
        <w:t>(</w:t>
      </w:r>
      <w:r>
        <w:rPr>
          <w:rFonts w:hint="cs"/>
          <w:rtl/>
        </w:rPr>
        <w:t xml:space="preserve">ראו: </w:t>
      </w:r>
      <w:r w:rsidRPr="00D12F9D">
        <w:rPr>
          <w:rFonts w:hint="eastAsia"/>
          <w:rtl/>
        </w:rPr>
        <w:t>ע</w:t>
      </w:r>
      <w:r w:rsidRPr="00D12F9D">
        <w:rPr>
          <w:rtl/>
        </w:rPr>
        <w:t>"</w:t>
      </w:r>
      <w:r w:rsidRPr="00D12F9D">
        <w:rPr>
          <w:rFonts w:hint="eastAsia"/>
          <w:rtl/>
        </w:rPr>
        <w:t>פ</w:t>
      </w:r>
      <w:r w:rsidRPr="00D12F9D">
        <w:rPr>
          <w:rtl/>
        </w:rPr>
        <w:t xml:space="preserve"> 6922/16 </w:t>
      </w:r>
      <w:r w:rsidRPr="00D12F9D">
        <w:rPr>
          <w:rFonts w:ascii="Century" w:hAnsi="Century" w:cs="Miriam" w:hint="eastAsia"/>
          <w:b/>
          <w:spacing w:val="0"/>
          <w:szCs w:val="24"/>
          <w:rtl/>
        </w:rPr>
        <w:t>קופר</w:t>
      </w:r>
      <w:r w:rsidRPr="00D12F9D">
        <w:rPr>
          <w:rFonts w:ascii="Century" w:hAnsi="Century" w:cs="Miriam"/>
          <w:b/>
          <w:spacing w:val="0"/>
          <w:szCs w:val="24"/>
          <w:rtl/>
        </w:rPr>
        <w:t xml:space="preserve"> </w:t>
      </w:r>
      <w:r w:rsidRPr="00D12F9D">
        <w:rPr>
          <w:rFonts w:ascii="Century" w:hAnsi="Century" w:cs="Miriam" w:hint="eastAsia"/>
          <w:b/>
          <w:spacing w:val="0"/>
          <w:szCs w:val="24"/>
          <w:rtl/>
        </w:rPr>
        <w:t>נ</w:t>
      </w:r>
      <w:r w:rsidRPr="00D12F9D">
        <w:rPr>
          <w:rFonts w:ascii="Century" w:hAnsi="Century" w:cs="Miriam"/>
          <w:b/>
          <w:spacing w:val="0"/>
          <w:szCs w:val="24"/>
          <w:rtl/>
        </w:rPr>
        <w:t xml:space="preserve">' </w:t>
      </w:r>
      <w:r w:rsidRPr="00D12F9D">
        <w:rPr>
          <w:rFonts w:ascii="Century" w:hAnsi="Century" w:cs="Miriam" w:hint="eastAsia"/>
          <w:b/>
          <w:spacing w:val="0"/>
          <w:szCs w:val="24"/>
          <w:rtl/>
        </w:rPr>
        <w:t>מדינת</w:t>
      </w:r>
      <w:r w:rsidRPr="00D12F9D">
        <w:rPr>
          <w:rFonts w:ascii="Century" w:hAnsi="Century" w:cs="Miriam"/>
          <w:b/>
          <w:spacing w:val="0"/>
          <w:szCs w:val="24"/>
          <w:rtl/>
        </w:rPr>
        <w:t xml:space="preserve"> </w:t>
      </w:r>
      <w:r w:rsidRPr="00D12F9D">
        <w:rPr>
          <w:rFonts w:ascii="Century" w:hAnsi="Century" w:cs="Miriam" w:hint="eastAsia"/>
          <w:b/>
          <w:spacing w:val="0"/>
          <w:szCs w:val="24"/>
          <w:rtl/>
        </w:rPr>
        <w:t>ישראל</w:t>
      </w:r>
      <w:r w:rsidRPr="00D12F9D">
        <w:rPr>
          <w:rtl/>
        </w:rPr>
        <w:t xml:space="preserve">, </w:t>
      </w:r>
      <w:r w:rsidRPr="00D12F9D">
        <w:rPr>
          <w:rFonts w:hint="eastAsia"/>
          <w:rtl/>
        </w:rPr>
        <w:t>פסקה</w:t>
      </w:r>
      <w:r w:rsidRPr="00D12F9D">
        <w:rPr>
          <w:rtl/>
        </w:rPr>
        <w:t xml:space="preserve"> 159 </w:t>
      </w:r>
      <w:r w:rsidRPr="00D12F9D">
        <w:rPr>
          <w:rFonts w:hint="eastAsia"/>
          <w:rtl/>
        </w:rPr>
        <w:t>לפסק</w:t>
      </w:r>
      <w:r w:rsidRPr="00D12F9D">
        <w:rPr>
          <w:rtl/>
        </w:rPr>
        <w:t xml:space="preserve"> </w:t>
      </w:r>
      <w:r w:rsidRPr="00D12F9D">
        <w:rPr>
          <w:rFonts w:hint="eastAsia"/>
          <w:rtl/>
        </w:rPr>
        <w:t>דיני</w:t>
      </w:r>
      <w:r w:rsidRPr="00D12F9D">
        <w:rPr>
          <w:rtl/>
        </w:rPr>
        <w:t xml:space="preserve"> (19.5.2022)</w:t>
      </w:r>
      <w:r>
        <w:rPr>
          <w:rFonts w:hint="cs"/>
          <w:rtl/>
        </w:rPr>
        <w:t xml:space="preserve">), וחלף פנייה לבית החולים </w:t>
      </w:r>
      <w:r>
        <w:rPr>
          <w:rtl/>
        </w:rPr>
        <w:t>–</w:t>
      </w:r>
      <w:r w:rsidR="00D12BBF">
        <w:rPr>
          <w:rFonts w:hint="cs"/>
          <w:rtl/>
        </w:rPr>
        <w:t xml:space="preserve"> נסע לבית</w:t>
      </w:r>
      <w:r w:rsidR="00DB2DBA">
        <w:rPr>
          <w:rFonts w:hint="cs"/>
          <w:rtl/>
        </w:rPr>
        <w:t xml:space="preserve"> </w:t>
      </w:r>
      <w:r w:rsidR="00D12BBF">
        <w:rPr>
          <w:rFonts w:hint="cs"/>
          <w:rtl/>
        </w:rPr>
        <w:t>אחותו</w:t>
      </w:r>
      <w:r>
        <w:rPr>
          <w:rFonts w:hint="cs"/>
          <w:rtl/>
        </w:rPr>
        <w:t xml:space="preserve"> באמצע הלילה, בעוד שאחותו ישנה והמנוחה ההרה מוטלת ברכב. אז, שאל </w:t>
      </w:r>
      <w:proofErr w:type="spellStart"/>
      <w:r>
        <w:rPr>
          <w:rFonts w:hint="cs"/>
          <w:rtl/>
        </w:rPr>
        <w:t>מסוהיל</w:t>
      </w:r>
      <w:proofErr w:type="spellEnd"/>
      <w:r>
        <w:rPr>
          <w:rFonts w:hint="cs"/>
          <w:rtl/>
        </w:rPr>
        <w:t xml:space="preserve"> </w:t>
      </w:r>
      <w:r w:rsidRPr="00FD6945">
        <w:rPr>
          <w:rFonts w:ascii="Century" w:hAnsi="Century" w:cs="Miriam" w:hint="cs"/>
          <w:b/>
          <w:spacing w:val="0"/>
          <w:szCs w:val="24"/>
          <w:rtl/>
        </w:rPr>
        <w:t>מעדר</w:t>
      </w:r>
      <w:r>
        <w:rPr>
          <w:rFonts w:hint="cs"/>
          <w:rtl/>
        </w:rPr>
        <w:t>, ושב בחלוף כשלוש שעות כאשר בגדיו מיוזעים ומלוכלכים. המערער אף פעל להרחיק את עצמו ככל שניתן מביצוע העבירה, כאשר ניגש למשטרה יחד עם</w:t>
      </w:r>
      <w:r w:rsidR="00D12BBF">
        <w:rPr>
          <w:rFonts w:hint="cs"/>
          <w:rtl/>
        </w:rPr>
        <w:t xml:space="preserve"> </w:t>
      </w:r>
      <w:r w:rsidR="00BF4C4C" w:rsidRPr="00BF4C4C">
        <w:rPr>
          <w:rtl/>
        </w:rPr>
        <w:t>אֵם</w:t>
      </w:r>
      <w:r w:rsidR="00BF4C4C">
        <w:rPr>
          <w:rFonts w:hint="cs"/>
          <w:rtl/>
        </w:rPr>
        <w:t xml:space="preserve"> </w:t>
      </w:r>
      <w:r w:rsidR="00D12BBF">
        <w:rPr>
          <w:rFonts w:hint="cs"/>
          <w:rtl/>
        </w:rPr>
        <w:t>המנוחה ודיווח בכזב על חטיפת</w:t>
      </w:r>
      <w:r>
        <w:rPr>
          <w:rFonts w:hint="cs"/>
          <w:rtl/>
        </w:rPr>
        <w:t xml:space="preserve"> המנוחה ואף הסתיר ומנע מחוקרי המשטרה ראיה מרכזית בכך שמסר את מכשיר הטלפון </w:t>
      </w:r>
      <w:r w:rsidR="00DB2DBA">
        <w:rPr>
          <w:rFonts w:hint="cs"/>
          <w:rtl/>
        </w:rPr>
        <w:t xml:space="preserve">הנייד </w:t>
      </w:r>
      <w:r>
        <w:rPr>
          <w:rFonts w:hint="cs"/>
          <w:rtl/>
        </w:rPr>
        <w:t xml:space="preserve">של </w:t>
      </w:r>
      <w:r w:rsidR="00BF4C4C" w:rsidRPr="00BF4C4C">
        <w:rPr>
          <w:rtl/>
        </w:rPr>
        <w:t>אֵם</w:t>
      </w:r>
      <w:r w:rsidR="00BF4C4C">
        <w:rPr>
          <w:rFonts w:hint="cs"/>
          <w:rtl/>
        </w:rPr>
        <w:t xml:space="preserve"> </w:t>
      </w:r>
      <w:r>
        <w:rPr>
          <w:rFonts w:hint="cs"/>
          <w:rtl/>
        </w:rPr>
        <w:t>המנוחה במצג שווא כאילו היה זה מכשיר הטלפון</w:t>
      </w:r>
      <w:r w:rsidR="004D089A">
        <w:rPr>
          <w:rFonts w:hint="cs"/>
          <w:rtl/>
        </w:rPr>
        <w:t xml:space="preserve"> הנייד </w:t>
      </w:r>
      <w:r>
        <w:rPr>
          <w:rFonts w:hint="cs"/>
          <w:rtl/>
        </w:rPr>
        <w:t>שלו (</w:t>
      </w:r>
      <w:r w:rsidRPr="00D5224A">
        <w:rPr>
          <w:rtl/>
        </w:rPr>
        <w:t xml:space="preserve">ע"פ 1119/11 </w:t>
      </w:r>
      <w:r w:rsidRPr="00D5224A">
        <w:rPr>
          <w:rFonts w:ascii="Century" w:hAnsi="Century" w:cs="Miriam"/>
          <w:b/>
          <w:spacing w:val="0"/>
          <w:szCs w:val="24"/>
          <w:rtl/>
        </w:rPr>
        <w:t xml:space="preserve">אבו </w:t>
      </w:r>
      <w:proofErr w:type="spellStart"/>
      <w:r w:rsidRPr="00D5224A">
        <w:rPr>
          <w:rFonts w:ascii="Century" w:hAnsi="Century" w:cs="Miriam"/>
          <w:b/>
          <w:spacing w:val="0"/>
          <w:szCs w:val="24"/>
          <w:rtl/>
        </w:rPr>
        <w:t>סרחאן</w:t>
      </w:r>
      <w:proofErr w:type="spellEnd"/>
      <w:r w:rsidRPr="00D5224A">
        <w:rPr>
          <w:rFonts w:ascii="Century" w:hAnsi="Century" w:cs="Miriam"/>
          <w:b/>
          <w:spacing w:val="0"/>
          <w:szCs w:val="24"/>
          <w:rtl/>
        </w:rPr>
        <w:t xml:space="preserve"> נ' מדינת ישראל</w:t>
      </w:r>
      <w:r>
        <w:rPr>
          <w:rFonts w:hint="cs"/>
          <w:rtl/>
        </w:rPr>
        <w:t xml:space="preserve">, פסקאות 70-68 </w:t>
      </w:r>
      <w:r w:rsidRPr="00D5224A">
        <w:rPr>
          <w:rtl/>
        </w:rPr>
        <w:t>(</w:t>
      </w:r>
      <w:r>
        <w:rPr>
          <w:rFonts w:hint="cs"/>
          <w:rtl/>
        </w:rPr>
        <w:t>5.5.2015</w:t>
      </w:r>
      <w:r w:rsidRPr="00D5224A">
        <w:rPr>
          <w:rtl/>
        </w:rPr>
        <w:t>)</w:t>
      </w:r>
      <w:r>
        <w:rPr>
          <w:rFonts w:hint="cs"/>
          <w:rtl/>
        </w:rPr>
        <w:t>).</w:t>
      </w:r>
    </w:p>
    <w:p w:rsidR="00C07A24" w:rsidRDefault="00C07A24" w:rsidP="00C07A24">
      <w:pPr>
        <w:pStyle w:val="Ruller41"/>
        <w:rPr>
          <w:rtl/>
        </w:rPr>
      </w:pPr>
    </w:p>
    <w:p w:rsidR="00C07A24" w:rsidRDefault="00C07A24" w:rsidP="00AA2456">
      <w:pPr>
        <w:pStyle w:val="Ruller41"/>
        <w:rPr>
          <w:rtl/>
        </w:rPr>
      </w:pPr>
      <w:r>
        <w:rPr>
          <w:rtl/>
        </w:rPr>
        <w:tab/>
      </w:r>
      <w:r>
        <w:rPr>
          <w:rFonts w:hint="cs"/>
          <w:rtl/>
        </w:rPr>
        <w:t>לכל זאת יש להוסיף כי עד כה, בחלוף למעלה משש שנים מאז נראתה המנוחה ההרה בפעם האחרונה נישאת בידי המערער ביציאה מהצימר, לא אותר</w:t>
      </w:r>
      <w:r w:rsidR="000372C6">
        <w:rPr>
          <w:rFonts w:hint="cs"/>
          <w:rtl/>
        </w:rPr>
        <w:t>ה</w:t>
      </w:r>
      <w:r>
        <w:rPr>
          <w:rFonts w:hint="cs"/>
          <w:rtl/>
        </w:rPr>
        <w:t xml:space="preserve"> </w:t>
      </w:r>
      <w:r w:rsidR="000372C6">
        <w:rPr>
          <w:rFonts w:hint="cs"/>
          <w:rtl/>
        </w:rPr>
        <w:t xml:space="preserve">גופתה </w:t>
      </w:r>
      <w:r>
        <w:rPr>
          <w:rFonts w:hint="cs"/>
          <w:rtl/>
        </w:rPr>
        <w:t xml:space="preserve">ואף לא הוצגה כל פניה או דרישה מטעם חוטפיה </w:t>
      </w:r>
      <w:r w:rsidR="00831FC5">
        <w:rPr>
          <w:rFonts w:hint="cs"/>
          <w:rtl/>
        </w:rPr>
        <w:t>כביכול</w:t>
      </w:r>
      <w:r>
        <w:rPr>
          <w:rFonts w:hint="cs"/>
          <w:rtl/>
        </w:rPr>
        <w:t xml:space="preserve">, כגרסת המערער. פרק זמן שכזה </w:t>
      </w:r>
      <w:r>
        <w:rPr>
          <w:rtl/>
        </w:rPr>
        <w:t>–</w:t>
      </w:r>
      <w:r>
        <w:rPr>
          <w:rFonts w:hint="cs"/>
          <w:rtl/>
        </w:rPr>
        <w:t xml:space="preserve"> יש בו כדי לדבר בעד עצמו באשר </w:t>
      </w:r>
      <w:r w:rsidR="00847896">
        <w:rPr>
          <w:rFonts w:hint="cs"/>
          <w:rtl/>
        </w:rPr>
        <w:t>ל</w:t>
      </w:r>
      <w:r>
        <w:rPr>
          <w:rFonts w:hint="cs"/>
          <w:rtl/>
        </w:rPr>
        <w:t>עלה בגורלה של המנוחה ובדבר מעורבותו של המערער בכך (</w:t>
      </w:r>
      <w:r w:rsidRPr="009F3FE0">
        <w:rPr>
          <w:rFonts w:hint="eastAsia"/>
          <w:rtl/>
        </w:rPr>
        <w:t>ע</w:t>
      </w:r>
      <w:r w:rsidRPr="009F3FE0">
        <w:rPr>
          <w:rtl/>
        </w:rPr>
        <w:t>"</w:t>
      </w:r>
      <w:r w:rsidRPr="009F3FE0">
        <w:rPr>
          <w:rFonts w:hint="eastAsia"/>
          <w:rtl/>
        </w:rPr>
        <w:t>פ</w:t>
      </w:r>
      <w:r w:rsidRPr="009F3FE0">
        <w:rPr>
          <w:rtl/>
        </w:rPr>
        <w:t xml:space="preserve"> 543</w:t>
      </w:r>
      <w:r>
        <w:rPr>
          <w:rFonts w:hint="cs"/>
          <w:rtl/>
        </w:rPr>
        <w:t>/</w:t>
      </w:r>
      <w:r w:rsidRPr="009F3FE0">
        <w:rPr>
          <w:rtl/>
        </w:rPr>
        <w:t xml:space="preserve">79 </w:t>
      </w:r>
      <w:r w:rsidRPr="009F3FE0">
        <w:rPr>
          <w:rFonts w:ascii="Century" w:hAnsi="Century" w:cs="Miriam" w:hint="eastAsia"/>
          <w:b/>
          <w:spacing w:val="0"/>
          <w:szCs w:val="24"/>
          <w:rtl/>
        </w:rPr>
        <w:t>נגר</w:t>
      </w:r>
      <w:r w:rsidRPr="009F3FE0">
        <w:rPr>
          <w:rFonts w:ascii="Century" w:hAnsi="Century" w:cs="Miriam"/>
          <w:b/>
          <w:spacing w:val="0"/>
          <w:szCs w:val="24"/>
          <w:rtl/>
        </w:rPr>
        <w:t xml:space="preserve"> </w:t>
      </w:r>
      <w:r w:rsidRPr="009F3FE0">
        <w:rPr>
          <w:rFonts w:ascii="Century" w:hAnsi="Century" w:cs="Miriam" w:hint="eastAsia"/>
          <w:b/>
          <w:spacing w:val="0"/>
          <w:szCs w:val="24"/>
          <w:rtl/>
        </w:rPr>
        <w:t>נ</w:t>
      </w:r>
      <w:r w:rsidRPr="009F3FE0">
        <w:rPr>
          <w:rFonts w:ascii="Century" w:hAnsi="Century" w:cs="Miriam"/>
          <w:b/>
          <w:spacing w:val="0"/>
          <w:szCs w:val="24"/>
          <w:rtl/>
        </w:rPr>
        <w:t xml:space="preserve">' </w:t>
      </w:r>
      <w:r w:rsidRPr="009F3FE0">
        <w:rPr>
          <w:rFonts w:ascii="Century" w:hAnsi="Century" w:cs="Miriam" w:hint="eastAsia"/>
          <w:b/>
          <w:spacing w:val="0"/>
          <w:szCs w:val="24"/>
          <w:rtl/>
        </w:rPr>
        <w:t>מדינת</w:t>
      </w:r>
      <w:r w:rsidRPr="009F3FE0">
        <w:rPr>
          <w:rFonts w:ascii="Century" w:hAnsi="Century" w:cs="Miriam"/>
          <w:b/>
          <w:spacing w:val="0"/>
          <w:szCs w:val="24"/>
          <w:rtl/>
        </w:rPr>
        <w:t xml:space="preserve"> </w:t>
      </w:r>
      <w:r w:rsidRPr="009F3FE0">
        <w:rPr>
          <w:rFonts w:ascii="Century" w:hAnsi="Century" w:cs="Miriam" w:hint="eastAsia"/>
          <w:b/>
          <w:spacing w:val="0"/>
          <w:szCs w:val="24"/>
          <w:rtl/>
        </w:rPr>
        <w:t>ישראל</w:t>
      </w:r>
      <w:r w:rsidRPr="009F3FE0">
        <w:rPr>
          <w:rtl/>
        </w:rPr>
        <w:t xml:space="preserve">, </w:t>
      </w:r>
      <w:r w:rsidRPr="009F3FE0">
        <w:rPr>
          <w:rFonts w:hint="eastAsia"/>
          <w:rtl/>
        </w:rPr>
        <w:t>פ</w:t>
      </w:r>
      <w:r w:rsidRPr="009F3FE0">
        <w:rPr>
          <w:rtl/>
        </w:rPr>
        <w:t>"</w:t>
      </w:r>
      <w:r w:rsidRPr="009F3FE0">
        <w:rPr>
          <w:rFonts w:hint="eastAsia"/>
          <w:rtl/>
        </w:rPr>
        <w:t>ד</w:t>
      </w:r>
      <w:r w:rsidRPr="009F3FE0">
        <w:rPr>
          <w:rtl/>
        </w:rPr>
        <w:t xml:space="preserve"> </w:t>
      </w:r>
      <w:r w:rsidRPr="009F3FE0">
        <w:rPr>
          <w:rFonts w:hint="eastAsia"/>
          <w:rtl/>
        </w:rPr>
        <w:t>לה</w:t>
      </w:r>
      <w:r w:rsidRPr="009F3FE0">
        <w:rPr>
          <w:rtl/>
        </w:rPr>
        <w:t>(1) 113</w:t>
      </w:r>
      <w:r>
        <w:rPr>
          <w:rFonts w:hint="cs"/>
          <w:rtl/>
        </w:rPr>
        <w:t xml:space="preserve">, 152 (1980)). </w:t>
      </w:r>
    </w:p>
    <w:p w:rsidR="00C07A24" w:rsidRDefault="00C07A24" w:rsidP="00C07A24">
      <w:pPr>
        <w:pStyle w:val="Ruller41"/>
        <w:rPr>
          <w:rtl/>
        </w:rPr>
      </w:pPr>
    </w:p>
    <w:p w:rsidR="00900074" w:rsidRPr="00D52968" w:rsidRDefault="00C07A24" w:rsidP="00884002">
      <w:pPr>
        <w:pStyle w:val="Ruller41"/>
        <w:rPr>
          <w:rtl/>
        </w:rPr>
      </w:pPr>
      <w:r>
        <w:rPr>
          <w:rtl/>
        </w:rPr>
        <w:tab/>
      </w:r>
      <w:r>
        <w:rPr>
          <w:rFonts w:hint="cs"/>
          <w:rtl/>
        </w:rPr>
        <w:t xml:space="preserve">אכן, כאמור, גופת המנוחה לא התגלתה עד היום, אולם כבר נפסק כי </w:t>
      </w:r>
      <w:r w:rsidRPr="001D2E8E">
        <w:rPr>
          <w:rtl/>
        </w:rPr>
        <w:t>"</w:t>
      </w:r>
      <w:r w:rsidRPr="001D2E8E">
        <w:rPr>
          <w:rFonts w:hint="eastAsia"/>
          <w:rtl/>
        </w:rPr>
        <w:t>ניתן</w:t>
      </w:r>
      <w:r w:rsidRPr="001D2E8E">
        <w:rPr>
          <w:rtl/>
        </w:rPr>
        <w:t xml:space="preserve"> </w:t>
      </w:r>
      <w:r w:rsidRPr="001D2E8E">
        <w:rPr>
          <w:rFonts w:hint="eastAsia"/>
          <w:rtl/>
        </w:rPr>
        <w:t>להרשיע</w:t>
      </w:r>
      <w:r w:rsidRPr="001D2E8E">
        <w:rPr>
          <w:rtl/>
        </w:rPr>
        <w:t xml:space="preserve"> </w:t>
      </w:r>
      <w:r w:rsidRPr="001D2E8E">
        <w:rPr>
          <w:rFonts w:hint="eastAsia"/>
          <w:rtl/>
        </w:rPr>
        <w:t>נאשם</w:t>
      </w:r>
      <w:r w:rsidRPr="001D2E8E">
        <w:rPr>
          <w:rtl/>
        </w:rPr>
        <w:t xml:space="preserve"> </w:t>
      </w:r>
      <w:r w:rsidRPr="001D2E8E">
        <w:rPr>
          <w:rFonts w:hint="eastAsia"/>
          <w:rtl/>
        </w:rPr>
        <w:t>ברצח</w:t>
      </w:r>
      <w:r w:rsidRPr="001D2E8E">
        <w:rPr>
          <w:rtl/>
        </w:rPr>
        <w:t xml:space="preserve"> </w:t>
      </w:r>
      <w:r w:rsidRPr="001D2E8E">
        <w:rPr>
          <w:rFonts w:hint="eastAsia"/>
          <w:rtl/>
        </w:rPr>
        <w:t>אף</w:t>
      </w:r>
      <w:r w:rsidRPr="001D2E8E">
        <w:rPr>
          <w:rtl/>
        </w:rPr>
        <w:t xml:space="preserve"> </w:t>
      </w:r>
      <w:r w:rsidRPr="001D2E8E">
        <w:rPr>
          <w:rFonts w:hint="eastAsia"/>
          <w:rtl/>
        </w:rPr>
        <w:t>ללא</w:t>
      </w:r>
      <w:r w:rsidRPr="001D2E8E">
        <w:rPr>
          <w:rtl/>
        </w:rPr>
        <w:t xml:space="preserve"> </w:t>
      </w:r>
      <w:r w:rsidRPr="001D2E8E">
        <w:rPr>
          <w:rFonts w:hint="eastAsia"/>
          <w:rtl/>
        </w:rPr>
        <w:t>מציאת</w:t>
      </w:r>
      <w:r w:rsidRPr="001D2E8E">
        <w:rPr>
          <w:rtl/>
        </w:rPr>
        <w:t xml:space="preserve"> </w:t>
      </w:r>
      <w:r w:rsidRPr="001D2E8E">
        <w:rPr>
          <w:rFonts w:hint="eastAsia"/>
          <w:rtl/>
        </w:rPr>
        <w:t>גופת</w:t>
      </w:r>
      <w:r w:rsidRPr="001D2E8E">
        <w:rPr>
          <w:rtl/>
        </w:rPr>
        <w:t xml:space="preserve"> </w:t>
      </w:r>
      <w:r w:rsidRPr="001D2E8E">
        <w:rPr>
          <w:rFonts w:hint="eastAsia"/>
          <w:rtl/>
        </w:rPr>
        <w:t>הנרצח</w:t>
      </w:r>
      <w:r w:rsidRPr="001D2E8E">
        <w:rPr>
          <w:rtl/>
        </w:rPr>
        <w:t xml:space="preserve">, </w:t>
      </w:r>
      <w:r w:rsidRPr="001D2E8E">
        <w:rPr>
          <w:rFonts w:hint="eastAsia"/>
          <w:rtl/>
        </w:rPr>
        <w:t>ובלבד</w:t>
      </w:r>
      <w:r w:rsidRPr="001D2E8E">
        <w:rPr>
          <w:rtl/>
        </w:rPr>
        <w:t xml:space="preserve"> </w:t>
      </w:r>
      <w:r w:rsidRPr="001D2E8E">
        <w:rPr>
          <w:rFonts w:hint="eastAsia"/>
          <w:rtl/>
        </w:rPr>
        <w:t>שעובדת</w:t>
      </w:r>
      <w:r w:rsidRPr="001D2E8E">
        <w:rPr>
          <w:rtl/>
        </w:rPr>
        <w:t xml:space="preserve"> </w:t>
      </w:r>
      <w:r w:rsidRPr="001D2E8E">
        <w:rPr>
          <w:rFonts w:hint="eastAsia"/>
          <w:rtl/>
        </w:rPr>
        <w:t>מותו</w:t>
      </w:r>
      <w:r w:rsidRPr="001D2E8E">
        <w:rPr>
          <w:rtl/>
        </w:rPr>
        <w:t xml:space="preserve"> </w:t>
      </w:r>
      <w:r w:rsidRPr="001D2E8E">
        <w:rPr>
          <w:rFonts w:hint="eastAsia"/>
          <w:rtl/>
        </w:rPr>
        <w:t>של</w:t>
      </w:r>
      <w:r w:rsidRPr="001D2E8E">
        <w:rPr>
          <w:rtl/>
        </w:rPr>
        <w:t xml:space="preserve"> </w:t>
      </w:r>
      <w:r w:rsidRPr="001D2E8E">
        <w:rPr>
          <w:rFonts w:hint="eastAsia"/>
          <w:rtl/>
        </w:rPr>
        <w:t>הקורבן</w:t>
      </w:r>
      <w:r w:rsidRPr="001D2E8E">
        <w:rPr>
          <w:rtl/>
        </w:rPr>
        <w:t xml:space="preserve"> </w:t>
      </w:r>
      <w:r w:rsidRPr="001D2E8E">
        <w:rPr>
          <w:rFonts w:hint="eastAsia"/>
          <w:rtl/>
        </w:rPr>
        <w:t>הוכחה</w:t>
      </w:r>
      <w:r w:rsidRPr="001D2E8E">
        <w:rPr>
          <w:rtl/>
        </w:rPr>
        <w:t xml:space="preserve"> </w:t>
      </w:r>
      <w:r w:rsidRPr="001D2E8E">
        <w:rPr>
          <w:rFonts w:hint="eastAsia"/>
          <w:rtl/>
        </w:rPr>
        <w:t>כדבעי</w:t>
      </w:r>
      <w:r w:rsidRPr="001D2E8E">
        <w:rPr>
          <w:rtl/>
        </w:rPr>
        <w:t xml:space="preserve"> </w:t>
      </w:r>
      <w:r w:rsidRPr="001D2E8E">
        <w:rPr>
          <w:rFonts w:hint="eastAsia"/>
          <w:rtl/>
        </w:rPr>
        <w:t>באמצעות</w:t>
      </w:r>
      <w:r w:rsidRPr="001D2E8E">
        <w:rPr>
          <w:rtl/>
        </w:rPr>
        <w:t xml:space="preserve"> </w:t>
      </w:r>
      <w:r w:rsidRPr="001D2E8E">
        <w:rPr>
          <w:rFonts w:hint="eastAsia"/>
          <w:rtl/>
        </w:rPr>
        <w:t>ראיות</w:t>
      </w:r>
      <w:r w:rsidRPr="001D2E8E">
        <w:rPr>
          <w:rtl/>
        </w:rPr>
        <w:t xml:space="preserve"> </w:t>
      </w:r>
      <w:r w:rsidRPr="001D2E8E">
        <w:rPr>
          <w:rFonts w:hint="eastAsia"/>
          <w:rtl/>
        </w:rPr>
        <w:t>אחרות</w:t>
      </w:r>
      <w:r>
        <w:rPr>
          <w:rFonts w:hint="cs"/>
          <w:rtl/>
        </w:rPr>
        <w:t>" (</w:t>
      </w:r>
      <w:r w:rsidRPr="00135C4F">
        <w:rPr>
          <w:rFonts w:hint="eastAsia"/>
          <w:rtl/>
        </w:rPr>
        <w:t>ע</w:t>
      </w:r>
      <w:r w:rsidRPr="00135C4F">
        <w:rPr>
          <w:rtl/>
        </w:rPr>
        <w:t>"</w:t>
      </w:r>
      <w:r w:rsidRPr="00135C4F">
        <w:rPr>
          <w:rFonts w:hint="eastAsia"/>
          <w:rtl/>
        </w:rPr>
        <w:t>פ</w:t>
      </w:r>
      <w:r w:rsidRPr="00135C4F">
        <w:rPr>
          <w:rtl/>
        </w:rPr>
        <w:t xml:space="preserve"> 5928/99 </w:t>
      </w:r>
      <w:proofErr w:type="spellStart"/>
      <w:r w:rsidRPr="00135C4F">
        <w:rPr>
          <w:rFonts w:ascii="Century" w:hAnsi="Century" w:cs="Miriam" w:hint="eastAsia"/>
          <w:b/>
          <w:spacing w:val="0"/>
          <w:szCs w:val="24"/>
          <w:rtl/>
        </w:rPr>
        <w:t>גלדסון</w:t>
      </w:r>
      <w:proofErr w:type="spellEnd"/>
      <w:r w:rsidRPr="00135C4F">
        <w:rPr>
          <w:rFonts w:ascii="Century" w:hAnsi="Century" w:cs="Miriam"/>
          <w:b/>
          <w:spacing w:val="0"/>
          <w:szCs w:val="24"/>
          <w:rtl/>
        </w:rPr>
        <w:t xml:space="preserve"> </w:t>
      </w:r>
      <w:r w:rsidRPr="00135C4F">
        <w:rPr>
          <w:rFonts w:ascii="Century" w:hAnsi="Century" w:cs="Miriam" w:hint="eastAsia"/>
          <w:b/>
          <w:spacing w:val="0"/>
          <w:szCs w:val="24"/>
          <w:rtl/>
        </w:rPr>
        <w:t>נ</w:t>
      </w:r>
      <w:r w:rsidRPr="00135C4F">
        <w:rPr>
          <w:rFonts w:ascii="Century" w:hAnsi="Century" w:cs="Miriam"/>
          <w:b/>
          <w:spacing w:val="0"/>
          <w:szCs w:val="24"/>
          <w:rtl/>
        </w:rPr>
        <w:t xml:space="preserve">' </w:t>
      </w:r>
      <w:r w:rsidRPr="00135C4F">
        <w:rPr>
          <w:rFonts w:ascii="Century" w:hAnsi="Century" w:cs="Miriam" w:hint="eastAsia"/>
          <w:b/>
          <w:spacing w:val="0"/>
          <w:szCs w:val="24"/>
          <w:rtl/>
        </w:rPr>
        <w:t>מדינת</w:t>
      </w:r>
      <w:r w:rsidRPr="00135C4F">
        <w:rPr>
          <w:rFonts w:ascii="Century" w:hAnsi="Century" w:cs="Miriam"/>
          <w:b/>
          <w:spacing w:val="0"/>
          <w:szCs w:val="24"/>
          <w:rtl/>
        </w:rPr>
        <w:t xml:space="preserve"> </w:t>
      </w:r>
      <w:r w:rsidRPr="00135C4F">
        <w:rPr>
          <w:rFonts w:ascii="Century" w:hAnsi="Century" w:cs="Miriam" w:hint="eastAsia"/>
          <w:b/>
          <w:spacing w:val="0"/>
          <w:szCs w:val="24"/>
          <w:rtl/>
        </w:rPr>
        <w:t>ישראל</w:t>
      </w:r>
      <w:r>
        <w:rPr>
          <w:rFonts w:hint="cs"/>
          <w:rtl/>
        </w:rPr>
        <w:t xml:space="preserve">, פסקה 17 </w:t>
      </w:r>
      <w:r w:rsidRPr="00135C4F">
        <w:rPr>
          <w:rtl/>
        </w:rPr>
        <w:t>(</w:t>
      </w:r>
      <w:r>
        <w:rPr>
          <w:rFonts w:hint="cs"/>
          <w:rtl/>
        </w:rPr>
        <w:t>1.9</w:t>
      </w:r>
      <w:r w:rsidRPr="00135C4F">
        <w:rPr>
          <w:rtl/>
        </w:rPr>
        <w:t>.2005)</w:t>
      </w:r>
      <w:r>
        <w:rPr>
          <w:rFonts w:hint="cs"/>
          <w:rtl/>
        </w:rPr>
        <w:t>). בנדון דנן, אף בהינתן משנה הזהירות שעל בית המשפט לנקוט בהיעדר גופה (</w:t>
      </w:r>
      <w:r w:rsidRPr="00135C4F">
        <w:rPr>
          <w:rFonts w:hint="eastAsia"/>
          <w:rtl/>
        </w:rPr>
        <w:t>ע</w:t>
      </w:r>
      <w:r w:rsidRPr="00135C4F">
        <w:rPr>
          <w:rtl/>
        </w:rPr>
        <w:t>"</w:t>
      </w:r>
      <w:r w:rsidRPr="00135C4F">
        <w:rPr>
          <w:rFonts w:hint="eastAsia"/>
          <w:rtl/>
        </w:rPr>
        <w:t>פ</w:t>
      </w:r>
      <w:r w:rsidRPr="00135C4F">
        <w:rPr>
          <w:rtl/>
        </w:rPr>
        <w:t xml:space="preserve"> 5875/93 </w:t>
      </w:r>
      <w:r w:rsidRPr="00135C4F">
        <w:rPr>
          <w:rFonts w:ascii="Century" w:hAnsi="Century" w:cs="Miriam" w:hint="eastAsia"/>
          <w:b/>
          <w:spacing w:val="0"/>
          <w:szCs w:val="24"/>
          <w:rtl/>
        </w:rPr>
        <w:t>עביט</w:t>
      </w:r>
      <w:r w:rsidRPr="00135C4F">
        <w:rPr>
          <w:rFonts w:ascii="Century" w:hAnsi="Century" w:cs="Miriam"/>
          <w:b/>
          <w:spacing w:val="0"/>
          <w:szCs w:val="24"/>
          <w:rtl/>
        </w:rPr>
        <w:t xml:space="preserve"> </w:t>
      </w:r>
      <w:r w:rsidRPr="00135C4F">
        <w:rPr>
          <w:rFonts w:ascii="Century" w:hAnsi="Century" w:cs="Miriam" w:hint="eastAsia"/>
          <w:b/>
          <w:spacing w:val="0"/>
          <w:szCs w:val="24"/>
          <w:rtl/>
        </w:rPr>
        <w:t>נ</w:t>
      </w:r>
      <w:r w:rsidRPr="00135C4F">
        <w:rPr>
          <w:rFonts w:ascii="Century" w:hAnsi="Century" w:cs="Miriam"/>
          <w:b/>
          <w:spacing w:val="0"/>
          <w:szCs w:val="24"/>
          <w:rtl/>
        </w:rPr>
        <w:t xml:space="preserve">' </w:t>
      </w:r>
      <w:r w:rsidRPr="00135C4F">
        <w:rPr>
          <w:rFonts w:ascii="Century" w:hAnsi="Century" w:cs="Miriam" w:hint="eastAsia"/>
          <w:b/>
          <w:spacing w:val="0"/>
          <w:szCs w:val="24"/>
          <w:rtl/>
        </w:rPr>
        <w:t>מדינת</w:t>
      </w:r>
      <w:r w:rsidRPr="00135C4F">
        <w:rPr>
          <w:rFonts w:ascii="Century" w:hAnsi="Century" w:cs="Miriam"/>
          <w:b/>
          <w:spacing w:val="0"/>
          <w:szCs w:val="24"/>
          <w:rtl/>
        </w:rPr>
        <w:t xml:space="preserve"> </w:t>
      </w:r>
      <w:r w:rsidRPr="00135C4F">
        <w:rPr>
          <w:rFonts w:ascii="Century" w:hAnsi="Century" w:cs="Miriam" w:hint="eastAsia"/>
          <w:b/>
          <w:spacing w:val="0"/>
          <w:szCs w:val="24"/>
          <w:rtl/>
        </w:rPr>
        <w:t>ישראל</w:t>
      </w:r>
      <w:r w:rsidRPr="00135C4F">
        <w:rPr>
          <w:rtl/>
        </w:rPr>
        <w:t xml:space="preserve">, </w:t>
      </w:r>
      <w:r w:rsidRPr="00135C4F">
        <w:rPr>
          <w:rFonts w:hint="eastAsia"/>
          <w:rtl/>
        </w:rPr>
        <w:t>פ</w:t>
      </w:r>
      <w:r w:rsidRPr="00135C4F">
        <w:rPr>
          <w:rtl/>
        </w:rPr>
        <w:t>"</w:t>
      </w:r>
      <w:r w:rsidRPr="00135C4F">
        <w:rPr>
          <w:rFonts w:hint="eastAsia"/>
          <w:rtl/>
        </w:rPr>
        <w:t>ד</w:t>
      </w:r>
      <w:r w:rsidRPr="00135C4F">
        <w:rPr>
          <w:rtl/>
        </w:rPr>
        <w:t xml:space="preserve"> </w:t>
      </w:r>
      <w:r w:rsidRPr="00135C4F">
        <w:rPr>
          <w:rFonts w:hint="eastAsia"/>
          <w:rtl/>
        </w:rPr>
        <w:t>נ</w:t>
      </w:r>
      <w:r w:rsidRPr="00135C4F">
        <w:rPr>
          <w:rtl/>
        </w:rPr>
        <w:t xml:space="preserve">(5) 801, </w:t>
      </w:r>
      <w:r>
        <w:rPr>
          <w:rFonts w:hint="cs"/>
          <w:rtl/>
        </w:rPr>
        <w:t>819-818</w:t>
      </w:r>
      <w:r w:rsidRPr="00135C4F">
        <w:rPr>
          <w:rtl/>
        </w:rPr>
        <w:t xml:space="preserve"> (1997)</w:t>
      </w:r>
      <w:r>
        <w:rPr>
          <w:rFonts w:hint="cs"/>
          <w:rtl/>
        </w:rPr>
        <w:t xml:space="preserve">), מסכת הראיות הנסיבתיות מבססת כדבעי את אשמתו ברצח המנוחה, לא שכל שכן בצירוף הודאתו בפני איה </w:t>
      </w:r>
      <w:proofErr w:type="spellStart"/>
      <w:r>
        <w:rPr>
          <w:rFonts w:hint="cs"/>
          <w:rtl/>
        </w:rPr>
        <w:t>וסוהיל</w:t>
      </w:r>
      <w:proofErr w:type="spellEnd"/>
      <w:r>
        <w:rPr>
          <w:rFonts w:hint="cs"/>
          <w:rtl/>
        </w:rPr>
        <w:t xml:space="preserve"> ושקרי גרסתו שלו, כפי שיפורטו להלן.</w:t>
      </w:r>
    </w:p>
    <w:p w:rsidR="00900074" w:rsidRDefault="00900074" w:rsidP="00884002">
      <w:pPr>
        <w:pStyle w:val="Ruller4"/>
        <w:numPr>
          <w:ilvl w:val="0"/>
          <w:numId w:val="0"/>
        </w:numPr>
        <w:rPr>
          <w:rtl/>
        </w:rPr>
      </w:pPr>
    </w:p>
    <w:p w:rsidR="00C07A24" w:rsidRPr="00F22342" w:rsidRDefault="00C07A24" w:rsidP="00C07A24">
      <w:pPr>
        <w:pStyle w:val="Ruller41"/>
        <w:rPr>
          <w:rFonts w:ascii="Century" w:hAnsi="Century" w:cs="Miriam"/>
          <w:b/>
          <w:spacing w:val="0"/>
          <w:szCs w:val="24"/>
          <w:rtl/>
        </w:rPr>
      </w:pPr>
      <w:r w:rsidRPr="00F22342">
        <w:rPr>
          <w:rFonts w:ascii="Century" w:hAnsi="Century" w:cs="Miriam" w:hint="cs"/>
          <w:b/>
          <w:spacing w:val="0"/>
          <w:szCs w:val="24"/>
          <w:rtl/>
        </w:rPr>
        <w:t xml:space="preserve">אדן שני </w:t>
      </w:r>
      <w:r w:rsidRPr="00F22342">
        <w:rPr>
          <w:rFonts w:ascii="Century" w:hAnsi="Century" w:cs="Miriam"/>
          <w:b/>
          <w:spacing w:val="0"/>
          <w:szCs w:val="24"/>
          <w:rtl/>
        </w:rPr>
        <w:t>–</w:t>
      </w:r>
      <w:r w:rsidRPr="00F22342">
        <w:rPr>
          <w:rFonts w:ascii="Century" w:hAnsi="Century" w:cs="Miriam" w:hint="cs"/>
          <w:b/>
          <w:spacing w:val="0"/>
          <w:szCs w:val="24"/>
          <w:rtl/>
        </w:rPr>
        <w:t xml:space="preserve"> עדויות איה </w:t>
      </w:r>
      <w:proofErr w:type="spellStart"/>
      <w:r w:rsidRPr="00F22342">
        <w:rPr>
          <w:rFonts w:ascii="Century" w:hAnsi="Century" w:cs="Miriam" w:hint="cs"/>
          <w:b/>
          <w:spacing w:val="0"/>
          <w:szCs w:val="24"/>
          <w:rtl/>
        </w:rPr>
        <w:t>וסוהיל</w:t>
      </w:r>
      <w:proofErr w:type="spellEnd"/>
    </w:p>
    <w:p w:rsidR="00C07A24" w:rsidRDefault="00C07A24" w:rsidP="00C07A24">
      <w:pPr>
        <w:pStyle w:val="Ruller41"/>
        <w:rPr>
          <w:rtl/>
        </w:rPr>
      </w:pPr>
    </w:p>
    <w:p w:rsidR="00C07A24" w:rsidRDefault="00C07A24" w:rsidP="00AA2456">
      <w:pPr>
        <w:pStyle w:val="Ruller4"/>
      </w:pPr>
      <w:r>
        <w:rPr>
          <w:rFonts w:hint="cs"/>
          <w:rtl/>
        </w:rPr>
        <w:t xml:space="preserve">איה </w:t>
      </w:r>
      <w:proofErr w:type="spellStart"/>
      <w:r>
        <w:rPr>
          <w:rFonts w:hint="cs"/>
          <w:rtl/>
        </w:rPr>
        <w:t>וסוהיל</w:t>
      </w:r>
      <w:proofErr w:type="spellEnd"/>
      <w:r>
        <w:rPr>
          <w:rFonts w:hint="cs"/>
          <w:rtl/>
        </w:rPr>
        <w:t xml:space="preserve"> העידו כמפורט לעיל, כל אחד בדרכו שלו, כי המערער התוודה בפניהם שרצח את המנוחה. גרסאות אלו המפלילות את המערער אומצו על ידי בית המשפט המחוזי תוך שנקבע כי עדות</w:t>
      </w:r>
      <w:r w:rsidR="00D550BD">
        <w:rPr>
          <w:rFonts w:hint="cs"/>
          <w:rtl/>
        </w:rPr>
        <w:t xml:space="preserve"> </w:t>
      </w:r>
      <w:proofErr w:type="spellStart"/>
      <w:r>
        <w:rPr>
          <w:rFonts w:hint="cs"/>
          <w:rtl/>
        </w:rPr>
        <w:t>סוהיל</w:t>
      </w:r>
      <w:proofErr w:type="spellEnd"/>
      <w:r>
        <w:rPr>
          <w:rFonts w:hint="cs"/>
          <w:rtl/>
        </w:rPr>
        <w:t xml:space="preserve"> "הותירה רושם מהימן מאוד", וכי עדותה הראשית של איה אותנטית</w:t>
      </w:r>
      <w:r w:rsidRPr="00A77C7E">
        <w:rPr>
          <w:rtl/>
        </w:rPr>
        <w:t xml:space="preserve"> </w:t>
      </w:r>
      <w:r>
        <w:rPr>
          <w:rFonts w:hint="cs"/>
          <w:rtl/>
        </w:rPr>
        <w:t>"</w:t>
      </w:r>
      <w:r w:rsidRPr="00A77C7E">
        <w:rPr>
          <w:rFonts w:hint="eastAsia"/>
          <w:rtl/>
        </w:rPr>
        <w:t>אמינה</w:t>
      </w:r>
      <w:r w:rsidRPr="00A77C7E">
        <w:rPr>
          <w:rtl/>
        </w:rPr>
        <w:t xml:space="preserve"> </w:t>
      </w:r>
      <w:r w:rsidRPr="00A77C7E">
        <w:rPr>
          <w:rFonts w:hint="eastAsia"/>
          <w:rtl/>
        </w:rPr>
        <w:t>והותירה</w:t>
      </w:r>
      <w:r w:rsidRPr="00A77C7E">
        <w:rPr>
          <w:rtl/>
        </w:rPr>
        <w:t xml:space="preserve"> </w:t>
      </w:r>
      <w:r w:rsidRPr="00A77C7E">
        <w:rPr>
          <w:rFonts w:hint="eastAsia"/>
          <w:rtl/>
        </w:rPr>
        <w:t>רושם</w:t>
      </w:r>
      <w:r w:rsidRPr="00A77C7E">
        <w:rPr>
          <w:rtl/>
        </w:rPr>
        <w:t xml:space="preserve"> </w:t>
      </w:r>
      <w:r w:rsidRPr="00A77C7E">
        <w:rPr>
          <w:rFonts w:hint="eastAsia"/>
          <w:rtl/>
        </w:rPr>
        <w:t>ברור</w:t>
      </w:r>
      <w:r w:rsidRPr="00A77C7E">
        <w:rPr>
          <w:rtl/>
        </w:rPr>
        <w:t xml:space="preserve"> </w:t>
      </w:r>
      <w:r w:rsidRPr="00A77C7E">
        <w:rPr>
          <w:rFonts w:hint="eastAsia"/>
          <w:rtl/>
        </w:rPr>
        <w:t>של</w:t>
      </w:r>
      <w:r w:rsidRPr="00A77C7E">
        <w:rPr>
          <w:rtl/>
        </w:rPr>
        <w:t xml:space="preserve"> </w:t>
      </w:r>
      <w:r w:rsidRPr="00A77C7E">
        <w:rPr>
          <w:rFonts w:hint="eastAsia"/>
          <w:rtl/>
        </w:rPr>
        <w:t>דברי</w:t>
      </w:r>
      <w:r w:rsidRPr="00A77C7E">
        <w:rPr>
          <w:rtl/>
        </w:rPr>
        <w:t xml:space="preserve"> </w:t>
      </w:r>
      <w:r w:rsidRPr="00A77C7E">
        <w:rPr>
          <w:rFonts w:hint="eastAsia"/>
          <w:rtl/>
        </w:rPr>
        <w:t>אמת</w:t>
      </w:r>
      <w:r>
        <w:rPr>
          <w:rFonts w:hint="cs"/>
          <w:rtl/>
        </w:rPr>
        <w:t xml:space="preserve">". בהקשר זה, כאמור נקודת המוצא היא כי ערכאת הערעור תיטה שלא להתערב בממצאי עובדה ומהימנות שקבעה הערכאה הדיונית. </w:t>
      </w:r>
    </w:p>
    <w:p w:rsidR="00C07A24" w:rsidRDefault="00C07A24" w:rsidP="00C07A24">
      <w:pPr>
        <w:pStyle w:val="Ruller4"/>
        <w:numPr>
          <w:ilvl w:val="0"/>
          <w:numId w:val="0"/>
        </w:numPr>
        <w:rPr>
          <w:rtl/>
        </w:rPr>
      </w:pPr>
    </w:p>
    <w:p w:rsidR="00C07A24" w:rsidRDefault="00C07A24" w:rsidP="00C07A24">
      <w:pPr>
        <w:pStyle w:val="Ruller4"/>
        <w:numPr>
          <w:ilvl w:val="0"/>
          <w:numId w:val="0"/>
        </w:numPr>
        <w:rPr>
          <w:rtl/>
        </w:rPr>
      </w:pPr>
      <w:r>
        <w:rPr>
          <w:rtl/>
        </w:rPr>
        <w:tab/>
      </w:r>
      <w:r>
        <w:rPr>
          <w:rFonts w:hint="cs"/>
          <w:rtl/>
        </w:rPr>
        <w:t>כלל ידוע זה אינו כלל 'דיוני' בלבד, אלא כלל אשר טעמו בצדו והוא כי הערכאה הדיונית מתרשמת באופן בלתי אמצעי מהעדויות שנשמעות בפניה ועל כן היא בעלת יתרון מובהק על פני ערכאת הערעור בקביעת ממצאי עובדה ומהימנות. בפרט, נדרשת מלאכת מחשבת מהערכאה הדיונית עת העדויות שנשמעות לפניה כוללות סתירות ושינויי גרסאות תכופים המצריכים את בית המשפט לבור מוץ מבר כדי לקבוע איזו היא הגרסה המהימנה (</w:t>
      </w:r>
      <w:r w:rsidRPr="00A77C7E">
        <w:rPr>
          <w:rFonts w:hint="eastAsia"/>
          <w:rtl/>
        </w:rPr>
        <w:t>ע</w:t>
      </w:r>
      <w:r w:rsidRPr="00A77C7E">
        <w:rPr>
          <w:rtl/>
        </w:rPr>
        <w:t>"</w:t>
      </w:r>
      <w:r w:rsidRPr="00A77C7E">
        <w:rPr>
          <w:rFonts w:hint="eastAsia"/>
          <w:rtl/>
        </w:rPr>
        <w:t>פ</w:t>
      </w:r>
      <w:r w:rsidRPr="00A77C7E">
        <w:rPr>
          <w:rtl/>
        </w:rPr>
        <w:t xml:space="preserve"> 6322/20 </w:t>
      </w:r>
      <w:proofErr w:type="spellStart"/>
      <w:r w:rsidRPr="00A77C7E">
        <w:rPr>
          <w:rFonts w:ascii="Century" w:hAnsi="Century" w:cs="Miriam" w:hint="eastAsia"/>
          <w:b/>
          <w:spacing w:val="0"/>
          <w:sz w:val="22"/>
          <w:szCs w:val="24"/>
          <w:rtl/>
        </w:rPr>
        <w:t>רחאל</w:t>
      </w:r>
      <w:proofErr w:type="spellEnd"/>
      <w:r w:rsidRPr="00A77C7E">
        <w:rPr>
          <w:rFonts w:ascii="Century" w:hAnsi="Century" w:cs="Miriam"/>
          <w:b/>
          <w:spacing w:val="0"/>
          <w:sz w:val="22"/>
          <w:szCs w:val="24"/>
          <w:rtl/>
        </w:rPr>
        <w:t xml:space="preserve"> </w:t>
      </w:r>
      <w:r w:rsidRPr="00A77C7E">
        <w:rPr>
          <w:rFonts w:ascii="Century" w:hAnsi="Century" w:cs="Miriam" w:hint="eastAsia"/>
          <w:b/>
          <w:spacing w:val="0"/>
          <w:sz w:val="22"/>
          <w:szCs w:val="24"/>
          <w:rtl/>
        </w:rPr>
        <w:t>נ</w:t>
      </w:r>
      <w:r w:rsidRPr="00A77C7E">
        <w:rPr>
          <w:rFonts w:ascii="Century" w:hAnsi="Century" w:cs="Miriam"/>
          <w:b/>
          <w:spacing w:val="0"/>
          <w:sz w:val="22"/>
          <w:szCs w:val="24"/>
          <w:rtl/>
        </w:rPr>
        <w:t xml:space="preserve">' </w:t>
      </w:r>
      <w:r w:rsidRPr="00A77C7E">
        <w:rPr>
          <w:rFonts w:ascii="Century" w:hAnsi="Century" w:cs="Miriam" w:hint="eastAsia"/>
          <w:b/>
          <w:spacing w:val="0"/>
          <w:sz w:val="22"/>
          <w:szCs w:val="24"/>
          <w:rtl/>
        </w:rPr>
        <w:t>מדינת</w:t>
      </w:r>
      <w:r w:rsidRPr="00A77C7E">
        <w:rPr>
          <w:rFonts w:ascii="Century" w:hAnsi="Century" w:cs="Miriam"/>
          <w:b/>
          <w:spacing w:val="0"/>
          <w:sz w:val="22"/>
          <w:szCs w:val="24"/>
          <w:rtl/>
        </w:rPr>
        <w:t xml:space="preserve"> </w:t>
      </w:r>
      <w:r w:rsidRPr="00A77C7E">
        <w:rPr>
          <w:rFonts w:ascii="Century" w:hAnsi="Century" w:cs="Miriam" w:hint="eastAsia"/>
          <w:b/>
          <w:spacing w:val="0"/>
          <w:sz w:val="22"/>
          <w:szCs w:val="24"/>
          <w:rtl/>
        </w:rPr>
        <w:t>ישראל</w:t>
      </w:r>
      <w:r>
        <w:rPr>
          <w:rFonts w:hint="cs"/>
          <w:rtl/>
        </w:rPr>
        <w:t xml:space="preserve">, פסקאות 28-26 </w:t>
      </w:r>
      <w:r w:rsidRPr="00A77C7E">
        <w:rPr>
          <w:rtl/>
        </w:rPr>
        <w:t>(18.</w:t>
      </w:r>
      <w:r>
        <w:rPr>
          <w:rFonts w:hint="cs"/>
          <w:rtl/>
        </w:rPr>
        <w:t>9</w:t>
      </w:r>
      <w:r w:rsidRPr="00A77C7E">
        <w:rPr>
          <w:rtl/>
        </w:rPr>
        <w:t>.2022)</w:t>
      </w:r>
      <w:r>
        <w:rPr>
          <w:rFonts w:hint="cs"/>
          <w:rtl/>
        </w:rPr>
        <w:t>). בכך מתחדד יתרון הערכאה הדיונית</w:t>
      </w:r>
      <w:r w:rsidR="00AB24F3">
        <w:rPr>
          <w:rFonts w:hint="cs"/>
          <w:rtl/>
        </w:rPr>
        <w:t>,</w:t>
      </w:r>
      <w:r>
        <w:rPr>
          <w:rFonts w:hint="cs"/>
          <w:rtl/>
        </w:rPr>
        <w:t xml:space="preserve"> כאמו</w:t>
      </w:r>
      <w:r w:rsidR="00D12BBF">
        <w:rPr>
          <w:rFonts w:hint="cs"/>
          <w:rtl/>
        </w:rPr>
        <w:t>ר</w:t>
      </w:r>
      <w:r w:rsidR="00AB24F3">
        <w:rPr>
          <w:rFonts w:hint="cs"/>
          <w:rtl/>
        </w:rPr>
        <w:t>,</w:t>
      </w:r>
      <w:r w:rsidR="00D12BBF">
        <w:rPr>
          <w:rFonts w:hint="cs"/>
          <w:rtl/>
        </w:rPr>
        <w:t xml:space="preserve"> אשר עדויות העדים נפרשות בפניה </w:t>
      </w:r>
      <w:r>
        <w:rPr>
          <w:rFonts w:hint="cs"/>
          <w:rtl/>
        </w:rPr>
        <w:t>במלואם.</w:t>
      </w:r>
    </w:p>
    <w:p w:rsidR="00D52968" w:rsidRDefault="00D52968" w:rsidP="00884002">
      <w:pPr>
        <w:pStyle w:val="Ruller41"/>
        <w:rPr>
          <w:rtl/>
        </w:rPr>
      </w:pPr>
    </w:p>
    <w:p w:rsidR="00C07A24" w:rsidRDefault="00C07A24" w:rsidP="00AA2456">
      <w:pPr>
        <w:pStyle w:val="Ruller41"/>
        <w:rPr>
          <w:rtl/>
        </w:rPr>
      </w:pPr>
      <w:r>
        <w:rPr>
          <w:rtl/>
        </w:rPr>
        <w:tab/>
      </w:r>
      <w:r>
        <w:rPr>
          <w:rFonts w:hint="cs"/>
          <w:rtl/>
        </w:rPr>
        <w:t>נכונים הדברים ביתר שאת בענייננו באשר לעדותה של איה.</w:t>
      </w:r>
      <w:r w:rsidRPr="006215C3">
        <w:rPr>
          <w:rFonts w:hint="cs"/>
          <w:rtl/>
        </w:rPr>
        <w:t xml:space="preserve"> </w:t>
      </w:r>
      <w:r>
        <w:rPr>
          <w:rFonts w:hint="cs"/>
          <w:rtl/>
        </w:rPr>
        <w:t xml:space="preserve">למן הרגע הראשון ניכר כי איה התקשתה להעיד נגד אחיה ולמסור גרסה המפלילה אותו ברצח המנוחה בשל </w:t>
      </w:r>
      <w:r>
        <w:rPr>
          <w:rFonts w:hint="cs"/>
          <w:rtl/>
        </w:rPr>
        <w:lastRenderedPageBreak/>
        <w:t xml:space="preserve">הקושי הטבעי </w:t>
      </w:r>
      <w:proofErr w:type="spellStart"/>
      <w:r>
        <w:rPr>
          <w:rFonts w:hint="cs"/>
          <w:rtl/>
        </w:rPr>
        <w:t>בהעדת</w:t>
      </w:r>
      <w:proofErr w:type="spellEnd"/>
      <w:r>
        <w:rPr>
          <w:rFonts w:hint="cs"/>
          <w:rtl/>
        </w:rPr>
        <w:t xml:space="preserve"> אחות נגד אחיה ומאחר שחששה לשלומה מפני המערער. הקושי בעדותה התעצם על רקע מצבה הנפשי השברירי, אשר נתן אותותיו לאורך עדותה. </w:t>
      </w:r>
      <w:r w:rsidR="00D550BD">
        <w:rPr>
          <w:rFonts w:hint="cs"/>
          <w:rtl/>
        </w:rPr>
        <w:t xml:space="preserve">איה ניסתה </w:t>
      </w:r>
      <w:r>
        <w:rPr>
          <w:rFonts w:hint="cs"/>
          <w:rtl/>
        </w:rPr>
        <w:t>תחילה</w:t>
      </w:r>
      <w:r w:rsidR="00D550BD">
        <w:rPr>
          <w:rFonts w:hint="cs"/>
          <w:rtl/>
        </w:rPr>
        <w:t xml:space="preserve"> </w:t>
      </w:r>
      <w:r>
        <w:rPr>
          <w:rFonts w:hint="cs"/>
          <w:rtl/>
        </w:rPr>
        <w:t>להימנע מלמסור עדות בבית המשפט המחוזי כאשר ניתקה קשר עם הפרקליטות, והתייצבה למתן עדות רק לאחר שהוצא נגדה צו הבאה. בהמשך, מסרה את עדותה מאחורי פרגוד לנוכח חשש ממשי לשלומה מפני המערער. לכל אורך עדותה, איה דיברה בק</w:t>
      </w:r>
      <w:r w:rsidR="00AB24F3">
        <w:rPr>
          <w:rFonts w:hint="cs"/>
          <w:rtl/>
        </w:rPr>
        <w:t>ול חלש, בשפת גוף ששידרה חשש ואי-</w:t>
      </w:r>
      <w:r>
        <w:rPr>
          <w:rFonts w:hint="cs"/>
          <w:rtl/>
        </w:rPr>
        <w:t xml:space="preserve">נוחות ואף פרצה בבכי כאשר שחזרה בפיה את הודאת המערער בפניה כי </w:t>
      </w:r>
      <w:r w:rsidRPr="00A10051">
        <w:rPr>
          <w:rFonts w:ascii="Century" w:hAnsi="Century" w:cs="Miriam" w:hint="cs"/>
          <w:b/>
          <w:spacing w:val="0"/>
          <w:szCs w:val="24"/>
          <w:rtl/>
        </w:rPr>
        <w:t>רצח את המנוחה במו ידיו</w:t>
      </w:r>
      <w:r>
        <w:rPr>
          <w:rFonts w:hint="cs"/>
          <w:rtl/>
        </w:rPr>
        <w:t xml:space="preserve">. בד בבד, במהלך עדותה ניכר היה כי היא מבקשת "למזער נזקים" עבור אחיה הנאשם ברצח והרבתה לשתוק במענה לשאלות שהוצגו לה, עד אשר בשלב מסוים הוכרזה </w:t>
      </w:r>
      <w:r w:rsidR="00D550BD">
        <w:rPr>
          <w:rFonts w:hint="cs"/>
          <w:rtl/>
        </w:rPr>
        <w:t>כ</w:t>
      </w:r>
      <w:r>
        <w:rPr>
          <w:rFonts w:hint="cs"/>
          <w:rtl/>
        </w:rPr>
        <w:t xml:space="preserve">"עדה עוינת". </w:t>
      </w:r>
    </w:p>
    <w:p w:rsidR="00C07A24" w:rsidRDefault="00C07A24" w:rsidP="00C07A24">
      <w:pPr>
        <w:pStyle w:val="Ruller41"/>
        <w:rPr>
          <w:rtl/>
        </w:rPr>
      </w:pPr>
    </w:p>
    <w:p w:rsidR="00C07A24" w:rsidRDefault="00C07A24" w:rsidP="00C07A24">
      <w:pPr>
        <w:pStyle w:val="Ruller41"/>
        <w:rPr>
          <w:rtl/>
        </w:rPr>
      </w:pPr>
      <w:r>
        <w:rPr>
          <w:rtl/>
        </w:rPr>
        <w:tab/>
      </w:r>
      <w:r>
        <w:rPr>
          <w:rFonts w:hint="cs"/>
          <w:rtl/>
        </w:rPr>
        <w:t>בנסיבות אלו, אין שני להתרשמות הישירה של בית המשפט המחוזי, אשר פירט וסיכם את מהימנות עדותה של איה כך:</w:t>
      </w:r>
    </w:p>
    <w:p w:rsidR="00C07A24" w:rsidRDefault="00C07A24" w:rsidP="00C07A24">
      <w:pPr>
        <w:pStyle w:val="Ruller41"/>
        <w:rPr>
          <w:rtl/>
        </w:rPr>
      </w:pPr>
    </w:p>
    <w:p w:rsidR="00C07A24" w:rsidRDefault="00C07A24" w:rsidP="00C07A24">
      <w:pPr>
        <w:pStyle w:val="Ruller5"/>
        <w:rPr>
          <w:rtl/>
        </w:rPr>
      </w:pPr>
      <w:r>
        <w:rPr>
          <w:rFonts w:hint="cs"/>
          <w:rtl/>
        </w:rPr>
        <w:t>"</w:t>
      </w:r>
      <w:r w:rsidRPr="000D4688">
        <w:rPr>
          <w:rFonts w:hint="eastAsia"/>
          <w:rtl/>
        </w:rPr>
        <w:t>ההתרשמות</w:t>
      </w:r>
      <w:r w:rsidRPr="000D4688">
        <w:rPr>
          <w:rtl/>
        </w:rPr>
        <w:t xml:space="preserve"> </w:t>
      </w:r>
      <w:r w:rsidRPr="000D4688">
        <w:rPr>
          <w:rFonts w:hint="eastAsia"/>
          <w:rtl/>
        </w:rPr>
        <w:t>מן</w:t>
      </w:r>
      <w:r w:rsidRPr="000D4688">
        <w:rPr>
          <w:rtl/>
        </w:rPr>
        <w:t xml:space="preserve"> </w:t>
      </w:r>
      <w:r w:rsidRPr="000D4688">
        <w:rPr>
          <w:rFonts w:hint="eastAsia"/>
          <w:rtl/>
        </w:rPr>
        <w:t>העדה</w:t>
      </w:r>
      <w:r w:rsidRPr="000D4688">
        <w:rPr>
          <w:rtl/>
        </w:rPr>
        <w:t xml:space="preserve"> </w:t>
      </w:r>
      <w:r w:rsidRPr="000D4688">
        <w:rPr>
          <w:rFonts w:hint="eastAsia"/>
          <w:rtl/>
        </w:rPr>
        <w:t>היא</w:t>
      </w:r>
      <w:r w:rsidRPr="000D4688">
        <w:rPr>
          <w:rtl/>
        </w:rPr>
        <w:t xml:space="preserve"> </w:t>
      </w:r>
      <w:r w:rsidRPr="000D4688">
        <w:rPr>
          <w:rFonts w:hint="eastAsia"/>
          <w:rtl/>
        </w:rPr>
        <w:t>כי</w:t>
      </w:r>
      <w:r w:rsidRPr="000D4688">
        <w:rPr>
          <w:rtl/>
        </w:rPr>
        <w:t xml:space="preserve"> </w:t>
      </w:r>
      <w:r w:rsidRPr="000D4688">
        <w:rPr>
          <w:rFonts w:hint="eastAsia"/>
          <w:rtl/>
        </w:rPr>
        <w:t>היא</w:t>
      </w:r>
      <w:r w:rsidRPr="000D4688">
        <w:rPr>
          <w:rtl/>
        </w:rPr>
        <w:t xml:space="preserve"> </w:t>
      </w:r>
      <w:r w:rsidRPr="000D4688">
        <w:rPr>
          <w:rFonts w:hint="eastAsia"/>
          <w:rtl/>
        </w:rPr>
        <w:t>מבינה</w:t>
      </w:r>
      <w:r w:rsidRPr="000D4688">
        <w:rPr>
          <w:rtl/>
        </w:rPr>
        <w:t xml:space="preserve"> </w:t>
      </w:r>
      <w:r w:rsidRPr="000D4688">
        <w:rPr>
          <w:rFonts w:hint="eastAsia"/>
          <w:rtl/>
        </w:rPr>
        <w:t>היטב</w:t>
      </w:r>
      <w:r w:rsidRPr="000D4688">
        <w:rPr>
          <w:rtl/>
        </w:rPr>
        <w:t xml:space="preserve"> </w:t>
      </w:r>
      <w:r w:rsidRPr="000D4688">
        <w:rPr>
          <w:rFonts w:hint="eastAsia"/>
          <w:rtl/>
        </w:rPr>
        <w:t>מה</w:t>
      </w:r>
      <w:r w:rsidRPr="000D4688">
        <w:rPr>
          <w:rtl/>
        </w:rPr>
        <w:t xml:space="preserve"> </w:t>
      </w:r>
      <w:r w:rsidRPr="000D4688">
        <w:rPr>
          <w:rFonts w:hint="eastAsia"/>
          <w:rtl/>
        </w:rPr>
        <w:t>היא</w:t>
      </w:r>
      <w:r w:rsidRPr="000D4688">
        <w:rPr>
          <w:rtl/>
        </w:rPr>
        <w:t xml:space="preserve"> </w:t>
      </w:r>
      <w:r w:rsidRPr="000D4688">
        <w:rPr>
          <w:rFonts w:hint="eastAsia"/>
          <w:rtl/>
        </w:rPr>
        <w:t>האמת</w:t>
      </w:r>
      <w:r w:rsidRPr="000D4688">
        <w:rPr>
          <w:rtl/>
        </w:rPr>
        <w:t xml:space="preserve"> </w:t>
      </w:r>
      <w:r w:rsidRPr="000D4688">
        <w:rPr>
          <w:rFonts w:hint="eastAsia"/>
          <w:rtl/>
        </w:rPr>
        <w:t>ואת</w:t>
      </w:r>
      <w:r w:rsidRPr="000D4688">
        <w:rPr>
          <w:rtl/>
        </w:rPr>
        <w:t xml:space="preserve"> </w:t>
      </w:r>
      <w:r w:rsidRPr="000D4688">
        <w:rPr>
          <w:rFonts w:hint="eastAsia"/>
          <w:rtl/>
        </w:rPr>
        <w:t>הצורך</w:t>
      </w:r>
      <w:r>
        <w:rPr>
          <w:rFonts w:hint="cs"/>
          <w:rtl/>
        </w:rPr>
        <w:t xml:space="preserve"> </w:t>
      </w:r>
      <w:r w:rsidRPr="000D4688">
        <w:rPr>
          <w:rFonts w:hint="eastAsia"/>
          <w:rtl/>
        </w:rPr>
        <w:t>לבטאה</w:t>
      </w:r>
      <w:r w:rsidRPr="000D4688">
        <w:rPr>
          <w:rtl/>
        </w:rPr>
        <w:t xml:space="preserve">. </w:t>
      </w:r>
      <w:r w:rsidRPr="000D4688">
        <w:rPr>
          <w:rFonts w:hint="eastAsia"/>
          <w:rtl/>
        </w:rPr>
        <w:t>עדותה</w:t>
      </w:r>
      <w:r w:rsidRPr="000D4688">
        <w:rPr>
          <w:rtl/>
        </w:rPr>
        <w:t xml:space="preserve"> </w:t>
      </w:r>
      <w:r w:rsidRPr="000D4688">
        <w:rPr>
          <w:rFonts w:hint="eastAsia"/>
          <w:rtl/>
        </w:rPr>
        <w:t>הראשית</w:t>
      </w:r>
      <w:r w:rsidRPr="000D4688">
        <w:rPr>
          <w:rtl/>
        </w:rPr>
        <w:t xml:space="preserve"> </w:t>
      </w:r>
      <w:r w:rsidRPr="000D4688">
        <w:rPr>
          <w:rFonts w:hint="eastAsia"/>
          <w:rtl/>
        </w:rPr>
        <w:t>הייתה</w:t>
      </w:r>
      <w:r w:rsidRPr="000D4688">
        <w:rPr>
          <w:rtl/>
        </w:rPr>
        <w:t xml:space="preserve"> </w:t>
      </w:r>
      <w:r w:rsidRPr="000D4688">
        <w:rPr>
          <w:rFonts w:hint="eastAsia"/>
          <w:rtl/>
        </w:rPr>
        <w:t>עניינית</w:t>
      </w:r>
      <w:r w:rsidRPr="000D4688">
        <w:rPr>
          <w:rtl/>
        </w:rPr>
        <w:t xml:space="preserve">, </w:t>
      </w:r>
      <w:r w:rsidRPr="000D4688">
        <w:rPr>
          <w:rFonts w:hint="eastAsia"/>
          <w:rtl/>
        </w:rPr>
        <w:t>סדורה</w:t>
      </w:r>
      <w:r w:rsidRPr="000D4688">
        <w:rPr>
          <w:rtl/>
        </w:rPr>
        <w:t xml:space="preserve"> </w:t>
      </w:r>
      <w:r w:rsidRPr="000D4688">
        <w:rPr>
          <w:rFonts w:hint="eastAsia"/>
          <w:rtl/>
        </w:rPr>
        <w:t>והשתלבה</w:t>
      </w:r>
      <w:r w:rsidRPr="000D4688">
        <w:rPr>
          <w:rtl/>
        </w:rPr>
        <w:t xml:space="preserve"> </w:t>
      </w:r>
      <w:r w:rsidRPr="000D4688">
        <w:rPr>
          <w:rFonts w:hint="eastAsia"/>
          <w:rtl/>
        </w:rPr>
        <w:t>עם</w:t>
      </w:r>
      <w:r w:rsidRPr="000D4688">
        <w:rPr>
          <w:rtl/>
        </w:rPr>
        <w:t xml:space="preserve"> </w:t>
      </w:r>
      <w:r w:rsidRPr="000D4688">
        <w:rPr>
          <w:rFonts w:hint="eastAsia"/>
          <w:rtl/>
        </w:rPr>
        <w:t>יתר</w:t>
      </w:r>
      <w:r w:rsidRPr="000D4688">
        <w:rPr>
          <w:rtl/>
        </w:rPr>
        <w:t xml:space="preserve"> </w:t>
      </w:r>
      <w:r w:rsidRPr="000D4688">
        <w:rPr>
          <w:rFonts w:hint="eastAsia"/>
          <w:rtl/>
        </w:rPr>
        <w:t>הראיות</w:t>
      </w:r>
      <w:r w:rsidRPr="000D4688">
        <w:rPr>
          <w:rtl/>
        </w:rPr>
        <w:t xml:space="preserve"> </w:t>
      </w:r>
      <w:r w:rsidRPr="000D4688">
        <w:rPr>
          <w:rFonts w:hint="eastAsia"/>
          <w:rtl/>
        </w:rPr>
        <w:t>שהובאו</w:t>
      </w:r>
      <w:r w:rsidRPr="000D4688">
        <w:rPr>
          <w:rtl/>
        </w:rPr>
        <w:t xml:space="preserve"> </w:t>
      </w:r>
      <w:r w:rsidRPr="000D4688">
        <w:rPr>
          <w:rFonts w:hint="eastAsia"/>
          <w:rtl/>
        </w:rPr>
        <w:t>בפנינו</w:t>
      </w:r>
      <w:r>
        <w:rPr>
          <w:rFonts w:hint="cs"/>
          <w:rtl/>
        </w:rPr>
        <w:t xml:space="preserve"> [...] </w:t>
      </w:r>
      <w:r w:rsidRPr="000D4688">
        <w:rPr>
          <w:rFonts w:hint="eastAsia"/>
          <w:rtl/>
        </w:rPr>
        <w:t>מצבה</w:t>
      </w:r>
      <w:r w:rsidRPr="000D4688">
        <w:rPr>
          <w:rtl/>
        </w:rPr>
        <w:t xml:space="preserve"> </w:t>
      </w:r>
      <w:r w:rsidRPr="000D4688">
        <w:rPr>
          <w:rFonts w:hint="eastAsia"/>
          <w:rtl/>
        </w:rPr>
        <w:t>השברירי</w:t>
      </w:r>
      <w:r w:rsidRPr="000D4688">
        <w:rPr>
          <w:rtl/>
        </w:rPr>
        <w:t xml:space="preserve"> </w:t>
      </w:r>
      <w:r w:rsidRPr="000D4688">
        <w:rPr>
          <w:rFonts w:hint="eastAsia"/>
          <w:rtl/>
        </w:rPr>
        <w:t>של</w:t>
      </w:r>
      <w:r w:rsidRPr="000D4688">
        <w:rPr>
          <w:rtl/>
        </w:rPr>
        <w:t xml:space="preserve"> </w:t>
      </w:r>
      <w:r w:rsidRPr="000D4688">
        <w:rPr>
          <w:rFonts w:hint="eastAsia"/>
          <w:rtl/>
        </w:rPr>
        <w:t>איה</w:t>
      </w:r>
      <w:r w:rsidRPr="000D4688">
        <w:rPr>
          <w:rtl/>
        </w:rPr>
        <w:t xml:space="preserve"> </w:t>
      </w:r>
      <w:r w:rsidRPr="000D4688">
        <w:rPr>
          <w:rFonts w:hint="eastAsia"/>
          <w:rtl/>
        </w:rPr>
        <w:t>אכן</w:t>
      </w:r>
      <w:r w:rsidRPr="000D4688">
        <w:rPr>
          <w:rtl/>
        </w:rPr>
        <w:t xml:space="preserve"> </w:t>
      </w:r>
      <w:r w:rsidRPr="000D4688">
        <w:rPr>
          <w:rFonts w:hint="eastAsia"/>
          <w:rtl/>
        </w:rPr>
        <w:t>נתן</w:t>
      </w:r>
      <w:r w:rsidRPr="000D4688">
        <w:rPr>
          <w:rtl/>
        </w:rPr>
        <w:t xml:space="preserve"> </w:t>
      </w:r>
      <w:r w:rsidRPr="000D4688">
        <w:rPr>
          <w:rFonts w:hint="eastAsia"/>
          <w:rtl/>
        </w:rPr>
        <w:t>את</w:t>
      </w:r>
      <w:r w:rsidRPr="000D4688">
        <w:rPr>
          <w:rtl/>
        </w:rPr>
        <w:t xml:space="preserve"> </w:t>
      </w:r>
      <w:r w:rsidRPr="000D4688">
        <w:rPr>
          <w:rFonts w:hint="eastAsia"/>
          <w:rtl/>
        </w:rPr>
        <w:t>אותותיו</w:t>
      </w:r>
      <w:r w:rsidRPr="000D4688">
        <w:rPr>
          <w:rtl/>
        </w:rPr>
        <w:t xml:space="preserve"> </w:t>
      </w:r>
      <w:r w:rsidRPr="000D4688">
        <w:rPr>
          <w:rFonts w:hint="eastAsia"/>
          <w:rtl/>
        </w:rPr>
        <w:t>ביכולתה</w:t>
      </w:r>
      <w:r w:rsidRPr="000D4688">
        <w:rPr>
          <w:rtl/>
        </w:rPr>
        <w:t xml:space="preserve"> </w:t>
      </w:r>
      <w:r w:rsidRPr="000D4688">
        <w:rPr>
          <w:rFonts w:hint="eastAsia"/>
          <w:rtl/>
        </w:rPr>
        <w:t>לעמוד</w:t>
      </w:r>
      <w:r w:rsidRPr="000D4688">
        <w:rPr>
          <w:rtl/>
        </w:rPr>
        <w:t xml:space="preserve"> </w:t>
      </w:r>
      <w:r w:rsidRPr="000D4688">
        <w:rPr>
          <w:rFonts w:hint="eastAsia"/>
          <w:rtl/>
        </w:rPr>
        <w:t>במשך</w:t>
      </w:r>
      <w:r w:rsidRPr="000D4688">
        <w:rPr>
          <w:rtl/>
        </w:rPr>
        <w:t xml:space="preserve"> </w:t>
      </w:r>
      <w:r w:rsidRPr="000D4688">
        <w:rPr>
          <w:rFonts w:hint="eastAsia"/>
          <w:rtl/>
        </w:rPr>
        <w:t>שעות</w:t>
      </w:r>
      <w:r w:rsidRPr="000D4688">
        <w:rPr>
          <w:rtl/>
        </w:rPr>
        <w:t xml:space="preserve"> </w:t>
      </w:r>
      <w:r w:rsidRPr="000D4688">
        <w:rPr>
          <w:rFonts w:hint="eastAsia"/>
          <w:rtl/>
        </w:rPr>
        <w:t>על</w:t>
      </w:r>
      <w:r w:rsidRPr="000D4688">
        <w:rPr>
          <w:rtl/>
        </w:rPr>
        <w:t xml:space="preserve"> </w:t>
      </w:r>
      <w:r w:rsidRPr="000D4688">
        <w:rPr>
          <w:rFonts w:hint="eastAsia"/>
          <w:rtl/>
        </w:rPr>
        <w:t>דוכן</w:t>
      </w:r>
      <w:r w:rsidRPr="000D4688">
        <w:rPr>
          <w:rtl/>
        </w:rPr>
        <w:t xml:space="preserve"> </w:t>
      </w:r>
      <w:r w:rsidRPr="000D4688">
        <w:rPr>
          <w:rFonts w:hint="eastAsia"/>
          <w:rtl/>
        </w:rPr>
        <w:t>העדים</w:t>
      </w:r>
      <w:r w:rsidRPr="000D4688">
        <w:rPr>
          <w:rtl/>
        </w:rPr>
        <w:t xml:space="preserve"> </w:t>
      </w:r>
      <w:r w:rsidRPr="000D4688">
        <w:rPr>
          <w:rFonts w:hint="eastAsia"/>
          <w:rtl/>
        </w:rPr>
        <w:t>ולהשיב</w:t>
      </w:r>
      <w:r w:rsidRPr="000D4688">
        <w:rPr>
          <w:rtl/>
        </w:rPr>
        <w:t xml:space="preserve"> </w:t>
      </w:r>
      <w:r w:rsidRPr="000D4688">
        <w:rPr>
          <w:rFonts w:hint="eastAsia"/>
          <w:rtl/>
        </w:rPr>
        <w:t>על</w:t>
      </w:r>
      <w:r w:rsidRPr="000D4688">
        <w:rPr>
          <w:rtl/>
        </w:rPr>
        <w:t xml:space="preserve"> </w:t>
      </w:r>
      <w:r w:rsidRPr="000D4688">
        <w:rPr>
          <w:rFonts w:hint="eastAsia"/>
          <w:rtl/>
        </w:rPr>
        <w:t>שאלות</w:t>
      </w:r>
      <w:r w:rsidRPr="000D4688">
        <w:rPr>
          <w:rtl/>
        </w:rPr>
        <w:t xml:space="preserve"> </w:t>
      </w:r>
      <w:r w:rsidRPr="000D4688">
        <w:rPr>
          <w:rFonts w:hint="eastAsia"/>
          <w:rtl/>
        </w:rPr>
        <w:t>קשות</w:t>
      </w:r>
      <w:r w:rsidRPr="000D4688">
        <w:rPr>
          <w:rtl/>
        </w:rPr>
        <w:t xml:space="preserve"> </w:t>
      </w:r>
      <w:r w:rsidRPr="000D4688">
        <w:rPr>
          <w:rFonts w:hint="eastAsia"/>
          <w:rtl/>
        </w:rPr>
        <w:t>שהופנו</w:t>
      </w:r>
      <w:r w:rsidRPr="000D4688">
        <w:rPr>
          <w:rtl/>
        </w:rPr>
        <w:t xml:space="preserve"> </w:t>
      </w:r>
      <w:r w:rsidRPr="000D4688">
        <w:rPr>
          <w:rFonts w:hint="eastAsia"/>
          <w:rtl/>
        </w:rPr>
        <w:t>אליה</w:t>
      </w:r>
      <w:r w:rsidRPr="000D4688">
        <w:rPr>
          <w:rtl/>
        </w:rPr>
        <w:t xml:space="preserve">, </w:t>
      </w:r>
      <w:r w:rsidRPr="000D4688">
        <w:rPr>
          <w:rFonts w:hint="eastAsia"/>
          <w:rtl/>
        </w:rPr>
        <w:t>בפרט</w:t>
      </w:r>
      <w:r w:rsidRPr="000D4688">
        <w:rPr>
          <w:rtl/>
        </w:rPr>
        <w:t xml:space="preserve"> </w:t>
      </w:r>
      <w:r w:rsidRPr="000D4688">
        <w:rPr>
          <w:rFonts w:hint="eastAsia"/>
          <w:rtl/>
        </w:rPr>
        <w:t>כשהיא</w:t>
      </w:r>
      <w:r w:rsidRPr="000D4688">
        <w:rPr>
          <w:rtl/>
        </w:rPr>
        <w:t xml:space="preserve"> </w:t>
      </w:r>
      <w:r w:rsidRPr="000D4688">
        <w:rPr>
          <w:rFonts w:hint="eastAsia"/>
          <w:rtl/>
        </w:rPr>
        <w:t>מודעת</w:t>
      </w:r>
      <w:r w:rsidRPr="000D4688">
        <w:rPr>
          <w:rtl/>
        </w:rPr>
        <w:t xml:space="preserve"> </w:t>
      </w:r>
      <w:r w:rsidRPr="000D4688">
        <w:rPr>
          <w:rFonts w:hint="eastAsia"/>
          <w:rtl/>
        </w:rPr>
        <w:t>להשלכה</w:t>
      </w:r>
      <w:r w:rsidRPr="000D4688">
        <w:rPr>
          <w:rtl/>
        </w:rPr>
        <w:t xml:space="preserve"> </w:t>
      </w:r>
      <w:r w:rsidRPr="000D4688">
        <w:rPr>
          <w:rFonts w:hint="eastAsia"/>
          <w:rtl/>
        </w:rPr>
        <w:t>של</w:t>
      </w:r>
      <w:r w:rsidRPr="000D4688">
        <w:rPr>
          <w:rtl/>
        </w:rPr>
        <w:t xml:space="preserve"> </w:t>
      </w:r>
      <w:r w:rsidRPr="000D4688">
        <w:rPr>
          <w:rFonts w:hint="eastAsia"/>
          <w:rtl/>
        </w:rPr>
        <w:t>תשובותיה</w:t>
      </w:r>
      <w:r w:rsidRPr="000D4688">
        <w:rPr>
          <w:rtl/>
        </w:rPr>
        <w:t xml:space="preserve"> </w:t>
      </w:r>
      <w:r w:rsidRPr="000D4688">
        <w:rPr>
          <w:rFonts w:hint="eastAsia"/>
          <w:rtl/>
        </w:rPr>
        <w:t>על</w:t>
      </w:r>
      <w:r w:rsidRPr="000D4688">
        <w:rPr>
          <w:rtl/>
        </w:rPr>
        <w:t xml:space="preserve"> </w:t>
      </w:r>
      <w:r w:rsidRPr="000D4688">
        <w:rPr>
          <w:rFonts w:hint="eastAsia"/>
          <w:rtl/>
        </w:rPr>
        <w:t>מצבו</w:t>
      </w:r>
      <w:r w:rsidRPr="000D4688">
        <w:rPr>
          <w:rtl/>
        </w:rPr>
        <w:t xml:space="preserve"> </w:t>
      </w:r>
      <w:r w:rsidRPr="000D4688">
        <w:rPr>
          <w:rFonts w:hint="eastAsia"/>
          <w:rtl/>
        </w:rPr>
        <w:t>של</w:t>
      </w:r>
      <w:r w:rsidRPr="000D4688">
        <w:rPr>
          <w:rtl/>
        </w:rPr>
        <w:t xml:space="preserve"> </w:t>
      </w:r>
      <w:r w:rsidRPr="000D4688">
        <w:rPr>
          <w:rFonts w:hint="eastAsia"/>
          <w:rtl/>
        </w:rPr>
        <w:t>אחיה</w:t>
      </w:r>
      <w:r w:rsidRPr="000D4688">
        <w:rPr>
          <w:rtl/>
        </w:rPr>
        <w:t xml:space="preserve">, </w:t>
      </w:r>
      <w:r w:rsidRPr="000D4688">
        <w:rPr>
          <w:rFonts w:hint="eastAsia"/>
          <w:rtl/>
        </w:rPr>
        <w:t>הנאשם</w:t>
      </w:r>
      <w:r w:rsidR="0038460B">
        <w:rPr>
          <w:rFonts w:hint="cs"/>
          <w:rtl/>
        </w:rPr>
        <w:t xml:space="preserve"> [המערער </w:t>
      </w:r>
      <w:r w:rsidR="0038460B">
        <w:rPr>
          <w:rtl/>
        </w:rPr>
        <w:t>–</w:t>
      </w:r>
      <w:r w:rsidR="0038460B">
        <w:rPr>
          <w:rFonts w:hint="cs"/>
          <w:rtl/>
        </w:rPr>
        <w:t xml:space="preserve"> </w:t>
      </w:r>
      <w:r w:rsidR="0038460B" w:rsidRPr="00884002">
        <w:rPr>
          <w:rFonts w:ascii="Century" w:hAnsi="Century" w:cs="Miriam" w:hint="eastAsia"/>
          <w:b/>
          <w:spacing w:val="0"/>
          <w:szCs w:val="24"/>
          <w:rtl/>
        </w:rPr>
        <w:t>י</w:t>
      </w:r>
      <w:r w:rsidR="0038460B" w:rsidRPr="00884002">
        <w:rPr>
          <w:rFonts w:ascii="Century" w:hAnsi="Century" w:cs="Miriam"/>
          <w:b/>
          <w:spacing w:val="0"/>
          <w:szCs w:val="24"/>
          <w:rtl/>
        </w:rPr>
        <w:t xml:space="preserve">' </w:t>
      </w:r>
      <w:r w:rsidR="0038460B" w:rsidRPr="00884002">
        <w:rPr>
          <w:rFonts w:ascii="Century" w:hAnsi="Century" w:cs="Miriam" w:hint="eastAsia"/>
          <w:b/>
          <w:spacing w:val="0"/>
          <w:szCs w:val="24"/>
          <w:rtl/>
        </w:rPr>
        <w:t>א</w:t>
      </w:r>
      <w:r w:rsidR="0038460B" w:rsidRPr="00884002">
        <w:rPr>
          <w:rFonts w:ascii="Century" w:hAnsi="Century" w:cs="Miriam"/>
          <w:b/>
          <w:spacing w:val="0"/>
          <w:szCs w:val="24"/>
          <w:rtl/>
        </w:rPr>
        <w:t>'</w:t>
      </w:r>
      <w:r w:rsidR="0038460B">
        <w:rPr>
          <w:rFonts w:hint="cs"/>
          <w:rtl/>
        </w:rPr>
        <w:t>]</w:t>
      </w:r>
      <w:r w:rsidRPr="000D4688">
        <w:rPr>
          <w:rtl/>
        </w:rPr>
        <w:t xml:space="preserve">. </w:t>
      </w:r>
      <w:r w:rsidRPr="000D4688">
        <w:rPr>
          <w:rFonts w:hint="eastAsia"/>
          <w:rtl/>
        </w:rPr>
        <w:t>כאמור</w:t>
      </w:r>
      <w:r w:rsidRPr="000D4688">
        <w:rPr>
          <w:rtl/>
        </w:rPr>
        <w:t xml:space="preserve">, </w:t>
      </w:r>
      <w:r w:rsidRPr="000D4688">
        <w:rPr>
          <w:rFonts w:hint="eastAsia"/>
          <w:rtl/>
        </w:rPr>
        <w:t>היא</w:t>
      </w:r>
      <w:r w:rsidRPr="000D4688">
        <w:rPr>
          <w:rtl/>
        </w:rPr>
        <w:t xml:space="preserve"> </w:t>
      </w:r>
      <w:r w:rsidRPr="000D4688">
        <w:rPr>
          <w:rFonts w:hint="eastAsia"/>
          <w:rtl/>
        </w:rPr>
        <w:t>השיבה</w:t>
      </w:r>
      <w:r w:rsidRPr="000D4688">
        <w:rPr>
          <w:rtl/>
        </w:rPr>
        <w:t xml:space="preserve"> </w:t>
      </w:r>
      <w:r w:rsidRPr="000D4688">
        <w:rPr>
          <w:rFonts w:hint="eastAsia"/>
          <w:rtl/>
        </w:rPr>
        <w:t>באיטיות</w:t>
      </w:r>
      <w:r w:rsidRPr="000D4688">
        <w:rPr>
          <w:rtl/>
        </w:rPr>
        <w:t xml:space="preserve"> </w:t>
      </w:r>
      <w:r w:rsidRPr="000D4688">
        <w:rPr>
          <w:rFonts w:hint="eastAsia"/>
          <w:rtl/>
        </w:rPr>
        <w:t>ובלחש</w:t>
      </w:r>
      <w:r w:rsidRPr="000D4688">
        <w:rPr>
          <w:rtl/>
        </w:rPr>
        <w:t xml:space="preserve">, </w:t>
      </w:r>
      <w:r w:rsidRPr="000D4688">
        <w:rPr>
          <w:rFonts w:hint="eastAsia"/>
          <w:rtl/>
        </w:rPr>
        <w:t>לעיתים</w:t>
      </w:r>
      <w:r w:rsidRPr="000D4688">
        <w:rPr>
          <w:rtl/>
        </w:rPr>
        <w:t xml:space="preserve"> </w:t>
      </w:r>
      <w:r w:rsidRPr="000D4688">
        <w:rPr>
          <w:rFonts w:hint="eastAsia"/>
          <w:rtl/>
        </w:rPr>
        <w:t>נמנעה</w:t>
      </w:r>
      <w:r w:rsidRPr="000D4688">
        <w:rPr>
          <w:rtl/>
        </w:rPr>
        <w:t xml:space="preserve"> </w:t>
      </w:r>
      <w:r w:rsidRPr="000D4688">
        <w:rPr>
          <w:rFonts w:hint="eastAsia"/>
          <w:rtl/>
        </w:rPr>
        <w:t>מלענות</w:t>
      </w:r>
      <w:r w:rsidRPr="000D4688">
        <w:rPr>
          <w:rtl/>
        </w:rPr>
        <w:t xml:space="preserve"> </w:t>
      </w:r>
      <w:r w:rsidRPr="000D4688">
        <w:rPr>
          <w:rFonts w:hint="eastAsia"/>
          <w:rtl/>
        </w:rPr>
        <w:t>או</w:t>
      </w:r>
      <w:r w:rsidRPr="000D4688">
        <w:rPr>
          <w:rtl/>
        </w:rPr>
        <w:t xml:space="preserve"> </w:t>
      </w:r>
      <w:r w:rsidRPr="000D4688">
        <w:rPr>
          <w:rFonts w:hint="eastAsia"/>
          <w:rtl/>
        </w:rPr>
        <w:t>הנהנה</w:t>
      </w:r>
      <w:r w:rsidRPr="000D4688">
        <w:rPr>
          <w:rtl/>
        </w:rPr>
        <w:t xml:space="preserve"> </w:t>
      </w:r>
      <w:r w:rsidRPr="000D4688">
        <w:rPr>
          <w:rFonts w:hint="eastAsia"/>
          <w:rtl/>
        </w:rPr>
        <w:t>בראשה</w:t>
      </w:r>
      <w:r w:rsidRPr="000D4688">
        <w:rPr>
          <w:rtl/>
        </w:rPr>
        <w:t xml:space="preserve">. </w:t>
      </w:r>
      <w:r w:rsidRPr="000D4688">
        <w:rPr>
          <w:rFonts w:hint="eastAsia"/>
          <w:rtl/>
        </w:rPr>
        <w:t>לעיתים</w:t>
      </w:r>
      <w:r w:rsidRPr="000D4688">
        <w:rPr>
          <w:rtl/>
        </w:rPr>
        <w:t xml:space="preserve"> </w:t>
      </w:r>
      <w:r w:rsidRPr="000D4688">
        <w:rPr>
          <w:rFonts w:hint="eastAsia"/>
          <w:rtl/>
        </w:rPr>
        <w:t>פרצה</w:t>
      </w:r>
      <w:r w:rsidRPr="000D4688">
        <w:rPr>
          <w:rtl/>
        </w:rPr>
        <w:t xml:space="preserve"> </w:t>
      </w:r>
      <w:r w:rsidRPr="000D4688">
        <w:rPr>
          <w:rFonts w:hint="eastAsia"/>
          <w:rtl/>
        </w:rPr>
        <w:t>בבכי</w:t>
      </w:r>
      <w:r w:rsidRPr="000D4688">
        <w:rPr>
          <w:rtl/>
        </w:rPr>
        <w:t xml:space="preserve">, </w:t>
      </w:r>
      <w:r w:rsidRPr="000D4688">
        <w:rPr>
          <w:rFonts w:hint="eastAsia"/>
          <w:rtl/>
        </w:rPr>
        <w:t>כשנאלצה</w:t>
      </w:r>
      <w:r w:rsidRPr="000D4688">
        <w:rPr>
          <w:rtl/>
        </w:rPr>
        <w:t xml:space="preserve"> </w:t>
      </w:r>
      <w:r w:rsidRPr="000D4688">
        <w:rPr>
          <w:rFonts w:hint="eastAsia"/>
          <w:rtl/>
        </w:rPr>
        <w:t>לשחזר</w:t>
      </w:r>
      <w:r w:rsidRPr="000D4688">
        <w:rPr>
          <w:rtl/>
        </w:rPr>
        <w:t xml:space="preserve"> </w:t>
      </w:r>
      <w:r w:rsidRPr="000D4688">
        <w:rPr>
          <w:rFonts w:hint="eastAsia"/>
          <w:rtl/>
        </w:rPr>
        <w:t>רגעים</w:t>
      </w:r>
      <w:r w:rsidRPr="000D4688">
        <w:rPr>
          <w:rtl/>
        </w:rPr>
        <w:t xml:space="preserve"> </w:t>
      </w:r>
      <w:r w:rsidRPr="000D4688">
        <w:rPr>
          <w:rFonts w:hint="eastAsia"/>
          <w:rtl/>
        </w:rPr>
        <w:t>קשים</w:t>
      </w:r>
      <w:r w:rsidRPr="000D4688">
        <w:rPr>
          <w:rtl/>
        </w:rPr>
        <w:t xml:space="preserve"> </w:t>
      </w:r>
      <w:r w:rsidRPr="000D4688">
        <w:rPr>
          <w:rFonts w:hint="eastAsia"/>
          <w:rtl/>
        </w:rPr>
        <w:t>מתוך</w:t>
      </w:r>
      <w:r w:rsidRPr="000D4688">
        <w:rPr>
          <w:rtl/>
        </w:rPr>
        <w:t xml:space="preserve"> </w:t>
      </w:r>
      <w:r w:rsidRPr="000D4688">
        <w:rPr>
          <w:rFonts w:hint="eastAsia"/>
          <w:rtl/>
        </w:rPr>
        <w:t>מה</w:t>
      </w:r>
      <w:r w:rsidRPr="000D4688">
        <w:rPr>
          <w:rtl/>
        </w:rPr>
        <w:t xml:space="preserve"> </w:t>
      </w:r>
      <w:r w:rsidRPr="000D4688">
        <w:rPr>
          <w:rFonts w:hint="eastAsia"/>
          <w:rtl/>
        </w:rPr>
        <w:t>שחוותה</w:t>
      </w:r>
      <w:r w:rsidRPr="000D4688">
        <w:rPr>
          <w:rtl/>
        </w:rPr>
        <w:t xml:space="preserve"> </w:t>
      </w:r>
      <w:r w:rsidRPr="000D4688">
        <w:rPr>
          <w:rFonts w:hint="eastAsia"/>
          <w:rtl/>
        </w:rPr>
        <w:t>או</w:t>
      </w:r>
      <w:r w:rsidRPr="000D4688">
        <w:rPr>
          <w:rtl/>
        </w:rPr>
        <w:t xml:space="preserve"> </w:t>
      </w:r>
      <w:r w:rsidRPr="000D4688">
        <w:rPr>
          <w:rFonts w:hint="eastAsia"/>
          <w:rtl/>
        </w:rPr>
        <w:t>כאשר</w:t>
      </w:r>
      <w:r w:rsidRPr="000D4688">
        <w:rPr>
          <w:rtl/>
        </w:rPr>
        <w:t xml:space="preserve"> </w:t>
      </w:r>
      <w:r w:rsidRPr="000D4688">
        <w:rPr>
          <w:rFonts w:hint="eastAsia"/>
          <w:rtl/>
        </w:rPr>
        <w:t>צפתה</w:t>
      </w:r>
      <w:r w:rsidRPr="000D4688">
        <w:rPr>
          <w:rtl/>
        </w:rPr>
        <w:t xml:space="preserve"> </w:t>
      </w:r>
      <w:r w:rsidRPr="000D4688">
        <w:rPr>
          <w:rFonts w:hint="eastAsia"/>
          <w:rtl/>
        </w:rPr>
        <w:t>בדמותה</w:t>
      </w:r>
      <w:r w:rsidRPr="000D4688">
        <w:rPr>
          <w:rtl/>
        </w:rPr>
        <w:t xml:space="preserve"> </w:t>
      </w:r>
      <w:r w:rsidRPr="000D4688">
        <w:rPr>
          <w:rFonts w:hint="eastAsia"/>
          <w:rtl/>
        </w:rPr>
        <w:t>של</w:t>
      </w:r>
      <w:r w:rsidRPr="000D4688">
        <w:rPr>
          <w:rtl/>
        </w:rPr>
        <w:t xml:space="preserve"> </w:t>
      </w:r>
      <w:proofErr w:type="spellStart"/>
      <w:r w:rsidRPr="000D4688">
        <w:rPr>
          <w:rFonts w:hint="eastAsia"/>
          <w:rtl/>
        </w:rPr>
        <w:t>אחלאם</w:t>
      </w:r>
      <w:proofErr w:type="spellEnd"/>
      <w:r>
        <w:rPr>
          <w:rFonts w:hint="cs"/>
          <w:rtl/>
        </w:rPr>
        <w:t xml:space="preserve"> </w:t>
      </w:r>
      <w:r w:rsidRPr="000D4688">
        <w:rPr>
          <w:rFonts w:ascii="Century" w:hAnsi="Century" w:hint="cs"/>
          <w:rtl/>
        </w:rPr>
        <w:t>[המנוחה</w:t>
      </w:r>
      <w:r w:rsidRPr="000D4688">
        <w:rPr>
          <w:rFonts w:hint="cs"/>
          <w:rtl/>
        </w:rPr>
        <w:t xml:space="preserve"> </w:t>
      </w:r>
      <w:r>
        <w:rPr>
          <w:rtl/>
        </w:rPr>
        <w:t>–</w:t>
      </w:r>
      <w:r>
        <w:rPr>
          <w:rFonts w:hint="cs"/>
          <w:rtl/>
        </w:rPr>
        <w:t xml:space="preserve"> </w:t>
      </w:r>
      <w:r w:rsidRPr="000D4688">
        <w:rPr>
          <w:rFonts w:ascii="Century" w:hAnsi="Century" w:cs="Miriam" w:hint="cs"/>
          <w:b/>
          <w:spacing w:val="0"/>
          <w:szCs w:val="24"/>
          <w:rtl/>
        </w:rPr>
        <w:t>י' א'</w:t>
      </w:r>
      <w:r>
        <w:rPr>
          <w:rFonts w:hint="cs"/>
          <w:rtl/>
        </w:rPr>
        <w:t>]</w:t>
      </w:r>
      <w:r w:rsidRPr="000D4688">
        <w:rPr>
          <w:rtl/>
        </w:rPr>
        <w:t xml:space="preserve"> </w:t>
      </w:r>
      <w:r w:rsidRPr="000D4688">
        <w:rPr>
          <w:rFonts w:hint="eastAsia"/>
          <w:rtl/>
        </w:rPr>
        <w:t>בסרטוני</w:t>
      </w:r>
      <w:r w:rsidRPr="000D4688">
        <w:rPr>
          <w:rtl/>
        </w:rPr>
        <w:t xml:space="preserve"> </w:t>
      </w:r>
      <w:r w:rsidRPr="000D4688">
        <w:rPr>
          <w:rFonts w:hint="eastAsia"/>
          <w:rtl/>
        </w:rPr>
        <w:t>מצלמת</w:t>
      </w:r>
      <w:r w:rsidRPr="000D4688">
        <w:rPr>
          <w:rtl/>
        </w:rPr>
        <w:t xml:space="preserve"> </w:t>
      </w:r>
      <w:r w:rsidRPr="000D4688">
        <w:rPr>
          <w:rFonts w:hint="eastAsia"/>
          <w:rtl/>
        </w:rPr>
        <w:t>האבטחה</w:t>
      </w:r>
      <w:r w:rsidRPr="000D4688">
        <w:rPr>
          <w:rtl/>
        </w:rPr>
        <w:t xml:space="preserve">. </w:t>
      </w:r>
      <w:r w:rsidRPr="000D4688">
        <w:rPr>
          <w:rFonts w:hint="eastAsia"/>
          <w:rtl/>
        </w:rPr>
        <w:t>כל</w:t>
      </w:r>
      <w:r w:rsidRPr="000D4688">
        <w:rPr>
          <w:rtl/>
        </w:rPr>
        <w:t xml:space="preserve"> </w:t>
      </w:r>
      <w:r w:rsidRPr="000D4688">
        <w:rPr>
          <w:rFonts w:hint="eastAsia"/>
          <w:rtl/>
        </w:rPr>
        <w:t>אלה</w:t>
      </w:r>
      <w:r w:rsidRPr="000D4688">
        <w:rPr>
          <w:rtl/>
        </w:rPr>
        <w:t xml:space="preserve"> </w:t>
      </w:r>
      <w:r w:rsidRPr="000D4688">
        <w:rPr>
          <w:rFonts w:hint="eastAsia"/>
          <w:rtl/>
        </w:rPr>
        <w:t>לא</w:t>
      </w:r>
      <w:r w:rsidRPr="000D4688">
        <w:rPr>
          <w:rtl/>
        </w:rPr>
        <w:t xml:space="preserve"> </w:t>
      </w:r>
      <w:r w:rsidRPr="000D4688">
        <w:rPr>
          <w:rFonts w:hint="eastAsia"/>
          <w:rtl/>
        </w:rPr>
        <w:t>העידו</w:t>
      </w:r>
      <w:r w:rsidRPr="000D4688">
        <w:rPr>
          <w:rtl/>
        </w:rPr>
        <w:t xml:space="preserve"> </w:t>
      </w:r>
      <w:r w:rsidRPr="000D4688">
        <w:rPr>
          <w:rFonts w:hint="eastAsia"/>
          <w:rtl/>
        </w:rPr>
        <w:t>על</w:t>
      </w:r>
      <w:r w:rsidRPr="000D4688">
        <w:rPr>
          <w:rtl/>
        </w:rPr>
        <w:t xml:space="preserve"> </w:t>
      </w:r>
      <w:r w:rsidRPr="000D4688">
        <w:rPr>
          <w:rFonts w:hint="eastAsia"/>
          <w:rtl/>
        </w:rPr>
        <w:t>חוסר</w:t>
      </w:r>
      <w:r w:rsidRPr="000D4688">
        <w:rPr>
          <w:rtl/>
        </w:rPr>
        <w:t xml:space="preserve"> </w:t>
      </w:r>
      <w:r w:rsidRPr="000D4688">
        <w:rPr>
          <w:rFonts w:hint="eastAsia"/>
          <w:rtl/>
        </w:rPr>
        <w:t>מהימנותה</w:t>
      </w:r>
      <w:r w:rsidRPr="000D4688">
        <w:rPr>
          <w:rtl/>
        </w:rPr>
        <w:t xml:space="preserve">. </w:t>
      </w:r>
      <w:r w:rsidRPr="000D4688">
        <w:rPr>
          <w:rFonts w:hint="eastAsia"/>
          <w:rtl/>
        </w:rPr>
        <w:t>נהפוך</w:t>
      </w:r>
      <w:r w:rsidRPr="000D4688">
        <w:rPr>
          <w:rtl/>
        </w:rPr>
        <w:t xml:space="preserve"> </w:t>
      </w:r>
      <w:r w:rsidRPr="000D4688">
        <w:rPr>
          <w:rFonts w:hint="eastAsia"/>
          <w:rtl/>
        </w:rPr>
        <w:t>הוא</w:t>
      </w:r>
      <w:r w:rsidRPr="000D4688">
        <w:rPr>
          <w:rtl/>
        </w:rPr>
        <w:t xml:space="preserve">, </w:t>
      </w:r>
      <w:r w:rsidRPr="000D4688">
        <w:rPr>
          <w:rFonts w:hint="eastAsia"/>
          <w:rtl/>
        </w:rPr>
        <w:t>הוסיפו</w:t>
      </w:r>
      <w:r w:rsidRPr="000D4688">
        <w:rPr>
          <w:rtl/>
        </w:rPr>
        <w:t xml:space="preserve"> </w:t>
      </w:r>
      <w:proofErr w:type="spellStart"/>
      <w:r w:rsidRPr="000D4688">
        <w:rPr>
          <w:rFonts w:hint="eastAsia"/>
          <w:rtl/>
        </w:rPr>
        <w:t>מימד</w:t>
      </w:r>
      <w:proofErr w:type="spellEnd"/>
      <w:r w:rsidRPr="000D4688">
        <w:rPr>
          <w:rtl/>
        </w:rPr>
        <w:t xml:space="preserve"> </w:t>
      </w:r>
      <w:r w:rsidRPr="000D4688">
        <w:rPr>
          <w:rFonts w:hint="eastAsia"/>
          <w:rtl/>
        </w:rPr>
        <w:t>של</w:t>
      </w:r>
      <w:r w:rsidRPr="000D4688">
        <w:rPr>
          <w:rtl/>
        </w:rPr>
        <w:t xml:space="preserve"> </w:t>
      </w:r>
      <w:r w:rsidRPr="000D4688">
        <w:rPr>
          <w:rFonts w:hint="eastAsia"/>
          <w:rtl/>
        </w:rPr>
        <w:t>אמינות</w:t>
      </w:r>
      <w:r w:rsidRPr="000D4688">
        <w:rPr>
          <w:rtl/>
        </w:rPr>
        <w:t xml:space="preserve"> </w:t>
      </w:r>
      <w:r w:rsidRPr="000D4688">
        <w:rPr>
          <w:rFonts w:hint="eastAsia"/>
          <w:rtl/>
        </w:rPr>
        <w:t>לגרסתה</w:t>
      </w:r>
      <w:r w:rsidRPr="000D4688">
        <w:rPr>
          <w:rtl/>
        </w:rPr>
        <w:t xml:space="preserve">, </w:t>
      </w:r>
      <w:r w:rsidRPr="000D4688">
        <w:rPr>
          <w:rFonts w:hint="eastAsia"/>
          <w:rtl/>
        </w:rPr>
        <w:t>שכן</w:t>
      </w:r>
      <w:r w:rsidRPr="000D4688">
        <w:rPr>
          <w:rtl/>
        </w:rPr>
        <w:t xml:space="preserve"> </w:t>
      </w:r>
      <w:r w:rsidRPr="000D4688">
        <w:rPr>
          <w:rFonts w:hint="eastAsia"/>
          <w:rtl/>
        </w:rPr>
        <w:t>למרות</w:t>
      </w:r>
      <w:r w:rsidRPr="000D4688">
        <w:rPr>
          <w:rtl/>
        </w:rPr>
        <w:t xml:space="preserve"> </w:t>
      </w:r>
      <w:r w:rsidRPr="000D4688">
        <w:rPr>
          <w:rFonts w:hint="eastAsia"/>
          <w:rtl/>
        </w:rPr>
        <w:t>הקושי</w:t>
      </w:r>
      <w:r w:rsidRPr="000D4688">
        <w:rPr>
          <w:rtl/>
        </w:rPr>
        <w:t xml:space="preserve"> </w:t>
      </w:r>
      <w:r w:rsidRPr="000D4688">
        <w:rPr>
          <w:rFonts w:hint="eastAsia"/>
          <w:rtl/>
        </w:rPr>
        <w:t>הרב</w:t>
      </w:r>
      <w:r w:rsidRPr="000D4688">
        <w:rPr>
          <w:rtl/>
        </w:rPr>
        <w:t xml:space="preserve"> </w:t>
      </w:r>
      <w:r w:rsidRPr="000D4688">
        <w:rPr>
          <w:rFonts w:hint="eastAsia"/>
          <w:rtl/>
        </w:rPr>
        <w:t>היא</w:t>
      </w:r>
      <w:r w:rsidRPr="000D4688">
        <w:rPr>
          <w:rtl/>
        </w:rPr>
        <w:t xml:space="preserve"> </w:t>
      </w:r>
      <w:r w:rsidRPr="000D4688">
        <w:rPr>
          <w:rFonts w:hint="eastAsia"/>
          <w:rtl/>
        </w:rPr>
        <w:t>נאחזה</w:t>
      </w:r>
      <w:r w:rsidRPr="000D4688">
        <w:rPr>
          <w:rtl/>
        </w:rPr>
        <w:t xml:space="preserve"> </w:t>
      </w:r>
      <w:r w:rsidRPr="000D4688">
        <w:rPr>
          <w:rFonts w:hint="eastAsia"/>
          <w:rtl/>
        </w:rPr>
        <w:t>בשלב</w:t>
      </w:r>
      <w:r w:rsidRPr="000D4688">
        <w:rPr>
          <w:rtl/>
        </w:rPr>
        <w:t xml:space="preserve"> </w:t>
      </w:r>
      <w:r w:rsidRPr="000D4688">
        <w:rPr>
          <w:rFonts w:hint="eastAsia"/>
          <w:rtl/>
        </w:rPr>
        <w:t>העדות</w:t>
      </w:r>
      <w:r w:rsidRPr="000D4688">
        <w:rPr>
          <w:rtl/>
        </w:rPr>
        <w:t xml:space="preserve"> </w:t>
      </w:r>
      <w:r w:rsidRPr="000D4688">
        <w:rPr>
          <w:rFonts w:hint="eastAsia"/>
          <w:rtl/>
        </w:rPr>
        <w:t>הראשית</w:t>
      </w:r>
      <w:r w:rsidRPr="000D4688">
        <w:rPr>
          <w:rtl/>
        </w:rPr>
        <w:t xml:space="preserve"> </w:t>
      </w:r>
      <w:r w:rsidRPr="000D4688">
        <w:rPr>
          <w:rFonts w:hint="eastAsia"/>
          <w:rtl/>
        </w:rPr>
        <w:t>בגרסה</w:t>
      </w:r>
      <w:r w:rsidRPr="000D4688">
        <w:rPr>
          <w:rtl/>
        </w:rPr>
        <w:t xml:space="preserve"> </w:t>
      </w:r>
      <w:r w:rsidRPr="000D4688">
        <w:rPr>
          <w:rFonts w:hint="eastAsia"/>
          <w:rtl/>
        </w:rPr>
        <w:t>המפלילה</w:t>
      </w:r>
      <w:r w:rsidRPr="000D4688">
        <w:rPr>
          <w:rtl/>
        </w:rPr>
        <w:t xml:space="preserve"> </w:t>
      </w:r>
      <w:r w:rsidRPr="000D4688">
        <w:rPr>
          <w:rFonts w:hint="eastAsia"/>
          <w:rtl/>
        </w:rPr>
        <w:t>שמסרה</w:t>
      </w:r>
      <w:r w:rsidRPr="000D4688">
        <w:rPr>
          <w:rtl/>
        </w:rPr>
        <w:t xml:space="preserve"> </w:t>
      </w:r>
      <w:r w:rsidRPr="000D4688">
        <w:rPr>
          <w:rFonts w:hint="eastAsia"/>
          <w:rtl/>
        </w:rPr>
        <w:t>במשטרה</w:t>
      </w:r>
      <w:r>
        <w:rPr>
          <w:rFonts w:hint="cs"/>
          <w:rtl/>
        </w:rPr>
        <w:t>" (פסקה 110 להכרעת הדין)</w:t>
      </w:r>
      <w:r w:rsidRPr="000D4688">
        <w:rPr>
          <w:rtl/>
        </w:rPr>
        <w:t>.</w:t>
      </w:r>
    </w:p>
    <w:p w:rsidR="00C07A24" w:rsidRDefault="00C07A24" w:rsidP="00C07A24">
      <w:pPr>
        <w:pStyle w:val="Ruller41"/>
        <w:rPr>
          <w:rtl/>
        </w:rPr>
      </w:pPr>
    </w:p>
    <w:p w:rsidR="00C07A24" w:rsidRDefault="00C07A24" w:rsidP="00884002">
      <w:pPr>
        <w:pStyle w:val="Ruller4"/>
        <w:rPr>
          <w:rtl/>
        </w:rPr>
      </w:pPr>
      <w:r>
        <w:rPr>
          <w:rFonts w:hint="cs"/>
          <w:rtl/>
        </w:rPr>
        <w:t xml:space="preserve">מלבד קביעות המהימנות המובהקות של בית המשפט המחוזי בהתייחס לעדותה של איה, אף מארג הראיות הנסיבתיות מחזק את הגרסה המפלילה שמסרה בדבר הודאת המערער ברצח המנוחה. במוקד עדותה, כמפורט לעיל, מסרה כי באישון לילה התוודה המערער בפניה ברצח המנוחה במו ידיו, הבהיר לה כי חנק את המנוחה </w:t>
      </w:r>
      <w:r w:rsidR="00D550BD">
        <w:rPr>
          <w:rFonts w:hint="cs"/>
          <w:rtl/>
        </w:rPr>
        <w:t xml:space="preserve">למוות </w:t>
      </w:r>
      <w:r>
        <w:rPr>
          <w:rFonts w:hint="cs"/>
          <w:rtl/>
        </w:rPr>
        <w:t xml:space="preserve">וקבר את גופתה במקום עלום ואף הסביר כי עשה </w:t>
      </w:r>
      <w:r w:rsidR="00D550BD">
        <w:rPr>
          <w:rFonts w:hint="cs"/>
          <w:rtl/>
        </w:rPr>
        <w:t xml:space="preserve">זאת </w:t>
      </w:r>
      <w:r>
        <w:rPr>
          <w:rFonts w:hint="cs"/>
          <w:rtl/>
        </w:rPr>
        <w:t xml:space="preserve">בעקבות רצונה של המנוחה ההרה לעזוב אותו לטובת קשר עם גבר אחר. הזעזוע שחוותה איה ברגע זה, כאשר לא האמינה למשמע אוזניה בדבר רצח המנוחה בידי אחיה-המערער, </w:t>
      </w:r>
      <w:r w:rsidR="00D550BD">
        <w:rPr>
          <w:rFonts w:hint="cs"/>
          <w:rtl/>
        </w:rPr>
        <w:t xml:space="preserve">בולט </w:t>
      </w:r>
      <w:r>
        <w:rPr>
          <w:rFonts w:hint="cs"/>
          <w:rtl/>
        </w:rPr>
        <w:t xml:space="preserve">היטב </w:t>
      </w:r>
      <w:r w:rsidR="00D550BD">
        <w:rPr>
          <w:rFonts w:hint="cs"/>
          <w:rtl/>
        </w:rPr>
        <w:t>לעין הצופה ב</w:t>
      </w:r>
      <w:r>
        <w:rPr>
          <w:rFonts w:hint="cs"/>
          <w:rtl/>
        </w:rPr>
        <w:t xml:space="preserve">תיעוד מצלמות בית השכן. מיד לאחר ששוחחה עם המערער מחוץ לביתה, איה נצפית חוזרת </w:t>
      </w:r>
      <w:r w:rsidR="00D21D96">
        <w:rPr>
          <w:rFonts w:hint="cs"/>
          <w:rtl/>
        </w:rPr>
        <w:t>נסערת</w:t>
      </w:r>
      <w:r>
        <w:rPr>
          <w:rFonts w:hint="cs"/>
          <w:rtl/>
        </w:rPr>
        <w:t xml:space="preserve"> לכיוון ביתה תוך שהיא סופקת את כפיה על לחייה, ובעוד </w:t>
      </w:r>
      <w:proofErr w:type="spellStart"/>
      <w:r>
        <w:rPr>
          <w:rFonts w:hint="cs"/>
          <w:rtl/>
        </w:rPr>
        <w:t>סוהיל</w:t>
      </w:r>
      <w:proofErr w:type="spellEnd"/>
      <w:r>
        <w:rPr>
          <w:rFonts w:hint="cs"/>
          <w:rtl/>
        </w:rPr>
        <w:t xml:space="preserve"> אשר מבחין </w:t>
      </w:r>
      <w:r>
        <w:rPr>
          <w:rFonts w:hint="cs"/>
          <w:rtl/>
        </w:rPr>
        <w:lastRenderedPageBreak/>
        <w:t xml:space="preserve">בחלחלה שאוחזת בה ניגש לקראתה ותומך בה. על כך העיד </w:t>
      </w:r>
      <w:proofErr w:type="spellStart"/>
      <w:r>
        <w:rPr>
          <w:rFonts w:hint="cs"/>
          <w:rtl/>
        </w:rPr>
        <w:t>סוהיל</w:t>
      </w:r>
      <w:proofErr w:type="spellEnd"/>
      <w:r>
        <w:rPr>
          <w:rFonts w:hint="cs"/>
          <w:rtl/>
        </w:rPr>
        <w:t xml:space="preserve"> כי בפתח הבית סיפרה לו איה שהמערער התוודה בפניה כי רצח את המנוחה, והוא אף הוסיף ואישר כי שמע בעצמו את המערער מודה ברצח המנוחה ההרה. </w:t>
      </w:r>
    </w:p>
    <w:p w:rsidR="00C07A24" w:rsidRDefault="00C07A24" w:rsidP="00C07A24">
      <w:pPr>
        <w:pStyle w:val="Ruller41"/>
        <w:rPr>
          <w:rtl/>
        </w:rPr>
      </w:pPr>
    </w:p>
    <w:p w:rsidR="00C07A24" w:rsidRDefault="00C07A24" w:rsidP="00BF4C4C">
      <w:pPr>
        <w:pStyle w:val="Ruller41"/>
        <w:rPr>
          <w:rtl/>
        </w:rPr>
      </w:pPr>
      <w:r>
        <w:rPr>
          <w:rtl/>
        </w:rPr>
        <w:tab/>
      </w:r>
      <w:r>
        <w:rPr>
          <w:rFonts w:hint="cs"/>
          <w:rtl/>
        </w:rPr>
        <w:t>חיזוק נוסף לעדותה של איה נמצא בעדויות אמו של המערער ואחותו שלפיהן איה תיארה באוזניהן את וידוי המערער ברצח המנוחה; וכן העובדה כי בבוקר יום 25.10.2016 איה התקשרה פעם אחר פעם ל</w:t>
      </w:r>
      <w:r w:rsidR="00BF4C4C" w:rsidRPr="00BF4C4C">
        <w:rPr>
          <w:rtl/>
        </w:rPr>
        <w:t>אֵם</w:t>
      </w:r>
      <w:r>
        <w:rPr>
          <w:rFonts w:hint="cs"/>
          <w:rtl/>
        </w:rPr>
        <w:t xml:space="preserve"> המנוחה, בתקווה שיתברר כי המנוחה עודנה בחיים.</w:t>
      </w:r>
    </w:p>
    <w:p w:rsidR="00C07A24" w:rsidRDefault="00C07A24" w:rsidP="00C07A24">
      <w:pPr>
        <w:pStyle w:val="Ruller41"/>
        <w:rPr>
          <w:rtl/>
        </w:rPr>
      </w:pPr>
    </w:p>
    <w:p w:rsidR="00C07A24" w:rsidRDefault="00C07A24" w:rsidP="00C07A24">
      <w:pPr>
        <w:pStyle w:val="Ruller4"/>
      </w:pPr>
      <w:r>
        <w:rPr>
          <w:rFonts w:hint="cs"/>
          <w:rtl/>
        </w:rPr>
        <w:t>אף איני מוצא טעם ביתר טענות המערער כלפי אופן החקירות במשטרה. צפייה בתיעוד החקירות ועיון בתמליליהן מעלה תמונה אחרת מאשר זו שמנסה המערער לתאר. חוקרי המשטרה הקפידו על זכות ההיוועצות של איה כאשר יידעו אותה על זכותה להיוועץ בעורך-דין, ואף הציעו לקשר אותה עם הסניגוריה הציבורית (ת/95, ש' 3-2). כמו כן, מרבית חקירותיה נוהלו באופן שגרתי, ואמנם במהלך חלקן נהגו עמה החוקרים בתקיפות, אולם לא די בהיותה של החקירה ארוכה, אינטנסיבית ואפילו אגרסיבית כדי לפגום בתוצריה (</w:t>
      </w:r>
      <w:r w:rsidRPr="000263B7">
        <w:rPr>
          <w:rFonts w:hint="eastAsia"/>
          <w:rtl/>
        </w:rPr>
        <w:t>ע</w:t>
      </w:r>
      <w:r w:rsidRPr="000263B7">
        <w:rPr>
          <w:rtl/>
        </w:rPr>
        <w:t>"</w:t>
      </w:r>
      <w:r w:rsidRPr="000263B7">
        <w:rPr>
          <w:rFonts w:hint="eastAsia"/>
          <w:rtl/>
        </w:rPr>
        <w:t>פ</w:t>
      </w:r>
      <w:r w:rsidRPr="000263B7">
        <w:rPr>
          <w:rtl/>
        </w:rPr>
        <w:t xml:space="preserve"> 6359/21 </w:t>
      </w:r>
      <w:r w:rsidRPr="00131872">
        <w:rPr>
          <w:rFonts w:ascii="Century" w:hAnsi="Century" w:cs="Miriam" w:hint="eastAsia"/>
          <w:b/>
          <w:spacing w:val="0"/>
          <w:sz w:val="22"/>
          <w:szCs w:val="24"/>
          <w:rtl/>
        </w:rPr>
        <w:t>מדינת</w:t>
      </w:r>
      <w:r w:rsidRPr="00131872">
        <w:rPr>
          <w:rFonts w:ascii="Century" w:hAnsi="Century" w:cs="Miriam"/>
          <w:b/>
          <w:spacing w:val="0"/>
          <w:sz w:val="22"/>
          <w:szCs w:val="24"/>
          <w:rtl/>
        </w:rPr>
        <w:t xml:space="preserve"> </w:t>
      </w:r>
      <w:r w:rsidRPr="00131872">
        <w:rPr>
          <w:rFonts w:ascii="Century" w:hAnsi="Century" w:cs="Miriam" w:hint="eastAsia"/>
          <w:b/>
          <w:spacing w:val="0"/>
          <w:sz w:val="22"/>
          <w:szCs w:val="24"/>
          <w:rtl/>
        </w:rPr>
        <w:t>ישראל</w:t>
      </w:r>
      <w:r w:rsidRPr="00131872">
        <w:rPr>
          <w:rFonts w:ascii="Century" w:hAnsi="Century" w:cs="Miriam"/>
          <w:b/>
          <w:spacing w:val="0"/>
          <w:sz w:val="22"/>
          <w:szCs w:val="24"/>
          <w:rtl/>
        </w:rPr>
        <w:t xml:space="preserve"> </w:t>
      </w:r>
      <w:r w:rsidRPr="00131872">
        <w:rPr>
          <w:rFonts w:ascii="Century" w:hAnsi="Century" w:cs="Miriam" w:hint="eastAsia"/>
          <w:b/>
          <w:spacing w:val="0"/>
          <w:sz w:val="22"/>
          <w:szCs w:val="24"/>
          <w:rtl/>
        </w:rPr>
        <w:t>נ</w:t>
      </w:r>
      <w:r w:rsidRPr="00131872">
        <w:rPr>
          <w:rFonts w:ascii="Century" w:hAnsi="Century" w:cs="Miriam"/>
          <w:b/>
          <w:spacing w:val="0"/>
          <w:sz w:val="22"/>
          <w:szCs w:val="24"/>
          <w:rtl/>
        </w:rPr>
        <w:t>'</w:t>
      </w:r>
      <w:r w:rsidRPr="000263B7">
        <w:rPr>
          <w:rtl/>
        </w:rPr>
        <w:t xml:space="preserve"> </w:t>
      </w:r>
      <w:r w:rsidRPr="00131872">
        <w:rPr>
          <w:rFonts w:ascii="Century" w:hAnsi="Century" w:cs="Miriam" w:hint="eastAsia"/>
          <w:b/>
          <w:spacing w:val="0"/>
          <w:sz w:val="22"/>
          <w:szCs w:val="24"/>
          <w:rtl/>
        </w:rPr>
        <w:t>אל</w:t>
      </w:r>
      <w:r w:rsidRPr="00131872">
        <w:rPr>
          <w:rFonts w:ascii="Century" w:hAnsi="Century" w:cs="Miriam"/>
          <w:b/>
          <w:spacing w:val="0"/>
          <w:sz w:val="22"/>
          <w:szCs w:val="24"/>
          <w:rtl/>
        </w:rPr>
        <w:t xml:space="preserve"> </w:t>
      </w:r>
      <w:proofErr w:type="spellStart"/>
      <w:r w:rsidRPr="00131872">
        <w:rPr>
          <w:rFonts w:ascii="Century" w:hAnsi="Century" w:cs="Miriam" w:hint="eastAsia"/>
          <w:b/>
          <w:spacing w:val="0"/>
          <w:sz w:val="22"/>
          <w:szCs w:val="24"/>
          <w:rtl/>
        </w:rPr>
        <w:t>עמראני</w:t>
      </w:r>
      <w:proofErr w:type="spellEnd"/>
      <w:r>
        <w:rPr>
          <w:rFonts w:hint="cs"/>
          <w:rtl/>
        </w:rPr>
        <w:t xml:space="preserve">, פסקה </w:t>
      </w:r>
      <w:r w:rsidRPr="009E5B84">
        <w:rPr>
          <w:rFonts w:hint="cs"/>
          <w:rtl/>
        </w:rPr>
        <w:t xml:space="preserve">40 </w:t>
      </w:r>
      <w:r w:rsidRPr="009E5B84">
        <w:rPr>
          <w:rtl/>
        </w:rPr>
        <w:t>(</w:t>
      </w:r>
      <w:r w:rsidRPr="009E5B84">
        <w:rPr>
          <w:rFonts w:hint="cs"/>
          <w:rtl/>
        </w:rPr>
        <w:t>8.9.2022</w:t>
      </w:r>
      <w:r w:rsidRPr="009E5B84">
        <w:rPr>
          <w:rtl/>
        </w:rPr>
        <w:t>)</w:t>
      </w:r>
      <w:r w:rsidR="00D12BBF">
        <w:rPr>
          <w:rFonts w:hint="cs"/>
          <w:rtl/>
        </w:rPr>
        <w:t>),</w:t>
      </w:r>
      <w:r>
        <w:rPr>
          <w:rFonts w:hint="cs"/>
          <w:rtl/>
        </w:rPr>
        <w:t xml:space="preserve"> לא כל שכן כאשר חלק מהחקירות התנהלו תחת חשש כבד לשלומה של המנוחה אשר נותרה בחזקת נעדרת בשלב זה. </w:t>
      </w:r>
      <w:r w:rsidRPr="009E5B84">
        <w:rPr>
          <w:rFonts w:hint="cs"/>
          <w:rtl/>
        </w:rPr>
        <w:t xml:space="preserve"> </w:t>
      </w:r>
    </w:p>
    <w:p w:rsidR="00C07A24" w:rsidRDefault="00C07A24" w:rsidP="00C07A24">
      <w:pPr>
        <w:pStyle w:val="Ruller4"/>
        <w:numPr>
          <w:ilvl w:val="0"/>
          <w:numId w:val="0"/>
        </w:numPr>
        <w:rPr>
          <w:rtl/>
        </w:rPr>
      </w:pPr>
    </w:p>
    <w:p w:rsidR="00C07A24" w:rsidRPr="009E5B84" w:rsidRDefault="00C07A24" w:rsidP="009B09BB">
      <w:pPr>
        <w:pStyle w:val="Ruller4"/>
        <w:numPr>
          <w:ilvl w:val="0"/>
          <w:numId w:val="0"/>
        </w:numPr>
        <w:rPr>
          <w:rtl/>
        </w:rPr>
      </w:pPr>
      <w:r>
        <w:rPr>
          <w:rtl/>
        </w:rPr>
        <w:tab/>
      </w:r>
      <w:r w:rsidRPr="009E5B84">
        <w:rPr>
          <w:rFonts w:hint="eastAsia"/>
          <w:rtl/>
        </w:rPr>
        <w:t>כך</w:t>
      </w:r>
      <w:r w:rsidRPr="009E5B84">
        <w:rPr>
          <w:rtl/>
        </w:rPr>
        <w:t xml:space="preserve"> </w:t>
      </w:r>
      <w:r w:rsidRPr="009E5B84">
        <w:rPr>
          <w:rFonts w:hint="eastAsia"/>
          <w:rtl/>
        </w:rPr>
        <w:t>גם</w:t>
      </w:r>
      <w:r w:rsidRPr="009E5B84">
        <w:rPr>
          <w:rtl/>
        </w:rPr>
        <w:t xml:space="preserve"> </w:t>
      </w:r>
      <w:r w:rsidRPr="009E5B84">
        <w:rPr>
          <w:rFonts w:hint="eastAsia"/>
          <w:rtl/>
        </w:rPr>
        <w:t>ישנו</w:t>
      </w:r>
      <w:r w:rsidRPr="009E5B84">
        <w:rPr>
          <w:rtl/>
        </w:rPr>
        <w:t xml:space="preserve"> </w:t>
      </w:r>
      <w:r w:rsidR="009B09BB">
        <w:rPr>
          <w:rFonts w:hint="cs"/>
          <w:rtl/>
        </w:rPr>
        <w:t>פער</w:t>
      </w:r>
      <w:r>
        <w:rPr>
          <w:rFonts w:hint="cs"/>
          <w:rtl/>
        </w:rPr>
        <w:t xml:space="preserve"> </w:t>
      </w:r>
      <w:r w:rsidRPr="009E5B84">
        <w:rPr>
          <w:rFonts w:hint="eastAsia"/>
          <w:rtl/>
        </w:rPr>
        <w:t>בין</w:t>
      </w:r>
      <w:r w:rsidRPr="009E5B84">
        <w:rPr>
          <w:rtl/>
        </w:rPr>
        <w:t xml:space="preserve"> </w:t>
      </w:r>
      <w:r w:rsidRPr="009E5B84">
        <w:rPr>
          <w:rFonts w:hint="eastAsia"/>
          <w:rtl/>
        </w:rPr>
        <w:t>תיאור</w:t>
      </w:r>
      <w:r w:rsidRPr="009E5B84">
        <w:rPr>
          <w:rtl/>
        </w:rPr>
        <w:t xml:space="preserve"> </w:t>
      </w:r>
      <w:r w:rsidRPr="009E5B84">
        <w:rPr>
          <w:rFonts w:hint="eastAsia"/>
          <w:rtl/>
        </w:rPr>
        <w:t>יתר</w:t>
      </w:r>
      <w:r w:rsidRPr="009E5B84">
        <w:rPr>
          <w:rtl/>
        </w:rPr>
        <w:t xml:space="preserve"> </w:t>
      </w:r>
      <w:r w:rsidRPr="009E5B84">
        <w:rPr>
          <w:rFonts w:hint="eastAsia"/>
          <w:rtl/>
        </w:rPr>
        <w:t>אירועי</w:t>
      </w:r>
      <w:r w:rsidRPr="009E5B84">
        <w:rPr>
          <w:rtl/>
        </w:rPr>
        <w:t xml:space="preserve"> </w:t>
      </w:r>
      <w:r w:rsidRPr="009E5B84">
        <w:rPr>
          <w:rFonts w:hint="eastAsia"/>
          <w:rtl/>
        </w:rPr>
        <w:t>החקירות</w:t>
      </w:r>
      <w:r w:rsidRPr="009E5B84">
        <w:rPr>
          <w:rtl/>
        </w:rPr>
        <w:t xml:space="preserve"> </w:t>
      </w:r>
      <w:r w:rsidRPr="009E5B84">
        <w:rPr>
          <w:rFonts w:hint="eastAsia"/>
          <w:rtl/>
        </w:rPr>
        <w:t>כפי</w:t>
      </w:r>
      <w:r w:rsidRPr="009E5B84">
        <w:rPr>
          <w:rtl/>
        </w:rPr>
        <w:t xml:space="preserve"> </w:t>
      </w:r>
      <w:r w:rsidRPr="009E5B84">
        <w:rPr>
          <w:rFonts w:hint="eastAsia"/>
          <w:rtl/>
        </w:rPr>
        <w:t>שתיאר</w:t>
      </w:r>
      <w:r w:rsidRPr="009E5B84">
        <w:rPr>
          <w:rtl/>
        </w:rPr>
        <w:t xml:space="preserve"> </w:t>
      </w:r>
      <w:r w:rsidRPr="009E5B84">
        <w:rPr>
          <w:rFonts w:hint="eastAsia"/>
          <w:rtl/>
        </w:rPr>
        <w:t>המערער</w:t>
      </w:r>
      <w:r w:rsidRPr="009E5B84">
        <w:rPr>
          <w:rtl/>
        </w:rPr>
        <w:t xml:space="preserve"> </w:t>
      </w:r>
      <w:r w:rsidRPr="009E5B84">
        <w:rPr>
          <w:rFonts w:hint="eastAsia"/>
          <w:rtl/>
        </w:rPr>
        <w:t>לבין</w:t>
      </w:r>
      <w:r w:rsidRPr="009E5B84">
        <w:rPr>
          <w:rtl/>
        </w:rPr>
        <w:t xml:space="preserve"> </w:t>
      </w:r>
      <w:r w:rsidRPr="009E5B84">
        <w:rPr>
          <w:rFonts w:hint="eastAsia"/>
          <w:rtl/>
        </w:rPr>
        <w:t>התרחשותם</w:t>
      </w:r>
      <w:r w:rsidRPr="009E5B84">
        <w:rPr>
          <w:rtl/>
        </w:rPr>
        <w:t xml:space="preserve"> </w:t>
      </w:r>
      <w:r w:rsidRPr="009E5B84">
        <w:rPr>
          <w:rFonts w:hint="eastAsia"/>
          <w:rtl/>
        </w:rPr>
        <w:t>בפועל</w:t>
      </w:r>
      <w:r w:rsidRPr="009E5B84">
        <w:rPr>
          <w:rtl/>
        </w:rPr>
        <w:t xml:space="preserve">, </w:t>
      </w:r>
      <w:r w:rsidRPr="009E5B84">
        <w:rPr>
          <w:rFonts w:hint="eastAsia"/>
          <w:rtl/>
        </w:rPr>
        <w:t>באופן</w:t>
      </w:r>
      <w:r w:rsidRPr="009E5B84">
        <w:rPr>
          <w:rtl/>
        </w:rPr>
        <w:t xml:space="preserve"> </w:t>
      </w:r>
      <w:r w:rsidRPr="009E5B84">
        <w:rPr>
          <w:rFonts w:hint="eastAsia"/>
          <w:rtl/>
        </w:rPr>
        <w:t>המלמד</w:t>
      </w:r>
      <w:r w:rsidRPr="009E5B84">
        <w:rPr>
          <w:rtl/>
        </w:rPr>
        <w:t xml:space="preserve"> </w:t>
      </w:r>
      <w:r w:rsidRPr="009E5B84">
        <w:rPr>
          <w:rFonts w:hint="eastAsia"/>
          <w:rtl/>
        </w:rPr>
        <w:t>כי</w:t>
      </w:r>
      <w:r w:rsidRPr="009E5B84">
        <w:rPr>
          <w:rtl/>
        </w:rPr>
        <w:t xml:space="preserve"> </w:t>
      </w:r>
      <w:r w:rsidRPr="009E5B84">
        <w:rPr>
          <w:rFonts w:hint="eastAsia"/>
          <w:rtl/>
        </w:rPr>
        <w:t>לא</w:t>
      </w:r>
      <w:r w:rsidRPr="009E5B84">
        <w:rPr>
          <w:rtl/>
        </w:rPr>
        <w:t xml:space="preserve"> </w:t>
      </w:r>
      <w:r w:rsidRPr="009E5B84">
        <w:rPr>
          <w:rFonts w:hint="eastAsia"/>
          <w:rtl/>
        </w:rPr>
        <w:t>נפל</w:t>
      </w:r>
      <w:r w:rsidRPr="009E5B84">
        <w:rPr>
          <w:rtl/>
        </w:rPr>
        <w:t xml:space="preserve"> </w:t>
      </w:r>
      <w:r w:rsidRPr="009E5B84">
        <w:rPr>
          <w:rFonts w:hint="eastAsia"/>
          <w:rtl/>
        </w:rPr>
        <w:t>פגם</w:t>
      </w:r>
      <w:r w:rsidRPr="009E5B84">
        <w:rPr>
          <w:rtl/>
        </w:rPr>
        <w:t xml:space="preserve"> </w:t>
      </w:r>
      <w:r w:rsidRPr="009E5B84">
        <w:rPr>
          <w:rFonts w:hint="eastAsia"/>
          <w:rtl/>
        </w:rPr>
        <w:t>באירועי</w:t>
      </w:r>
      <w:r w:rsidRPr="009E5B84">
        <w:rPr>
          <w:rtl/>
        </w:rPr>
        <w:t xml:space="preserve"> </w:t>
      </w:r>
      <w:r w:rsidRPr="009E5B84">
        <w:rPr>
          <w:rFonts w:hint="eastAsia"/>
          <w:rtl/>
        </w:rPr>
        <w:t>החקירה</w:t>
      </w:r>
      <w:r>
        <w:rPr>
          <w:rFonts w:hint="cs"/>
          <w:rtl/>
        </w:rPr>
        <w:t>.</w:t>
      </w:r>
      <w:r w:rsidRPr="009E5B84">
        <w:rPr>
          <w:rtl/>
        </w:rPr>
        <w:t xml:space="preserve"> </w:t>
      </w:r>
      <w:r>
        <w:rPr>
          <w:rFonts w:hint="cs"/>
          <w:rtl/>
        </w:rPr>
        <w:t xml:space="preserve">מעבר לכך, </w:t>
      </w:r>
      <w:r w:rsidRPr="009E5B84">
        <w:rPr>
          <w:rFonts w:hint="eastAsia"/>
          <w:rtl/>
        </w:rPr>
        <w:t>ודאי</w:t>
      </w:r>
      <w:r w:rsidRPr="009E5B84">
        <w:rPr>
          <w:rtl/>
        </w:rPr>
        <w:t xml:space="preserve"> </w:t>
      </w:r>
      <w:r>
        <w:rPr>
          <w:rFonts w:hint="cs"/>
          <w:rtl/>
        </w:rPr>
        <w:t>ש</w:t>
      </w:r>
      <w:r w:rsidRPr="009E5B84">
        <w:rPr>
          <w:rFonts w:hint="eastAsia"/>
          <w:rtl/>
        </w:rPr>
        <w:t>לא</w:t>
      </w:r>
      <w:r w:rsidRPr="009E5B84">
        <w:rPr>
          <w:rtl/>
        </w:rPr>
        <w:t xml:space="preserve"> </w:t>
      </w:r>
      <w:r>
        <w:rPr>
          <w:rFonts w:hint="cs"/>
          <w:rtl/>
        </w:rPr>
        <w:t xml:space="preserve">נפל פגם </w:t>
      </w:r>
      <w:r w:rsidRPr="009E5B84">
        <w:rPr>
          <w:rFonts w:hint="eastAsia"/>
          <w:rtl/>
        </w:rPr>
        <w:t>המהווה</w:t>
      </w:r>
      <w:r w:rsidRPr="009E5B84">
        <w:rPr>
          <w:rtl/>
        </w:rPr>
        <w:t xml:space="preserve"> </w:t>
      </w:r>
      <w:r w:rsidRPr="009E5B84">
        <w:rPr>
          <w:rFonts w:hint="eastAsia"/>
          <w:rtl/>
        </w:rPr>
        <w:t>פגיעה</w:t>
      </w:r>
      <w:r w:rsidRPr="009E5B84">
        <w:rPr>
          <w:rtl/>
        </w:rPr>
        <w:t xml:space="preserve"> </w:t>
      </w:r>
      <w:r w:rsidRPr="009E5B84">
        <w:rPr>
          <w:rFonts w:hint="eastAsia"/>
          <w:rtl/>
        </w:rPr>
        <w:t>בזכויותיה</w:t>
      </w:r>
      <w:r w:rsidRPr="009E5B84">
        <w:rPr>
          <w:rtl/>
        </w:rPr>
        <w:t xml:space="preserve"> </w:t>
      </w:r>
      <w:r w:rsidRPr="009E5B84">
        <w:rPr>
          <w:rFonts w:hint="eastAsia"/>
          <w:rtl/>
        </w:rPr>
        <w:t>של</w:t>
      </w:r>
      <w:r w:rsidRPr="009E5B84">
        <w:rPr>
          <w:rtl/>
        </w:rPr>
        <w:t xml:space="preserve"> </w:t>
      </w:r>
      <w:r w:rsidRPr="009E5B84">
        <w:rPr>
          <w:rFonts w:hint="eastAsia"/>
          <w:rtl/>
        </w:rPr>
        <w:t>איה</w:t>
      </w:r>
      <w:r w:rsidRPr="009E5B84">
        <w:rPr>
          <w:rtl/>
        </w:rPr>
        <w:t xml:space="preserve"> </w:t>
      </w:r>
      <w:r w:rsidRPr="009E5B84">
        <w:rPr>
          <w:rFonts w:hint="eastAsia"/>
          <w:rtl/>
        </w:rPr>
        <w:t>באופן</w:t>
      </w:r>
      <w:r w:rsidRPr="009E5B84">
        <w:rPr>
          <w:rtl/>
        </w:rPr>
        <w:t xml:space="preserve"> </w:t>
      </w:r>
      <w:r w:rsidR="009B09BB">
        <w:rPr>
          <w:rFonts w:hint="cs"/>
          <w:rtl/>
        </w:rPr>
        <w:t>העלול</w:t>
      </w:r>
      <w:r w:rsidRPr="009E5B84">
        <w:rPr>
          <w:rtl/>
        </w:rPr>
        <w:t xml:space="preserve"> </w:t>
      </w:r>
      <w:r w:rsidRPr="009E5B84">
        <w:rPr>
          <w:rFonts w:hint="eastAsia"/>
          <w:rtl/>
        </w:rPr>
        <w:t>להטיל</w:t>
      </w:r>
      <w:r w:rsidRPr="009E5B84">
        <w:rPr>
          <w:rtl/>
        </w:rPr>
        <w:t xml:space="preserve"> </w:t>
      </w:r>
      <w:r w:rsidRPr="009E5B84">
        <w:rPr>
          <w:rFonts w:hint="eastAsia"/>
          <w:rtl/>
        </w:rPr>
        <w:t>דופי</w:t>
      </w:r>
      <w:r w:rsidRPr="009E5B84">
        <w:rPr>
          <w:rtl/>
        </w:rPr>
        <w:t xml:space="preserve"> </w:t>
      </w:r>
      <w:r w:rsidRPr="009E5B84">
        <w:rPr>
          <w:rFonts w:hint="eastAsia"/>
          <w:rtl/>
        </w:rPr>
        <w:t>בממצאי</w:t>
      </w:r>
      <w:r w:rsidRPr="009E5B84">
        <w:rPr>
          <w:rtl/>
        </w:rPr>
        <w:t xml:space="preserve"> </w:t>
      </w:r>
      <w:r w:rsidRPr="009E5B84">
        <w:rPr>
          <w:rFonts w:hint="eastAsia"/>
          <w:rtl/>
        </w:rPr>
        <w:t>החקירות</w:t>
      </w:r>
      <w:r>
        <w:rPr>
          <w:rFonts w:hint="cs"/>
          <w:rtl/>
        </w:rPr>
        <w:t xml:space="preserve">. כל זאת, אף </w:t>
      </w:r>
      <w:r w:rsidRPr="009E5B84">
        <w:rPr>
          <w:rFonts w:hint="eastAsia"/>
          <w:rtl/>
        </w:rPr>
        <w:t>מבלי</w:t>
      </w:r>
      <w:r w:rsidRPr="009E5B84">
        <w:rPr>
          <w:rtl/>
        </w:rPr>
        <w:t xml:space="preserve"> </w:t>
      </w:r>
      <w:r w:rsidRPr="009E5B84">
        <w:rPr>
          <w:rFonts w:hint="eastAsia"/>
          <w:rtl/>
        </w:rPr>
        <w:t>להידרש</w:t>
      </w:r>
      <w:r w:rsidRPr="009E5B84">
        <w:rPr>
          <w:rtl/>
        </w:rPr>
        <w:t xml:space="preserve"> </w:t>
      </w:r>
      <w:r w:rsidRPr="009E5B84">
        <w:rPr>
          <w:rFonts w:hint="eastAsia"/>
          <w:rtl/>
        </w:rPr>
        <w:t>לתנאי</w:t>
      </w:r>
      <w:r w:rsidRPr="009E5B84">
        <w:rPr>
          <w:rtl/>
        </w:rPr>
        <w:t xml:space="preserve"> </w:t>
      </w:r>
      <w:r w:rsidRPr="009E5B84">
        <w:rPr>
          <w:rFonts w:hint="eastAsia"/>
          <w:rtl/>
        </w:rPr>
        <w:t>תחולת</w:t>
      </w:r>
      <w:r w:rsidRPr="009E5B84">
        <w:rPr>
          <w:rtl/>
        </w:rPr>
        <w:t xml:space="preserve"> </w:t>
      </w:r>
      <w:r w:rsidRPr="009E5B84">
        <w:rPr>
          <w:rFonts w:hint="eastAsia"/>
          <w:rtl/>
        </w:rPr>
        <w:t>סעיף</w:t>
      </w:r>
      <w:r w:rsidRPr="009E5B84">
        <w:rPr>
          <w:rtl/>
        </w:rPr>
        <w:t xml:space="preserve"> 56</w:t>
      </w:r>
      <w:r w:rsidRPr="009E5B84">
        <w:rPr>
          <w:rFonts w:hint="eastAsia"/>
          <w:rtl/>
        </w:rPr>
        <w:t>א</w:t>
      </w:r>
      <w:r w:rsidRPr="009E5B84">
        <w:rPr>
          <w:rtl/>
        </w:rPr>
        <w:t xml:space="preserve"> </w:t>
      </w:r>
      <w:r w:rsidRPr="009E5B84">
        <w:rPr>
          <w:rFonts w:hint="eastAsia"/>
          <w:rtl/>
        </w:rPr>
        <w:t>לפקודת</w:t>
      </w:r>
      <w:r w:rsidRPr="009E5B84">
        <w:rPr>
          <w:rtl/>
        </w:rPr>
        <w:t xml:space="preserve"> </w:t>
      </w:r>
      <w:r w:rsidRPr="009E5B84">
        <w:rPr>
          <w:rFonts w:hint="eastAsia"/>
          <w:rtl/>
        </w:rPr>
        <w:t>הראיות</w:t>
      </w:r>
      <w:r w:rsidRPr="009E5B84">
        <w:rPr>
          <w:rtl/>
        </w:rPr>
        <w:t xml:space="preserve"> </w:t>
      </w:r>
      <w:r w:rsidRPr="009E5B84">
        <w:rPr>
          <w:rFonts w:hint="eastAsia"/>
          <w:rtl/>
        </w:rPr>
        <w:t>בענייננו</w:t>
      </w:r>
      <w:r w:rsidRPr="009E5B84">
        <w:rPr>
          <w:rtl/>
        </w:rPr>
        <w:t>.</w:t>
      </w:r>
      <w:r w:rsidRPr="009E5B84">
        <w:rPr>
          <w:rFonts w:hint="cs"/>
          <w:rtl/>
        </w:rPr>
        <w:t xml:space="preserve"> יתרה מזו, איה עצמה כלל לא טענה כי הגרסה המפלילה נמסרה מפיה בעקבות לחצים שהופעלו עליה, לא כל שכן, כי הגרסה 'הוכתבה לה' (פרו' הדיון מיום 10.7.2018, עמ' 860</w:t>
      </w:r>
      <w:r w:rsidR="00686AE2">
        <w:rPr>
          <w:rFonts w:hint="cs"/>
          <w:rtl/>
        </w:rPr>
        <w:t>, ש' 10-1</w:t>
      </w:r>
      <w:r w:rsidRPr="009E5B84">
        <w:rPr>
          <w:rFonts w:hint="cs"/>
          <w:rtl/>
        </w:rPr>
        <w:t>).</w:t>
      </w:r>
    </w:p>
    <w:p w:rsidR="00C07A24" w:rsidRDefault="00C07A24" w:rsidP="00C07A24">
      <w:pPr>
        <w:pStyle w:val="Ruller41"/>
        <w:rPr>
          <w:rtl/>
        </w:rPr>
      </w:pPr>
    </w:p>
    <w:p w:rsidR="00C07A24" w:rsidRDefault="00C07A24" w:rsidP="00C07A24">
      <w:pPr>
        <w:pStyle w:val="Ruller41"/>
        <w:rPr>
          <w:rtl/>
        </w:rPr>
      </w:pPr>
      <w:r>
        <w:rPr>
          <w:rtl/>
        </w:rPr>
        <w:tab/>
      </w:r>
      <w:r>
        <w:rPr>
          <w:rFonts w:hint="cs"/>
          <w:rtl/>
        </w:rPr>
        <w:t xml:space="preserve">זאת ועוד, טענת המערער כי לנוכח מצבה הנפשי הרגיש של איה היה צריך לחקור אותה בהתאם לחוק </w:t>
      </w:r>
      <w:r w:rsidRPr="00293A89">
        <w:rPr>
          <w:rFonts w:ascii="Century" w:hAnsi="Century" w:hint="eastAsia"/>
          <w:rtl/>
        </w:rPr>
        <w:t>הליכי</w:t>
      </w:r>
      <w:r w:rsidRPr="00293A89">
        <w:rPr>
          <w:rFonts w:ascii="Century" w:hAnsi="Century"/>
          <w:rtl/>
        </w:rPr>
        <w:t xml:space="preserve"> </w:t>
      </w:r>
      <w:r w:rsidRPr="00293A89">
        <w:rPr>
          <w:rFonts w:ascii="Century" w:hAnsi="Century" w:hint="eastAsia"/>
          <w:rtl/>
        </w:rPr>
        <w:t>חקירה</w:t>
      </w:r>
      <w:r w:rsidRPr="00293A89">
        <w:rPr>
          <w:rFonts w:ascii="Century" w:hAnsi="Century"/>
          <w:rtl/>
        </w:rPr>
        <w:t xml:space="preserve"> </w:t>
      </w:r>
      <w:r w:rsidRPr="00293A89">
        <w:rPr>
          <w:rFonts w:ascii="Century" w:hAnsi="Century" w:hint="eastAsia"/>
          <w:rtl/>
        </w:rPr>
        <w:t>והעדה</w:t>
      </w:r>
      <w:r>
        <w:rPr>
          <w:rFonts w:hint="cs"/>
          <w:rtl/>
        </w:rPr>
        <w:t>, נטענה בעלמא וללא ביסוס ראייתי של ממש. אמנם, ניכר כי איה מתמודדת עם מצב נפשי מורכב, אולם במסד הראייתי שהוצג  לא נדמה כי מצבה עולה כדי "מוגבלות נפשית" במובנו של החוק המצריך הליכי חקירה והעדה מתאימים (</w:t>
      </w:r>
      <w:r w:rsidRPr="00492090">
        <w:rPr>
          <w:rFonts w:hint="eastAsia"/>
          <w:rtl/>
        </w:rPr>
        <w:t>ע</w:t>
      </w:r>
      <w:r w:rsidRPr="00492090">
        <w:rPr>
          <w:rtl/>
        </w:rPr>
        <w:t>"</w:t>
      </w:r>
      <w:r w:rsidRPr="00492090">
        <w:rPr>
          <w:rFonts w:hint="eastAsia"/>
          <w:rtl/>
        </w:rPr>
        <w:t>פ</w:t>
      </w:r>
      <w:r w:rsidRPr="00492090">
        <w:rPr>
          <w:rtl/>
        </w:rPr>
        <w:t xml:space="preserve"> 8507/18 </w:t>
      </w:r>
      <w:r w:rsidRPr="00492090">
        <w:rPr>
          <w:rFonts w:ascii="Century" w:hAnsi="Century" w:cs="Miriam" w:hint="eastAsia"/>
          <w:b/>
          <w:spacing w:val="0"/>
          <w:szCs w:val="24"/>
          <w:rtl/>
        </w:rPr>
        <w:t>פלוני</w:t>
      </w:r>
      <w:r w:rsidRPr="00492090">
        <w:rPr>
          <w:rFonts w:ascii="Century" w:hAnsi="Century" w:cs="Miriam"/>
          <w:b/>
          <w:spacing w:val="0"/>
          <w:szCs w:val="24"/>
          <w:rtl/>
        </w:rPr>
        <w:t xml:space="preserve"> </w:t>
      </w:r>
      <w:r w:rsidRPr="00492090">
        <w:rPr>
          <w:rFonts w:ascii="Century" w:hAnsi="Century" w:cs="Miriam" w:hint="eastAsia"/>
          <w:b/>
          <w:spacing w:val="0"/>
          <w:szCs w:val="24"/>
          <w:rtl/>
        </w:rPr>
        <w:t>נ</w:t>
      </w:r>
      <w:r w:rsidRPr="00492090">
        <w:rPr>
          <w:rFonts w:ascii="Century" w:hAnsi="Century" w:cs="Miriam"/>
          <w:b/>
          <w:spacing w:val="0"/>
          <w:szCs w:val="24"/>
          <w:rtl/>
        </w:rPr>
        <w:t xml:space="preserve">' </w:t>
      </w:r>
      <w:r w:rsidRPr="00492090">
        <w:rPr>
          <w:rFonts w:ascii="Century" w:hAnsi="Century" w:cs="Miriam" w:hint="eastAsia"/>
          <w:b/>
          <w:spacing w:val="0"/>
          <w:szCs w:val="24"/>
          <w:rtl/>
        </w:rPr>
        <w:t>מדינת</w:t>
      </w:r>
      <w:r w:rsidRPr="00492090">
        <w:rPr>
          <w:rFonts w:ascii="Century" w:hAnsi="Century" w:cs="Miriam"/>
          <w:b/>
          <w:spacing w:val="0"/>
          <w:szCs w:val="24"/>
          <w:rtl/>
        </w:rPr>
        <w:t xml:space="preserve"> </w:t>
      </w:r>
      <w:r w:rsidRPr="00492090">
        <w:rPr>
          <w:rFonts w:ascii="Century" w:hAnsi="Century" w:cs="Miriam" w:hint="eastAsia"/>
          <w:b/>
          <w:spacing w:val="0"/>
          <w:szCs w:val="24"/>
          <w:rtl/>
        </w:rPr>
        <w:t>ישראל</w:t>
      </w:r>
      <w:r>
        <w:rPr>
          <w:rFonts w:hint="cs"/>
          <w:rtl/>
        </w:rPr>
        <w:t>, פסקה 86</w:t>
      </w:r>
      <w:r w:rsidRPr="00492090">
        <w:rPr>
          <w:rtl/>
        </w:rPr>
        <w:t xml:space="preserve"> (</w:t>
      </w:r>
      <w:r>
        <w:rPr>
          <w:rFonts w:hint="cs"/>
          <w:rtl/>
        </w:rPr>
        <w:t>9.9.2020</w:t>
      </w:r>
      <w:r w:rsidRPr="00492090">
        <w:rPr>
          <w:rtl/>
        </w:rPr>
        <w:t>)</w:t>
      </w:r>
      <w:r>
        <w:rPr>
          <w:rFonts w:hint="cs"/>
          <w:rtl/>
        </w:rPr>
        <w:t xml:space="preserve">). אף באופן מהותי ניכר כי למרות שאיה התקשתה להעיד על הודאת אחיה ברצח המנוחה, ובפרט הזדעזעה כאשר נחשפה לתיעוד מצלמות הצימר, תשובותיה נותרו ענייניות והיא מסרה </w:t>
      </w:r>
      <w:r>
        <w:rPr>
          <w:rFonts w:hint="cs"/>
          <w:rtl/>
        </w:rPr>
        <w:lastRenderedPageBreak/>
        <w:t xml:space="preserve">גרסה מפורטת וסדורה, באופן המלמד כי מצבה הנפשי לא פגם ביכולתה להיחקר ולהעיד כדבעי. </w:t>
      </w:r>
    </w:p>
    <w:p w:rsidR="00C07A24" w:rsidRDefault="00C07A24" w:rsidP="00C07A24">
      <w:pPr>
        <w:pStyle w:val="Ruller41"/>
        <w:rPr>
          <w:rtl/>
        </w:rPr>
      </w:pPr>
    </w:p>
    <w:p w:rsidR="00C07A24" w:rsidRDefault="00562EA3" w:rsidP="00C07A24">
      <w:pPr>
        <w:pStyle w:val="Ruller4"/>
        <w:rPr>
          <w:rtl/>
        </w:rPr>
      </w:pPr>
      <w:r>
        <w:rPr>
          <w:rFonts w:hint="cs"/>
          <w:rtl/>
        </w:rPr>
        <w:t xml:space="preserve">באופן זהה </w:t>
      </w:r>
      <w:r w:rsidR="00C07A24">
        <w:rPr>
          <w:rFonts w:hint="cs"/>
          <w:rtl/>
        </w:rPr>
        <w:t xml:space="preserve">נכונים הדברים אף בהתייחס לעדותו המפלילה של </w:t>
      </w:r>
      <w:proofErr w:type="spellStart"/>
      <w:r w:rsidR="00C07A24">
        <w:rPr>
          <w:rFonts w:hint="cs"/>
          <w:rtl/>
        </w:rPr>
        <w:t>סוהיל</w:t>
      </w:r>
      <w:proofErr w:type="spellEnd"/>
      <w:r w:rsidR="00C07A24">
        <w:rPr>
          <w:rFonts w:hint="cs"/>
          <w:rtl/>
        </w:rPr>
        <w:t xml:space="preserve"> ולגרסה שמסר במשטרה. עדותו הותירה רושם "מהימן מאוד" על בית המשפט המחוזי, וגרסתו כאמור אף מחזקת את גרסת איה כאשר שמע בעצמו את המערער מתוודה ברצח המנוחה בפניה. כך גם, לא נפל פגם בחקירותיו מאחר שיודע כדין על זכותו להיוועץ בעורך-דין, ואף עשה כן בשלב מסוים </w:t>
      </w:r>
      <w:r w:rsidR="00C07A24" w:rsidRPr="009A0903">
        <w:rPr>
          <w:rFonts w:hint="cs"/>
          <w:rtl/>
        </w:rPr>
        <w:t>(נ/26</w:t>
      </w:r>
      <w:r w:rsidR="00C07A24">
        <w:rPr>
          <w:rFonts w:hint="cs"/>
          <w:rtl/>
        </w:rPr>
        <w:t>); וכן, היות שפרטי הגרסה המפלילה נמסרו מיוזמתו לידי החוקרים.</w:t>
      </w:r>
    </w:p>
    <w:p w:rsidR="00C07A24" w:rsidRDefault="00C07A24" w:rsidP="00C07A24">
      <w:pPr>
        <w:pStyle w:val="Ruller41"/>
        <w:rPr>
          <w:rtl/>
        </w:rPr>
      </w:pPr>
    </w:p>
    <w:p w:rsidR="00C07A24" w:rsidRDefault="00C07A24" w:rsidP="00AA2456">
      <w:pPr>
        <w:pStyle w:val="Ruller4"/>
        <w:rPr>
          <w:rtl/>
        </w:rPr>
      </w:pPr>
      <w:r>
        <w:rPr>
          <w:rFonts w:hint="cs"/>
          <w:rtl/>
        </w:rPr>
        <w:t>הנה כי כן, עדויותיה</w:t>
      </w:r>
      <w:r>
        <w:rPr>
          <w:rFonts w:hint="eastAsia"/>
          <w:rtl/>
        </w:rPr>
        <w:t>ם</w:t>
      </w:r>
      <w:r>
        <w:rPr>
          <w:rFonts w:hint="cs"/>
          <w:rtl/>
        </w:rPr>
        <w:t xml:space="preserve"> המהימנות של איה </w:t>
      </w:r>
      <w:proofErr w:type="spellStart"/>
      <w:r>
        <w:rPr>
          <w:rFonts w:hint="cs"/>
          <w:rtl/>
        </w:rPr>
        <w:t>וסוהיל</w:t>
      </w:r>
      <w:proofErr w:type="spellEnd"/>
      <w:r>
        <w:rPr>
          <w:rFonts w:hint="cs"/>
          <w:rtl/>
        </w:rPr>
        <w:t xml:space="preserve"> כי המערער התוודה בפניהם ברצח המנוחה מהוות ראיות ישירות </w:t>
      </w:r>
      <w:r w:rsidR="00562EA3">
        <w:rPr>
          <w:rFonts w:hint="cs"/>
          <w:rtl/>
        </w:rPr>
        <w:t>למיוחס לו</w:t>
      </w:r>
      <w:r>
        <w:rPr>
          <w:rFonts w:hint="cs"/>
          <w:rtl/>
        </w:rPr>
        <w:t>.</w:t>
      </w:r>
    </w:p>
    <w:p w:rsidR="00C07A24" w:rsidRPr="002B132D" w:rsidRDefault="00C07A24" w:rsidP="00C07A24">
      <w:pPr>
        <w:pStyle w:val="Ruller41"/>
        <w:rPr>
          <w:rtl/>
        </w:rPr>
      </w:pPr>
    </w:p>
    <w:p w:rsidR="00C07A24" w:rsidRPr="001F3038" w:rsidRDefault="00C07A24" w:rsidP="00C07A24">
      <w:pPr>
        <w:pStyle w:val="Ruller41"/>
        <w:rPr>
          <w:rFonts w:ascii="Century" w:hAnsi="Century" w:cs="Miriam"/>
          <w:b/>
          <w:spacing w:val="0"/>
          <w:szCs w:val="24"/>
          <w:rtl/>
        </w:rPr>
      </w:pPr>
      <w:r w:rsidRPr="001F3038">
        <w:rPr>
          <w:rFonts w:ascii="Century" w:hAnsi="Century" w:cs="Miriam" w:hint="cs"/>
          <w:b/>
          <w:spacing w:val="0"/>
          <w:szCs w:val="24"/>
          <w:rtl/>
        </w:rPr>
        <w:t xml:space="preserve">אדן שלישי </w:t>
      </w:r>
      <w:r w:rsidRPr="001F3038">
        <w:rPr>
          <w:rFonts w:ascii="Century" w:hAnsi="Century" w:cs="Miriam"/>
          <w:b/>
          <w:spacing w:val="0"/>
          <w:szCs w:val="24"/>
          <w:rtl/>
        </w:rPr>
        <w:t>–</w:t>
      </w:r>
      <w:r w:rsidRPr="001F3038">
        <w:rPr>
          <w:rFonts w:ascii="Century" w:hAnsi="Century" w:cs="Miriam" w:hint="cs"/>
          <w:b/>
          <w:spacing w:val="0"/>
          <w:szCs w:val="24"/>
          <w:rtl/>
        </w:rPr>
        <w:t xml:space="preserve"> גרסת המערער</w:t>
      </w:r>
    </w:p>
    <w:p w:rsidR="00C07A24" w:rsidRDefault="00C07A24" w:rsidP="00C07A24">
      <w:pPr>
        <w:pStyle w:val="Ruller41"/>
        <w:rPr>
          <w:rtl/>
        </w:rPr>
      </w:pPr>
    </w:p>
    <w:p w:rsidR="00C07A24" w:rsidRDefault="00C07A24" w:rsidP="00884002">
      <w:pPr>
        <w:pStyle w:val="Ruller4"/>
      </w:pPr>
      <w:r>
        <w:rPr>
          <w:rFonts w:hint="cs"/>
          <w:rtl/>
        </w:rPr>
        <w:t xml:space="preserve">בעוד שהמסקנה בדבר אחריות המערער ברצח המנוחה מבוססת ומעוגנת במארג הראיות הנסיבתיות לצד עדויות איה </w:t>
      </w:r>
      <w:proofErr w:type="spellStart"/>
      <w:r>
        <w:rPr>
          <w:rFonts w:hint="cs"/>
          <w:rtl/>
        </w:rPr>
        <w:t>וסוהיל</w:t>
      </w:r>
      <w:proofErr w:type="spellEnd"/>
      <w:r>
        <w:rPr>
          <w:rFonts w:hint="cs"/>
          <w:rtl/>
        </w:rPr>
        <w:t xml:space="preserve"> על הודאת המערער </w:t>
      </w:r>
      <w:r w:rsidR="00DF1699">
        <w:rPr>
          <w:rFonts w:hint="cs"/>
          <w:rtl/>
        </w:rPr>
        <w:t xml:space="preserve">בפניהם </w:t>
      </w:r>
      <w:r>
        <w:rPr>
          <w:rFonts w:hint="cs"/>
          <w:rtl/>
        </w:rPr>
        <w:t>ברצח המנוחה, כמפורט לעיל, גרס</w:t>
      </w:r>
      <w:r w:rsidR="00DF1699">
        <w:rPr>
          <w:rFonts w:hint="cs"/>
          <w:rtl/>
        </w:rPr>
        <w:t xml:space="preserve">ת </w:t>
      </w:r>
      <w:r>
        <w:rPr>
          <w:rFonts w:hint="cs"/>
          <w:rtl/>
        </w:rPr>
        <w:t xml:space="preserve">המערער מחוררת ככברה </w:t>
      </w:r>
      <w:r>
        <w:rPr>
          <w:rtl/>
        </w:rPr>
        <w:t>–</w:t>
      </w:r>
      <w:r>
        <w:rPr>
          <w:rFonts w:hint="cs"/>
          <w:rtl/>
        </w:rPr>
        <w:t xml:space="preserve"> היא לוקה בפגמים דיוניים ומהותיים כאחד; רצופה באי-התאמות פנימיות וסתירות חיצוניות לראיות האובייקטיביות; ואף מופרכת ומשוללת </w:t>
      </w:r>
      <w:r w:rsidR="006C0842">
        <w:rPr>
          <w:rFonts w:hint="cs"/>
          <w:rtl/>
        </w:rPr>
        <w:t>יסוד</w:t>
      </w:r>
      <w:r>
        <w:rPr>
          <w:rFonts w:hint="cs"/>
          <w:rtl/>
        </w:rPr>
        <w:t>.</w:t>
      </w:r>
    </w:p>
    <w:p w:rsidR="00C07A24" w:rsidRDefault="00C07A24" w:rsidP="00C07A24">
      <w:pPr>
        <w:pStyle w:val="Ruller4"/>
        <w:numPr>
          <w:ilvl w:val="0"/>
          <w:numId w:val="0"/>
        </w:numPr>
        <w:rPr>
          <w:rtl/>
        </w:rPr>
      </w:pPr>
    </w:p>
    <w:p w:rsidR="00C07A24" w:rsidRDefault="00C07A24" w:rsidP="00C07A24">
      <w:pPr>
        <w:pStyle w:val="Ruller4"/>
      </w:pPr>
      <w:r>
        <w:rPr>
          <w:rFonts w:hint="cs"/>
          <w:rtl/>
        </w:rPr>
        <w:t xml:space="preserve">כמפורט לעיל בהרחבה, בעוד שבחקירותיו במשטרה המערער מסר גרסה מסויגת ושקרית ואף הקפיד לשמור על זכות השתיקה כשעומת עם הראיות נגדו, גרסתו המפורטת לאירועי 'היעלמות' המנוחה נמסרה מפיו לראשונה אך ורק בבית המשפט המחוזי לאחר שנסתיימה פרשת התביעה והוצגו הראיות לחובתו. </w:t>
      </w:r>
    </w:p>
    <w:p w:rsidR="00C07A24" w:rsidRDefault="00C07A24" w:rsidP="00C07A24">
      <w:pPr>
        <w:pStyle w:val="Ruller4"/>
        <w:numPr>
          <w:ilvl w:val="0"/>
          <w:numId w:val="0"/>
        </w:numPr>
        <w:rPr>
          <w:rtl/>
        </w:rPr>
      </w:pPr>
    </w:p>
    <w:p w:rsidR="00C07A24" w:rsidRDefault="00C07A24" w:rsidP="00884002">
      <w:pPr>
        <w:pStyle w:val="Ruller4"/>
        <w:numPr>
          <w:ilvl w:val="0"/>
          <w:numId w:val="0"/>
        </w:numPr>
        <w:rPr>
          <w:rtl/>
        </w:rPr>
      </w:pPr>
      <w:r>
        <w:rPr>
          <w:rtl/>
        </w:rPr>
        <w:tab/>
      </w:r>
      <w:r>
        <w:rPr>
          <w:rFonts w:hint="cs"/>
          <w:rtl/>
        </w:rPr>
        <w:t xml:space="preserve">ניכר כי בגרסתו זו של המערער </w:t>
      </w:r>
      <w:r w:rsidR="00EC0239" w:rsidRPr="00A54A06">
        <w:rPr>
          <w:rFonts w:hint="cs"/>
          <w:rtl/>
        </w:rPr>
        <w:t>"</w:t>
      </w:r>
      <w:r w:rsidRPr="00A54A06">
        <w:rPr>
          <w:rFonts w:hint="cs"/>
          <w:rtl/>
        </w:rPr>
        <w:t xml:space="preserve">התגשמו </w:t>
      </w:r>
      <w:r w:rsidRPr="00A54A06">
        <w:rPr>
          <w:rFonts w:hint="eastAsia"/>
          <w:rtl/>
        </w:rPr>
        <w:t>החששות</w:t>
      </w:r>
      <w:r w:rsidR="00EC0239" w:rsidRPr="00A54A06">
        <w:rPr>
          <w:rFonts w:hint="cs"/>
          <w:rtl/>
        </w:rPr>
        <w:t>"</w:t>
      </w:r>
      <w:r w:rsidRPr="00A54A06">
        <w:rPr>
          <w:rFonts w:hint="cs"/>
          <w:rtl/>
        </w:rPr>
        <w:t xml:space="preserve"> הכרוכים</w:t>
      </w:r>
      <w:r>
        <w:rPr>
          <w:rFonts w:hint="cs"/>
          <w:rtl/>
        </w:rPr>
        <w:t xml:space="preserve"> במתן גרסה 'כבושה' (</w:t>
      </w:r>
      <w:r w:rsidRPr="00C309CA">
        <w:rPr>
          <w:rFonts w:ascii="Century" w:hAnsi="Century" w:cs="Miriam" w:hint="cs"/>
          <w:b/>
          <w:spacing w:val="0"/>
          <w:sz w:val="22"/>
          <w:szCs w:val="24"/>
          <w:rtl/>
        </w:rPr>
        <w:t>קדמי</w:t>
      </w:r>
      <w:r>
        <w:rPr>
          <w:rFonts w:hint="cs"/>
          <w:rtl/>
        </w:rPr>
        <w:t xml:space="preserve">, בעמ' 501) </w:t>
      </w:r>
      <w:r>
        <w:rPr>
          <w:rtl/>
        </w:rPr>
        <w:t>–</w:t>
      </w:r>
      <w:r>
        <w:rPr>
          <w:rFonts w:hint="cs"/>
          <w:rtl/>
        </w:rPr>
        <w:t xml:space="preserve"> כך מאחר שניכר כי גרסתו נולדה באיחור ו'נתפרה' למידותיהן של הראיות שהוצגו לחובתו; </w:t>
      </w:r>
      <w:r w:rsidR="00A21DD4">
        <w:rPr>
          <w:rFonts w:hint="cs"/>
          <w:rtl/>
        </w:rPr>
        <w:t>ו</w:t>
      </w:r>
      <w:r>
        <w:rPr>
          <w:rFonts w:hint="cs"/>
          <w:rtl/>
        </w:rPr>
        <w:t>מתן הגרסה הכבושה מנע את בחינת מהימנותה באופן מיטבי על-ידי חקירת ה</w:t>
      </w:r>
      <w:r w:rsidR="00B8425A">
        <w:rPr>
          <w:rFonts w:hint="cs"/>
          <w:rtl/>
        </w:rPr>
        <w:t>עדים שהעידו לפני חשיפתה. בכלל זאת</w:t>
      </w:r>
      <w:r>
        <w:rPr>
          <w:rFonts w:hint="cs"/>
          <w:rtl/>
        </w:rPr>
        <w:t>, אחות המנוחה לא עומתה עם גרסת המערער שלפיה המנוחה הרב</w:t>
      </w:r>
      <w:r w:rsidR="00655C3E">
        <w:rPr>
          <w:rFonts w:hint="cs"/>
          <w:rtl/>
        </w:rPr>
        <w:t>ת</w:t>
      </w:r>
      <w:r>
        <w:rPr>
          <w:rFonts w:hint="cs"/>
          <w:rtl/>
        </w:rPr>
        <w:t xml:space="preserve">ה לשתות עמה אלכוהול 'מאחורי גבו' (פרו' הדיון מיום 4.4.2019, עמ' 964-963); המערער הסביר כי בשיחתו עם איה בישר לה על הריונה של המנוחה, אולם איה לא נשאלה על כך בעדותה הראשית, אלא רק לאחר שזומנה בשנית (פרו' הדיון מיום 11.9.2019, עמ' 1091); ואיה אף לא נשאלה </w:t>
      </w:r>
      <w:r>
        <w:rPr>
          <w:rFonts w:hint="cs"/>
          <w:rtl/>
        </w:rPr>
        <w:lastRenderedPageBreak/>
        <w:t xml:space="preserve">על בקשתו של המערער ללוות ממנה כסף, כטענתו. הנה כי כן, בנסיבות אלה ובהיעדר הסבר של ממש לכבישת גרסתו </w:t>
      </w:r>
      <w:r>
        <w:rPr>
          <w:rtl/>
        </w:rPr>
        <w:t>–</w:t>
      </w:r>
      <w:r>
        <w:rPr>
          <w:rFonts w:hint="cs"/>
          <w:rtl/>
        </w:rPr>
        <w:t xml:space="preserve"> ערכה ומשקלה הראייתיים מועטים עד מאוד (</w:t>
      </w:r>
      <w:r w:rsidRPr="007B36DC">
        <w:rPr>
          <w:rFonts w:hint="eastAsia"/>
          <w:rtl/>
        </w:rPr>
        <w:t>ע</w:t>
      </w:r>
      <w:r w:rsidRPr="007B36DC">
        <w:rPr>
          <w:rtl/>
        </w:rPr>
        <w:t>"</w:t>
      </w:r>
      <w:r w:rsidRPr="007B36DC">
        <w:rPr>
          <w:rFonts w:hint="eastAsia"/>
          <w:rtl/>
        </w:rPr>
        <w:t>פ</w:t>
      </w:r>
      <w:r w:rsidRPr="007B36DC">
        <w:rPr>
          <w:rtl/>
        </w:rPr>
        <w:t xml:space="preserve"> 1130/19 </w:t>
      </w:r>
      <w:proofErr w:type="spellStart"/>
      <w:r w:rsidRPr="0013270F">
        <w:rPr>
          <w:rFonts w:ascii="Century" w:hAnsi="Century" w:cs="Miriam" w:hint="eastAsia"/>
          <w:b/>
          <w:spacing w:val="0"/>
          <w:sz w:val="22"/>
          <w:szCs w:val="24"/>
          <w:rtl/>
        </w:rPr>
        <w:t>שוא</w:t>
      </w:r>
      <w:proofErr w:type="spellEnd"/>
      <w:r w:rsidRPr="0013270F">
        <w:rPr>
          <w:rFonts w:ascii="Century" w:hAnsi="Century" w:cs="Miriam"/>
          <w:b/>
          <w:spacing w:val="0"/>
          <w:sz w:val="22"/>
          <w:szCs w:val="24"/>
          <w:rtl/>
        </w:rPr>
        <w:t xml:space="preserve"> </w:t>
      </w:r>
      <w:r w:rsidRPr="0013270F">
        <w:rPr>
          <w:rFonts w:ascii="Century" w:hAnsi="Century" w:cs="Miriam" w:hint="eastAsia"/>
          <w:b/>
          <w:spacing w:val="0"/>
          <w:sz w:val="22"/>
          <w:szCs w:val="24"/>
          <w:rtl/>
        </w:rPr>
        <w:t>נ</w:t>
      </w:r>
      <w:r w:rsidRPr="0013270F">
        <w:rPr>
          <w:rFonts w:ascii="Century" w:hAnsi="Century" w:cs="Miriam"/>
          <w:b/>
          <w:spacing w:val="0"/>
          <w:sz w:val="22"/>
          <w:szCs w:val="24"/>
          <w:rtl/>
        </w:rPr>
        <w:t xml:space="preserve">' </w:t>
      </w:r>
      <w:r w:rsidRPr="0013270F">
        <w:rPr>
          <w:rFonts w:ascii="Century" w:hAnsi="Century" w:cs="Miriam" w:hint="eastAsia"/>
          <w:b/>
          <w:spacing w:val="0"/>
          <w:sz w:val="22"/>
          <w:szCs w:val="24"/>
          <w:rtl/>
        </w:rPr>
        <w:t>מדינת</w:t>
      </w:r>
      <w:r w:rsidRPr="0013270F">
        <w:rPr>
          <w:rFonts w:ascii="Century" w:hAnsi="Century" w:cs="Miriam"/>
          <w:b/>
          <w:spacing w:val="0"/>
          <w:sz w:val="22"/>
          <w:szCs w:val="24"/>
          <w:rtl/>
        </w:rPr>
        <w:t xml:space="preserve"> </w:t>
      </w:r>
      <w:r w:rsidRPr="0013270F">
        <w:rPr>
          <w:rFonts w:ascii="Century" w:hAnsi="Century" w:cs="Miriam" w:hint="eastAsia"/>
          <w:b/>
          <w:spacing w:val="0"/>
          <w:sz w:val="22"/>
          <w:szCs w:val="24"/>
          <w:rtl/>
        </w:rPr>
        <w:t>ישראל</w:t>
      </w:r>
      <w:r w:rsidRPr="007B36DC">
        <w:rPr>
          <w:rtl/>
        </w:rPr>
        <w:t xml:space="preserve">, </w:t>
      </w:r>
      <w:r w:rsidRPr="007B36DC">
        <w:rPr>
          <w:rFonts w:hint="eastAsia"/>
          <w:rtl/>
        </w:rPr>
        <w:t>פסקה</w:t>
      </w:r>
      <w:r w:rsidRPr="007B36DC">
        <w:rPr>
          <w:rtl/>
        </w:rPr>
        <w:t xml:space="preserve"> 19 (27.12.2020)</w:t>
      </w:r>
      <w:r>
        <w:rPr>
          <w:rFonts w:hint="cs"/>
          <w:rtl/>
        </w:rPr>
        <w:t>), תוך שכבישת גרסתו משמשת אף היא כחיזוק לראיות שהוצגו לחובת המערער (</w:t>
      </w:r>
      <w:r w:rsidRPr="00D668D6">
        <w:rPr>
          <w:rFonts w:ascii="Century" w:hAnsi="Century" w:cs="Miriam" w:hint="cs"/>
          <w:b/>
          <w:spacing w:val="0"/>
          <w:sz w:val="22"/>
          <w:szCs w:val="24"/>
          <w:rtl/>
        </w:rPr>
        <w:t>קדמי</w:t>
      </w:r>
      <w:r>
        <w:rPr>
          <w:rFonts w:hint="cs"/>
          <w:rtl/>
        </w:rPr>
        <w:t>, בעמ' 505).</w:t>
      </w:r>
    </w:p>
    <w:p w:rsidR="00C07A24" w:rsidRPr="00F16052" w:rsidRDefault="00C07A24" w:rsidP="00C07A24">
      <w:pPr>
        <w:pStyle w:val="Ruller41"/>
        <w:rPr>
          <w:rtl/>
        </w:rPr>
      </w:pPr>
    </w:p>
    <w:p w:rsidR="00C07A24" w:rsidRDefault="00C07A24" w:rsidP="00C07A24">
      <w:pPr>
        <w:pStyle w:val="Ruller4"/>
        <w:rPr>
          <w:rtl/>
        </w:rPr>
      </w:pPr>
      <w:r>
        <w:rPr>
          <w:rFonts w:hint="cs"/>
          <w:rtl/>
        </w:rPr>
        <w:t xml:space="preserve">לא זו אף זו, לנוכח הסתירות הפנימיות בגרסת המערער לצד אי-ההתאמה בינה לבין הראיות האובייקטיביות שהוצגו, כמפורט לעיל בהרחבה, בית המשפט המחוזי קבע כי גרסת המערער </w:t>
      </w:r>
      <w:r w:rsidRPr="00865180">
        <w:rPr>
          <w:rFonts w:ascii="Century" w:hAnsi="Century" w:cs="Miriam" w:hint="cs"/>
          <w:b/>
          <w:spacing w:val="0"/>
          <w:sz w:val="22"/>
          <w:szCs w:val="24"/>
          <w:rtl/>
        </w:rPr>
        <w:t>מופרכת ומגמתית</w:t>
      </w:r>
      <w:r w:rsidR="00AB24F3">
        <w:rPr>
          <w:rFonts w:hint="cs"/>
          <w:rtl/>
        </w:rPr>
        <w:t xml:space="preserve">. בקביעה זו </w:t>
      </w:r>
      <w:r>
        <w:rPr>
          <w:rFonts w:hint="cs"/>
          <w:rtl/>
        </w:rPr>
        <w:t xml:space="preserve">איני מוצא להתערב. </w:t>
      </w:r>
    </w:p>
    <w:p w:rsidR="00C07A24" w:rsidRDefault="00C07A24" w:rsidP="00C07A24">
      <w:pPr>
        <w:pStyle w:val="Ruller41"/>
        <w:rPr>
          <w:rtl/>
        </w:rPr>
      </w:pPr>
    </w:p>
    <w:p w:rsidR="00C07A24" w:rsidRDefault="00C07A24" w:rsidP="00884002">
      <w:pPr>
        <w:pStyle w:val="Ruller4"/>
        <w:rPr>
          <w:rtl/>
        </w:rPr>
      </w:pPr>
      <w:r>
        <w:rPr>
          <w:rFonts w:hint="cs"/>
          <w:rtl/>
        </w:rPr>
        <w:t>מעבר לכך, גרסת המערער אינה מתיישבת בבחינת התמונה המתקבלת ממסכת הראיות בכללותה</w:t>
      </w:r>
      <w:r w:rsidR="00AB24F3">
        <w:rPr>
          <w:rFonts w:hint="cs"/>
          <w:rtl/>
        </w:rPr>
        <w:t>, ובהתאם להיגיון ו</w:t>
      </w:r>
      <w:r w:rsidR="00990CFC">
        <w:rPr>
          <w:rFonts w:hint="cs"/>
          <w:rtl/>
        </w:rPr>
        <w:t xml:space="preserve">ניסיון החיים. </w:t>
      </w:r>
      <w:r w:rsidR="00EC0239">
        <w:rPr>
          <w:rFonts w:hint="cs"/>
          <w:rtl/>
        </w:rPr>
        <w:t xml:space="preserve">על פי סיפורו של </w:t>
      </w:r>
      <w:r>
        <w:rPr>
          <w:rFonts w:hint="cs"/>
          <w:rtl/>
        </w:rPr>
        <w:t xml:space="preserve">המערער, בדקות הבודדות בהן התקלח בצימר, המנוחה </w:t>
      </w:r>
      <w:r>
        <w:rPr>
          <w:rtl/>
        </w:rPr>
        <w:t>–</w:t>
      </w:r>
      <w:r>
        <w:rPr>
          <w:rFonts w:hint="cs"/>
          <w:rtl/>
        </w:rPr>
        <w:t xml:space="preserve"> בעודה בהריון מתקדם </w:t>
      </w:r>
      <w:r>
        <w:rPr>
          <w:rtl/>
        </w:rPr>
        <w:t>–</w:t>
      </w:r>
      <w:r>
        <w:rPr>
          <w:rFonts w:hint="cs"/>
          <w:rtl/>
        </w:rPr>
        <w:t xml:space="preserve"> שתתה לבדה אלכוהול לשוכרה מבקבוק הוודקה עד אשר התעלפה ואיבדה הכרתה. המערער אשר נחרד למראה אשתו ההרה מחוסרת הכרה, מיהר להבהילה לקבלת טיפול רפואי, אלא שלפתע התעוררה המנוחה, הפצירה בו בל ייקח אותה לבית החולים, וב</w:t>
      </w:r>
      <w:r w:rsidR="00AB24F3">
        <w:rPr>
          <w:rFonts w:hint="cs"/>
          <w:rtl/>
        </w:rPr>
        <w:t xml:space="preserve">אחת דעתו של המערער התקררה עליו. </w:t>
      </w:r>
      <w:r w:rsidR="00B4602B">
        <w:rPr>
          <w:rFonts w:hint="cs"/>
          <w:rtl/>
        </w:rPr>
        <w:t xml:space="preserve">במקום </w:t>
      </w:r>
      <w:r>
        <w:rPr>
          <w:rFonts w:hint="cs"/>
          <w:rtl/>
        </w:rPr>
        <w:t xml:space="preserve">נסיעה לקבלת טיפול רפואי מיהר לבית אחותו כדי ללוות ממנה סכום פעוט של כסף. כל זאת, באמצע הלילה ובעוד אשתו ההרה מתאוששת לאטה משכרותה במושב האחורי של הרכב. בהגיעו, </w:t>
      </w:r>
      <w:r w:rsidR="008967B1">
        <w:rPr>
          <w:rFonts w:hint="cs"/>
          <w:rtl/>
        </w:rPr>
        <w:t xml:space="preserve">משנודע לו </w:t>
      </w:r>
      <w:r>
        <w:rPr>
          <w:rFonts w:hint="cs"/>
          <w:rtl/>
        </w:rPr>
        <w:t xml:space="preserve">כי אחותו ישנה, ביקש מבן זוגה מעדר תחת הכסף לו ייחל. בחלוף כשלוש שעות שב לבית אחותו, </w:t>
      </w:r>
      <w:r w:rsidRPr="00005439">
        <w:rPr>
          <w:rFonts w:hint="eastAsia"/>
          <w:rtl/>
        </w:rPr>
        <w:t>ללא</w:t>
      </w:r>
      <w:r w:rsidRPr="00005439">
        <w:rPr>
          <w:rtl/>
        </w:rPr>
        <w:t xml:space="preserve"> </w:t>
      </w:r>
      <w:r w:rsidRPr="00005439">
        <w:rPr>
          <w:rFonts w:hint="eastAsia"/>
          <w:rtl/>
        </w:rPr>
        <w:t>המעדר</w:t>
      </w:r>
      <w:r>
        <w:rPr>
          <w:rFonts w:hint="cs"/>
          <w:rtl/>
        </w:rPr>
        <w:t xml:space="preserve"> ששאל מבן זוגה ותוך שבגדיו מיוזעים ומלוכלכים, כדי להשיג באופן מידי את הכסף הדרוש לו. בתוך כך, ובעוד שאשתו ההרה נותרה ללון ברכב, שוחח עם אחותו ואף בישר לה כי המנוחה בהריון, ובהמשך נכנס לביתה </w:t>
      </w:r>
      <w:r>
        <w:rPr>
          <w:rtl/>
        </w:rPr>
        <w:t>–</w:t>
      </w:r>
      <w:r>
        <w:rPr>
          <w:rFonts w:hint="cs"/>
          <w:rtl/>
        </w:rPr>
        <w:t xml:space="preserve"> ונרדם. בבוקר, נסע יחד עם המנוחה לחיפה, ובעודם עושים דרכם חזרה לנצרת עילית, הסתערו על רכבם רעולי פנים באיומי אקדח וחטפו את המנוחה. בשלב זה, המערער, אשר אשתו ההרה נחטפה לנגד עיניו, מיהר לביתה של אחותו, בעצתה ניגש עם בני משפחת המנוחה לתחנת המשטרה בנצרת, אך גם שם לא דיווח בפירוט על חטיפת המנוחה. רק לאחר שנסע לזירת החטיפה לחפש את המנוחה בעצמו, פנה לתחנת המשטרה בנצרת עילית והגיש תלונה על חטיפתה של המנוחה. </w:t>
      </w:r>
    </w:p>
    <w:p w:rsidR="00C07A24" w:rsidRDefault="00C07A24" w:rsidP="00C07A24">
      <w:pPr>
        <w:pStyle w:val="Ruller41"/>
        <w:rPr>
          <w:rtl/>
        </w:rPr>
      </w:pPr>
    </w:p>
    <w:p w:rsidR="00C07A24" w:rsidRPr="00B259D4" w:rsidRDefault="00C07A24" w:rsidP="00C07A24">
      <w:pPr>
        <w:pStyle w:val="Ruller4"/>
        <w:rPr>
          <w:rtl/>
        </w:rPr>
      </w:pPr>
      <w:r>
        <w:rPr>
          <w:rFonts w:hint="cs"/>
          <w:rtl/>
        </w:rPr>
        <w:t>עתה אין עוד חולק כי המערער מסר גרסה שקרית במשטרה כאשר הבהיר בנחרצות כי שהה עם המנוחה בחיפה החל מצהרי יום 24.10.2016 ועד למחרת בבוקר, בעוד שתיעוד מצלמות הצימר ומצלמו</w:t>
      </w:r>
      <w:r w:rsidR="00B8425A">
        <w:rPr>
          <w:rFonts w:hint="cs"/>
          <w:rtl/>
        </w:rPr>
        <w:t xml:space="preserve">ת השכן סותרים גרסה זו מכל וכל. בשל </w:t>
      </w:r>
      <w:r>
        <w:rPr>
          <w:rFonts w:hint="cs"/>
          <w:rtl/>
        </w:rPr>
        <w:t xml:space="preserve">כך, בין היתר, נגועה גרסתו </w:t>
      </w:r>
      <w:r w:rsidRPr="00B259D4">
        <w:rPr>
          <w:rFonts w:hint="cs"/>
          <w:rtl/>
        </w:rPr>
        <w:t xml:space="preserve">בשקרים מהותיים היורדים לשורש העניין, ואף שכידוע בכך לא די כדי לבסס את אשמתו ברצח המנוחה, שקריו מצטרפים למארג הראיות לחובתו ועולים </w:t>
      </w:r>
      <w:r w:rsidRPr="00B259D4">
        <w:rPr>
          <w:rFonts w:hint="cs"/>
          <w:rtl/>
        </w:rPr>
        <w:lastRenderedPageBreak/>
        <w:t>כדי חיזוק ואף סיוע לראיות אלו (</w:t>
      </w:r>
      <w:r w:rsidRPr="00B259D4">
        <w:rPr>
          <w:rFonts w:hint="eastAsia"/>
          <w:rtl/>
        </w:rPr>
        <w:t>ע</w:t>
      </w:r>
      <w:r w:rsidRPr="00B259D4">
        <w:rPr>
          <w:rtl/>
        </w:rPr>
        <w:t>"</w:t>
      </w:r>
      <w:r w:rsidRPr="00B259D4">
        <w:rPr>
          <w:rFonts w:hint="eastAsia"/>
          <w:rtl/>
        </w:rPr>
        <w:t>פ</w:t>
      </w:r>
      <w:r w:rsidRPr="00B259D4">
        <w:rPr>
          <w:rtl/>
        </w:rPr>
        <w:t xml:space="preserve"> 8030/21 </w:t>
      </w:r>
      <w:r w:rsidRPr="00B259D4">
        <w:rPr>
          <w:rFonts w:ascii="Century" w:hAnsi="Century" w:cs="Miriam" w:hint="eastAsia"/>
          <w:b/>
          <w:spacing w:val="0"/>
          <w:sz w:val="22"/>
          <w:szCs w:val="24"/>
          <w:rtl/>
        </w:rPr>
        <w:t>אבו</w:t>
      </w:r>
      <w:r w:rsidRPr="00B259D4">
        <w:rPr>
          <w:rFonts w:ascii="Century" w:hAnsi="Century" w:cs="Miriam"/>
          <w:b/>
          <w:spacing w:val="0"/>
          <w:sz w:val="22"/>
          <w:szCs w:val="24"/>
          <w:rtl/>
        </w:rPr>
        <w:t xml:space="preserve"> </w:t>
      </w:r>
      <w:proofErr w:type="spellStart"/>
      <w:r w:rsidRPr="00B259D4">
        <w:rPr>
          <w:rFonts w:ascii="Century" w:hAnsi="Century" w:cs="Miriam" w:hint="eastAsia"/>
          <w:b/>
          <w:spacing w:val="0"/>
          <w:sz w:val="22"/>
          <w:szCs w:val="24"/>
          <w:rtl/>
        </w:rPr>
        <w:t>זיינב</w:t>
      </w:r>
      <w:proofErr w:type="spellEnd"/>
      <w:r w:rsidRPr="00B259D4">
        <w:rPr>
          <w:rFonts w:ascii="Century" w:hAnsi="Century" w:cs="Miriam"/>
          <w:b/>
          <w:spacing w:val="0"/>
          <w:sz w:val="22"/>
          <w:szCs w:val="24"/>
          <w:rtl/>
        </w:rPr>
        <w:t xml:space="preserve"> </w:t>
      </w:r>
      <w:r w:rsidRPr="00B259D4">
        <w:rPr>
          <w:rFonts w:ascii="Century" w:hAnsi="Century" w:cs="Miriam" w:hint="eastAsia"/>
          <w:b/>
          <w:spacing w:val="0"/>
          <w:sz w:val="22"/>
          <w:szCs w:val="24"/>
          <w:rtl/>
        </w:rPr>
        <w:t>נ</w:t>
      </w:r>
      <w:r w:rsidRPr="00B259D4">
        <w:rPr>
          <w:rFonts w:ascii="Century" w:hAnsi="Century" w:cs="Miriam"/>
          <w:b/>
          <w:spacing w:val="0"/>
          <w:sz w:val="22"/>
          <w:szCs w:val="24"/>
          <w:rtl/>
        </w:rPr>
        <w:t xml:space="preserve">' </w:t>
      </w:r>
      <w:r w:rsidRPr="00B259D4">
        <w:rPr>
          <w:rFonts w:ascii="Century" w:hAnsi="Century" w:cs="Miriam" w:hint="eastAsia"/>
          <w:b/>
          <w:spacing w:val="0"/>
          <w:sz w:val="22"/>
          <w:szCs w:val="24"/>
          <w:rtl/>
        </w:rPr>
        <w:t>מדינת</w:t>
      </w:r>
      <w:r w:rsidRPr="00B259D4">
        <w:rPr>
          <w:rFonts w:ascii="Century" w:hAnsi="Century" w:cs="Miriam"/>
          <w:b/>
          <w:spacing w:val="0"/>
          <w:sz w:val="22"/>
          <w:szCs w:val="24"/>
          <w:rtl/>
        </w:rPr>
        <w:t xml:space="preserve"> </w:t>
      </w:r>
      <w:r w:rsidRPr="00B259D4">
        <w:rPr>
          <w:rFonts w:ascii="Century" w:hAnsi="Century" w:cs="Miriam" w:hint="eastAsia"/>
          <w:b/>
          <w:spacing w:val="0"/>
          <w:sz w:val="22"/>
          <w:szCs w:val="24"/>
          <w:rtl/>
        </w:rPr>
        <w:t>ישראל</w:t>
      </w:r>
      <w:r w:rsidRPr="00B259D4">
        <w:rPr>
          <w:rFonts w:hint="cs"/>
          <w:rtl/>
        </w:rPr>
        <w:t xml:space="preserve">, פסקה 28 </w:t>
      </w:r>
      <w:r w:rsidRPr="00B259D4">
        <w:rPr>
          <w:rtl/>
        </w:rPr>
        <w:t>(25.12.2022)</w:t>
      </w:r>
      <w:r w:rsidR="00E37D05">
        <w:rPr>
          <w:rFonts w:hint="cs"/>
          <w:rtl/>
        </w:rPr>
        <w:t xml:space="preserve"> (להלן: עניין </w:t>
      </w:r>
      <w:r w:rsidR="00E37D05" w:rsidRPr="00E37D05">
        <w:rPr>
          <w:rFonts w:ascii="Century" w:hAnsi="Century" w:cs="Miriam" w:hint="cs"/>
          <w:b/>
          <w:spacing w:val="0"/>
          <w:sz w:val="22"/>
          <w:szCs w:val="24"/>
          <w:rtl/>
        </w:rPr>
        <w:t xml:space="preserve">אבו </w:t>
      </w:r>
      <w:proofErr w:type="spellStart"/>
      <w:r w:rsidR="00E37D05" w:rsidRPr="00E37D05">
        <w:rPr>
          <w:rFonts w:ascii="Century" w:hAnsi="Century" w:cs="Miriam" w:hint="cs"/>
          <w:b/>
          <w:spacing w:val="0"/>
          <w:sz w:val="22"/>
          <w:szCs w:val="24"/>
          <w:rtl/>
        </w:rPr>
        <w:t>זיינב</w:t>
      </w:r>
      <w:proofErr w:type="spellEnd"/>
      <w:r w:rsidR="00E37D05">
        <w:rPr>
          <w:rFonts w:hint="cs"/>
          <w:rtl/>
        </w:rPr>
        <w:t>)</w:t>
      </w:r>
      <w:r w:rsidRPr="00B259D4">
        <w:rPr>
          <w:rFonts w:hint="cs"/>
          <w:rtl/>
        </w:rPr>
        <w:t xml:space="preserve">). </w:t>
      </w:r>
    </w:p>
    <w:p w:rsidR="00C07A24" w:rsidRPr="009A0903" w:rsidRDefault="00C07A24" w:rsidP="00C07A24">
      <w:pPr>
        <w:pStyle w:val="Ruller41"/>
        <w:rPr>
          <w:highlight w:val="yellow"/>
          <w:rtl/>
        </w:rPr>
      </w:pPr>
    </w:p>
    <w:p w:rsidR="00C15FA1" w:rsidRDefault="00460681" w:rsidP="00331A84">
      <w:pPr>
        <w:pStyle w:val="Ruller41"/>
        <w:rPr>
          <w:rtl/>
        </w:rPr>
      </w:pPr>
      <w:r>
        <w:rPr>
          <w:rtl/>
        </w:rPr>
        <w:tab/>
      </w:r>
      <w:r>
        <w:rPr>
          <w:rFonts w:hint="cs"/>
          <w:rtl/>
        </w:rPr>
        <w:t>יוצא אפוא</w:t>
      </w:r>
      <w:r w:rsidR="00C07A24">
        <w:rPr>
          <w:rFonts w:hint="cs"/>
          <w:rtl/>
        </w:rPr>
        <w:t xml:space="preserve"> </w:t>
      </w:r>
      <w:r w:rsidR="00331A84">
        <w:rPr>
          <w:rFonts w:hint="cs"/>
          <w:rtl/>
        </w:rPr>
        <w:t>כי</w:t>
      </w:r>
      <w:r w:rsidR="00C07A24">
        <w:rPr>
          <w:rFonts w:hint="cs"/>
          <w:rtl/>
        </w:rPr>
        <w:t xml:space="preserve"> המערער מסר במשטרה גרסה שקרית ומרחיקה, שינה את גרסתו באחת למול צבר הראיות המכביד לחובתו, אלא שגם גרסתו 'הכבושה' אשר נועדה לטוות הסבר חלופי מותאם לראיות נגדו </w:t>
      </w:r>
      <w:r w:rsidR="00C07A24">
        <w:rPr>
          <w:rtl/>
        </w:rPr>
        <w:t>–</w:t>
      </w:r>
      <w:r w:rsidR="00C07A24">
        <w:rPr>
          <w:rFonts w:hint="cs"/>
          <w:rtl/>
        </w:rPr>
        <w:t xml:space="preserve"> כשלה לעשות כן בהיותה רצופת סתירות והיא רחוקה מלספק הסבר למארג הראיות והעדויות לחובתו.</w:t>
      </w:r>
    </w:p>
    <w:p w:rsidR="00C15FA1" w:rsidRPr="004302DB" w:rsidRDefault="00C15FA1" w:rsidP="00884002">
      <w:pPr>
        <w:pStyle w:val="Ruller41"/>
        <w:rPr>
          <w:rtl/>
        </w:rPr>
      </w:pPr>
    </w:p>
    <w:p w:rsidR="00C07A24" w:rsidRPr="00B1785C" w:rsidRDefault="00C07A24" w:rsidP="00C07A24">
      <w:pPr>
        <w:pStyle w:val="Ruller41"/>
        <w:rPr>
          <w:rFonts w:ascii="Century" w:hAnsi="Century" w:cs="Miriam"/>
          <w:b/>
          <w:spacing w:val="0"/>
          <w:szCs w:val="24"/>
          <w:rtl/>
        </w:rPr>
      </w:pPr>
      <w:r>
        <w:rPr>
          <w:rFonts w:ascii="Century" w:hAnsi="Century" w:cs="Miriam" w:hint="cs"/>
          <w:b/>
          <w:spacing w:val="0"/>
          <w:szCs w:val="24"/>
          <w:rtl/>
        </w:rPr>
        <w:t>טענות המערער ל</w:t>
      </w:r>
      <w:r w:rsidRPr="00B1785C">
        <w:rPr>
          <w:rFonts w:ascii="Century" w:hAnsi="Century" w:cs="Miriam" w:hint="cs"/>
          <w:b/>
          <w:spacing w:val="0"/>
          <w:szCs w:val="24"/>
          <w:rtl/>
        </w:rPr>
        <w:t>מחדלי חקירה</w:t>
      </w:r>
    </w:p>
    <w:p w:rsidR="00C07A24" w:rsidRDefault="00C07A24" w:rsidP="00C07A24">
      <w:pPr>
        <w:pStyle w:val="Ruller41"/>
        <w:rPr>
          <w:rtl/>
        </w:rPr>
      </w:pPr>
      <w:r>
        <w:rPr>
          <w:rFonts w:hint="cs"/>
          <w:rtl/>
        </w:rPr>
        <w:t xml:space="preserve"> </w:t>
      </w:r>
    </w:p>
    <w:p w:rsidR="00C07A24" w:rsidRDefault="00C07A24" w:rsidP="00C07A24">
      <w:pPr>
        <w:pStyle w:val="Ruller4"/>
      </w:pPr>
      <w:r>
        <w:rPr>
          <w:rtl/>
        </w:rPr>
        <w:tab/>
      </w:r>
      <w:r>
        <w:rPr>
          <w:rFonts w:hint="cs"/>
          <w:rtl/>
        </w:rPr>
        <w:t xml:space="preserve">דין טענות המערער על אודות מחדלי חקירה שפגעו בהגנתו </w:t>
      </w:r>
      <w:r>
        <w:rPr>
          <w:rtl/>
        </w:rPr>
        <w:t>–</w:t>
      </w:r>
      <w:r>
        <w:rPr>
          <w:rFonts w:hint="cs"/>
          <w:rtl/>
        </w:rPr>
        <w:t xml:space="preserve"> להידחות. אכן, הליך החקירה המשטרתי לא נועד רק כדי לאסוף ראיות נגד אשמתו של נאשם, אלא ביסודו מכוון לאיתור ראיות שיובילו לבירור וגילוי האמת העובדתית (</w:t>
      </w:r>
      <w:r w:rsidRPr="00147357">
        <w:rPr>
          <w:rFonts w:hint="eastAsia"/>
          <w:rtl/>
        </w:rPr>
        <w:t>ע</w:t>
      </w:r>
      <w:r w:rsidRPr="00147357">
        <w:rPr>
          <w:rtl/>
        </w:rPr>
        <w:t>"</w:t>
      </w:r>
      <w:r w:rsidRPr="00147357">
        <w:rPr>
          <w:rFonts w:hint="eastAsia"/>
          <w:rtl/>
        </w:rPr>
        <w:t>פ</w:t>
      </w:r>
      <w:r w:rsidRPr="00147357">
        <w:rPr>
          <w:rtl/>
        </w:rPr>
        <w:t xml:space="preserve"> 1464/21 </w:t>
      </w:r>
      <w:proofErr w:type="spellStart"/>
      <w:r w:rsidRPr="00147357">
        <w:rPr>
          <w:rFonts w:ascii="Century" w:hAnsi="Century" w:cs="Miriam" w:hint="eastAsia"/>
          <w:b/>
          <w:spacing w:val="0"/>
          <w:sz w:val="22"/>
          <w:szCs w:val="24"/>
          <w:rtl/>
        </w:rPr>
        <w:t>קפוסטין</w:t>
      </w:r>
      <w:proofErr w:type="spellEnd"/>
      <w:r w:rsidRPr="00147357">
        <w:rPr>
          <w:rFonts w:ascii="Century" w:hAnsi="Century" w:cs="Miriam"/>
          <w:b/>
          <w:spacing w:val="0"/>
          <w:sz w:val="22"/>
          <w:szCs w:val="24"/>
          <w:rtl/>
        </w:rPr>
        <w:t xml:space="preserve"> </w:t>
      </w:r>
      <w:r w:rsidRPr="00147357">
        <w:rPr>
          <w:rFonts w:ascii="Century" w:hAnsi="Century" w:cs="Miriam" w:hint="eastAsia"/>
          <w:b/>
          <w:spacing w:val="0"/>
          <w:sz w:val="22"/>
          <w:szCs w:val="24"/>
          <w:rtl/>
        </w:rPr>
        <w:t>נ</w:t>
      </w:r>
      <w:r w:rsidRPr="00147357">
        <w:rPr>
          <w:rFonts w:ascii="Century" w:hAnsi="Century" w:cs="Miriam"/>
          <w:b/>
          <w:spacing w:val="0"/>
          <w:sz w:val="22"/>
          <w:szCs w:val="24"/>
          <w:rtl/>
        </w:rPr>
        <w:t xml:space="preserve">' </w:t>
      </w:r>
      <w:r w:rsidRPr="00147357">
        <w:rPr>
          <w:rFonts w:ascii="Century" w:hAnsi="Century" w:cs="Miriam" w:hint="eastAsia"/>
          <w:b/>
          <w:spacing w:val="0"/>
          <w:sz w:val="22"/>
          <w:szCs w:val="24"/>
          <w:rtl/>
        </w:rPr>
        <w:t>מדינת</w:t>
      </w:r>
      <w:r w:rsidRPr="00147357">
        <w:rPr>
          <w:rFonts w:ascii="Century" w:hAnsi="Century" w:cs="Miriam"/>
          <w:b/>
          <w:spacing w:val="0"/>
          <w:sz w:val="22"/>
          <w:szCs w:val="24"/>
          <w:rtl/>
        </w:rPr>
        <w:t xml:space="preserve"> </w:t>
      </w:r>
      <w:r w:rsidRPr="00147357">
        <w:rPr>
          <w:rFonts w:ascii="Century" w:hAnsi="Century" w:cs="Miriam" w:hint="eastAsia"/>
          <w:b/>
          <w:spacing w:val="0"/>
          <w:sz w:val="22"/>
          <w:szCs w:val="24"/>
          <w:rtl/>
        </w:rPr>
        <w:t>ישראל</w:t>
      </w:r>
      <w:r>
        <w:rPr>
          <w:rFonts w:hint="cs"/>
          <w:rtl/>
        </w:rPr>
        <w:t xml:space="preserve">, פסקה 41 </w:t>
      </w:r>
      <w:r w:rsidRPr="00147357">
        <w:rPr>
          <w:rtl/>
        </w:rPr>
        <w:t>(11.</w:t>
      </w:r>
      <w:r>
        <w:rPr>
          <w:rFonts w:hint="cs"/>
          <w:rtl/>
        </w:rPr>
        <w:t>9</w:t>
      </w:r>
      <w:r w:rsidRPr="00147357">
        <w:rPr>
          <w:rtl/>
        </w:rPr>
        <w:t>.2022)</w:t>
      </w:r>
      <w:r>
        <w:rPr>
          <w:rFonts w:hint="cs"/>
          <w:rtl/>
        </w:rPr>
        <w:t xml:space="preserve">). בהתאם, משמעותם של 'מחדלי חקירה' נעוץ בבדיקה האם ועד כמה פגמים אלו גרמו לעיוות דין כלפי הנאשם (יעקב </w:t>
      </w:r>
      <w:r w:rsidRPr="00B1785C">
        <w:rPr>
          <w:rFonts w:hint="cs"/>
          <w:rtl/>
        </w:rPr>
        <w:t>קדמי</w:t>
      </w:r>
      <w:r>
        <w:rPr>
          <w:rFonts w:hint="cs"/>
          <w:rtl/>
        </w:rPr>
        <w:t xml:space="preserve"> </w:t>
      </w:r>
      <w:r w:rsidRPr="00B1785C">
        <w:rPr>
          <w:rFonts w:ascii="Century" w:hAnsi="Century" w:cs="Miriam" w:hint="cs"/>
          <w:b/>
          <w:spacing w:val="0"/>
          <w:sz w:val="22"/>
          <w:szCs w:val="24"/>
          <w:rtl/>
        </w:rPr>
        <w:t>על סדר הדין בפלילים</w:t>
      </w:r>
      <w:r w:rsidR="00635ED6">
        <w:rPr>
          <w:rFonts w:hint="cs"/>
          <w:rtl/>
        </w:rPr>
        <w:t xml:space="preserve"> חלק שני הליכים שלאחר כתב אישום (ב)</w:t>
      </w:r>
      <w:r>
        <w:rPr>
          <w:rFonts w:hint="cs"/>
          <w:rtl/>
        </w:rPr>
        <w:t xml:space="preserve"> 1355</w:t>
      </w:r>
      <w:r w:rsidR="00635ED6">
        <w:rPr>
          <w:rFonts w:hint="cs"/>
          <w:rtl/>
        </w:rPr>
        <w:t xml:space="preserve"> (2009)</w:t>
      </w:r>
      <w:r>
        <w:rPr>
          <w:rFonts w:hint="cs"/>
          <w:rtl/>
        </w:rPr>
        <w:t>).</w:t>
      </w:r>
    </w:p>
    <w:p w:rsidR="00C07A24" w:rsidRDefault="00C07A24" w:rsidP="00C07A24">
      <w:pPr>
        <w:pStyle w:val="Ruller4"/>
        <w:numPr>
          <w:ilvl w:val="0"/>
          <w:numId w:val="0"/>
        </w:numPr>
        <w:rPr>
          <w:rtl/>
        </w:rPr>
      </w:pPr>
    </w:p>
    <w:p w:rsidR="00C07A24" w:rsidRDefault="00C07A24" w:rsidP="00AA2456">
      <w:pPr>
        <w:pStyle w:val="Ruller4"/>
        <w:numPr>
          <w:ilvl w:val="0"/>
          <w:numId w:val="0"/>
        </w:numPr>
        <w:rPr>
          <w:rtl/>
        </w:rPr>
      </w:pPr>
      <w:r>
        <w:rPr>
          <w:rtl/>
        </w:rPr>
        <w:tab/>
      </w:r>
      <w:r>
        <w:rPr>
          <w:rFonts w:hint="cs"/>
          <w:rtl/>
        </w:rPr>
        <w:t>אי לכך, בית המשפט יבחן עד כמה השפיע מחדל החקירה, ככל שהיה, על הגנתו של הנאשם והאם בעקבות כן נוצר ספק סביר באשר לאשמתו (</w:t>
      </w:r>
      <w:r w:rsidRPr="00147357">
        <w:rPr>
          <w:rFonts w:hint="eastAsia"/>
          <w:rtl/>
        </w:rPr>
        <w:t>ע</w:t>
      </w:r>
      <w:r w:rsidRPr="00147357">
        <w:rPr>
          <w:rtl/>
        </w:rPr>
        <w:t>"</w:t>
      </w:r>
      <w:r w:rsidRPr="00147357">
        <w:rPr>
          <w:rFonts w:hint="eastAsia"/>
          <w:rtl/>
        </w:rPr>
        <w:t>פ</w:t>
      </w:r>
      <w:r w:rsidRPr="00147357">
        <w:rPr>
          <w:rtl/>
        </w:rPr>
        <w:t xml:space="preserve"> 2261/21 </w:t>
      </w:r>
      <w:r w:rsidRPr="00D04265">
        <w:rPr>
          <w:rFonts w:ascii="Century" w:hAnsi="Century" w:cs="Miriam" w:hint="eastAsia"/>
          <w:b/>
          <w:spacing w:val="0"/>
          <w:sz w:val="22"/>
          <w:szCs w:val="24"/>
          <w:rtl/>
        </w:rPr>
        <w:t>פלוני</w:t>
      </w:r>
      <w:r w:rsidRPr="00D04265">
        <w:rPr>
          <w:rFonts w:ascii="Century" w:hAnsi="Century" w:cs="Miriam"/>
          <w:b/>
          <w:spacing w:val="0"/>
          <w:sz w:val="22"/>
          <w:szCs w:val="24"/>
          <w:rtl/>
        </w:rPr>
        <w:t xml:space="preserve"> </w:t>
      </w:r>
      <w:r w:rsidRPr="00D04265">
        <w:rPr>
          <w:rFonts w:ascii="Century" w:hAnsi="Century" w:cs="Miriam" w:hint="eastAsia"/>
          <w:b/>
          <w:spacing w:val="0"/>
          <w:sz w:val="22"/>
          <w:szCs w:val="24"/>
          <w:rtl/>
        </w:rPr>
        <w:t>נ</w:t>
      </w:r>
      <w:r w:rsidRPr="00D04265">
        <w:rPr>
          <w:rFonts w:ascii="Century" w:hAnsi="Century" w:cs="Miriam"/>
          <w:b/>
          <w:spacing w:val="0"/>
          <w:sz w:val="22"/>
          <w:szCs w:val="24"/>
          <w:rtl/>
        </w:rPr>
        <w:t xml:space="preserve">' </w:t>
      </w:r>
      <w:r w:rsidRPr="00D04265">
        <w:rPr>
          <w:rFonts w:ascii="Century" w:hAnsi="Century" w:cs="Miriam" w:hint="eastAsia"/>
          <w:b/>
          <w:spacing w:val="0"/>
          <w:sz w:val="22"/>
          <w:szCs w:val="24"/>
          <w:rtl/>
        </w:rPr>
        <w:t>מדינת</w:t>
      </w:r>
      <w:r w:rsidRPr="00D04265">
        <w:rPr>
          <w:rFonts w:ascii="Century" w:hAnsi="Century" w:cs="Miriam"/>
          <w:b/>
          <w:spacing w:val="0"/>
          <w:sz w:val="22"/>
          <w:szCs w:val="24"/>
          <w:rtl/>
        </w:rPr>
        <w:t xml:space="preserve"> </w:t>
      </w:r>
      <w:r w:rsidRPr="00D04265">
        <w:rPr>
          <w:rFonts w:ascii="Century" w:hAnsi="Century" w:cs="Miriam" w:hint="eastAsia"/>
          <w:b/>
          <w:spacing w:val="0"/>
          <w:sz w:val="22"/>
          <w:szCs w:val="24"/>
          <w:rtl/>
        </w:rPr>
        <w:t>ישראל</w:t>
      </w:r>
      <w:r>
        <w:rPr>
          <w:rFonts w:hint="cs"/>
          <w:rtl/>
        </w:rPr>
        <w:t xml:space="preserve">, פסקה 34 </w:t>
      </w:r>
      <w:r w:rsidRPr="00147357">
        <w:rPr>
          <w:rtl/>
        </w:rPr>
        <w:t>(24.10.2022)</w:t>
      </w:r>
      <w:r>
        <w:rPr>
          <w:rFonts w:hint="cs"/>
          <w:rtl/>
        </w:rPr>
        <w:t>). יש לזכור כי אין ב'מחדל חקירה' כשלעצמו כדי להקים ספק סביר במקום שבו אשמתו של נאשם מוכחת מן הראיות שאותרו (</w:t>
      </w:r>
      <w:r w:rsidRPr="007B7BB8">
        <w:rPr>
          <w:rFonts w:hint="eastAsia"/>
          <w:rtl/>
        </w:rPr>
        <w:t>ע</w:t>
      </w:r>
      <w:r w:rsidRPr="007B7BB8">
        <w:rPr>
          <w:rtl/>
        </w:rPr>
        <w:t>"</w:t>
      </w:r>
      <w:r w:rsidRPr="007B7BB8">
        <w:rPr>
          <w:rFonts w:hint="eastAsia"/>
          <w:rtl/>
        </w:rPr>
        <w:t>פ</w:t>
      </w:r>
      <w:r w:rsidRPr="007B7BB8">
        <w:rPr>
          <w:rtl/>
        </w:rPr>
        <w:t xml:space="preserve"> 5066/18 </w:t>
      </w:r>
      <w:proofErr w:type="spellStart"/>
      <w:r w:rsidRPr="00D04265">
        <w:rPr>
          <w:rFonts w:ascii="Century" w:hAnsi="Century" w:cs="Miriam" w:hint="eastAsia"/>
          <w:b/>
          <w:spacing w:val="0"/>
          <w:sz w:val="22"/>
          <w:szCs w:val="24"/>
          <w:rtl/>
        </w:rPr>
        <w:t>רוזקוב</w:t>
      </w:r>
      <w:proofErr w:type="spellEnd"/>
      <w:r w:rsidRPr="00D04265">
        <w:rPr>
          <w:rFonts w:ascii="Century" w:hAnsi="Century" w:cs="Miriam"/>
          <w:b/>
          <w:spacing w:val="0"/>
          <w:sz w:val="22"/>
          <w:szCs w:val="24"/>
          <w:rtl/>
        </w:rPr>
        <w:t xml:space="preserve"> </w:t>
      </w:r>
      <w:r w:rsidRPr="00D04265">
        <w:rPr>
          <w:rFonts w:ascii="Century" w:hAnsi="Century" w:cs="Miriam" w:hint="eastAsia"/>
          <w:b/>
          <w:spacing w:val="0"/>
          <w:sz w:val="22"/>
          <w:szCs w:val="24"/>
          <w:rtl/>
        </w:rPr>
        <w:t>נ</w:t>
      </w:r>
      <w:r w:rsidRPr="00D04265">
        <w:rPr>
          <w:rFonts w:ascii="Century" w:hAnsi="Century" w:cs="Miriam"/>
          <w:b/>
          <w:spacing w:val="0"/>
          <w:sz w:val="22"/>
          <w:szCs w:val="24"/>
          <w:rtl/>
        </w:rPr>
        <w:t xml:space="preserve">' </w:t>
      </w:r>
      <w:r w:rsidRPr="00D04265">
        <w:rPr>
          <w:rFonts w:ascii="Century" w:hAnsi="Century" w:cs="Miriam" w:hint="eastAsia"/>
          <w:b/>
          <w:spacing w:val="0"/>
          <w:sz w:val="22"/>
          <w:szCs w:val="24"/>
          <w:rtl/>
        </w:rPr>
        <w:t>מדינת</w:t>
      </w:r>
      <w:r w:rsidRPr="00D04265">
        <w:rPr>
          <w:rFonts w:ascii="Century" w:hAnsi="Century" w:cs="Miriam"/>
          <w:b/>
          <w:spacing w:val="0"/>
          <w:sz w:val="22"/>
          <w:szCs w:val="24"/>
          <w:rtl/>
        </w:rPr>
        <w:t xml:space="preserve"> </w:t>
      </w:r>
      <w:r w:rsidRPr="00D04265">
        <w:rPr>
          <w:rFonts w:ascii="Century" w:hAnsi="Century" w:cs="Miriam" w:hint="eastAsia"/>
          <w:b/>
          <w:spacing w:val="0"/>
          <w:sz w:val="22"/>
          <w:szCs w:val="24"/>
          <w:rtl/>
        </w:rPr>
        <w:t>ישראל</w:t>
      </w:r>
      <w:r w:rsidRPr="007B7BB8">
        <w:rPr>
          <w:rtl/>
        </w:rPr>
        <w:t xml:space="preserve">, </w:t>
      </w:r>
      <w:r w:rsidRPr="007B7BB8">
        <w:rPr>
          <w:rFonts w:hint="eastAsia"/>
          <w:rtl/>
        </w:rPr>
        <w:t>פסקה</w:t>
      </w:r>
      <w:r w:rsidRPr="007B7BB8">
        <w:rPr>
          <w:rtl/>
        </w:rPr>
        <w:t xml:space="preserve"> 56 (4.9.2022)</w:t>
      </w:r>
      <w:r>
        <w:rPr>
          <w:rFonts w:hint="cs"/>
          <w:rtl/>
        </w:rPr>
        <w:t xml:space="preserve">). </w:t>
      </w:r>
    </w:p>
    <w:p w:rsidR="00C07A24" w:rsidRDefault="00C07A24" w:rsidP="00C07A24">
      <w:pPr>
        <w:pStyle w:val="Ruller41"/>
        <w:rPr>
          <w:rtl/>
        </w:rPr>
      </w:pPr>
    </w:p>
    <w:p w:rsidR="00C07A24" w:rsidRDefault="007C2DC5" w:rsidP="00602DB7">
      <w:pPr>
        <w:pStyle w:val="Ruller4"/>
      </w:pPr>
      <w:r>
        <w:rPr>
          <w:rFonts w:hint="cs"/>
          <w:rtl/>
        </w:rPr>
        <w:t>התייחסתי לא אחת לחשיבות ההקפדה על תקינות הליך החקירה</w:t>
      </w:r>
      <w:r w:rsidRPr="007C2DC5">
        <w:rPr>
          <w:rFonts w:hint="eastAsia"/>
          <w:rtl/>
        </w:rPr>
        <w:t xml:space="preserve"> </w:t>
      </w:r>
      <w:r>
        <w:rPr>
          <w:rFonts w:hint="cs"/>
          <w:rtl/>
        </w:rPr>
        <w:t>(</w:t>
      </w:r>
      <w:proofErr w:type="spellStart"/>
      <w:r w:rsidRPr="00164D4B">
        <w:rPr>
          <w:rFonts w:hint="eastAsia"/>
          <w:rtl/>
        </w:rPr>
        <w:t>בש</w:t>
      </w:r>
      <w:r w:rsidRPr="00164D4B">
        <w:rPr>
          <w:rtl/>
        </w:rPr>
        <w:t>"</w:t>
      </w:r>
      <w:r w:rsidRPr="00164D4B">
        <w:rPr>
          <w:rFonts w:hint="eastAsia"/>
          <w:rtl/>
        </w:rPr>
        <w:t>פ</w:t>
      </w:r>
      <w:proofErr w:type="spellEnd"/>
      <w:r w:rsidRPr="00164D4B">
        <w:rPr>
          <w:rtl/>
        </w:rPr>
        <w:t xml:space="preserve"> 7917/19 </w:t>
      </w:r>
      <w:r w:rsidRPr="00164D4B">
        <w:rPr>
          <w:rFonts w:ascii="Century" w:hAnsi="Century" w:cs="Miriam" w:hint="eastAsia"/>
          <w:b/>
          <w:spacing w:val="0"/>
          <w:szCs w:val="24"/>
          <w:rtl/>
        </w:rPr>
        <w:t>אוריך</w:t>
      </w:r>
      <w:r w:rsidRPr="00164D4B">
        <w:rPr>
          <w:rFonts w:ascii="Century" w:hAnsi="Century" w:cs="Miriam"/>
          <w:b/>
          <w:spacing w:val="0"/>
          <w:szCs w:val="24"/>
          <w:rtl/>
        </w:rPr>
        <w:t xml:space="preserve"> </w:t>
      </w:r>
      <w:r w:rsidRPr="00164D4B">
        <w:rPr>
          <w:rFonts w:ascii="Century" w:hAnsi="Century" w:cs="Miriam" w:hint="eastAsia"/>
          <w:b/>
          <w:spacing w:val="0"/>
          <w:szCs w:val="24"/>
          <w:rtl/>
        </w:rPr>
        <w:t>נ</w:t>
      </w:r>
      <w:r w:rsidRPr="00164D4B">
        <w:rPr>
          <w:rFonts w:ascii="Century" w:hAnsi="Century" w:cs="Miriam"/>
          <w:b/>
          <w:spacing w:val="0"/>
          <w:szCs w:val="24"/>
          <w:rtl/>
        </w:rPr>
        <w:t xml:space="preserve">' </w:t>
      </w:r>
      <w:r w:rsidRPr="00164D4B">
        <w:rPr>
          <w:rFonts w:ascii="Century" w:hAnsi="Century" w:cs="Miriam" w:hint="eastAsia"/>
          <w:b/>
          <w:spacing w:val="0"/>
          <w:szCs w:val="24"/>
          <w:rtl/>
        </w:rPr>
        <w:t>מדינת</w:t>
      </w:r>
      <w:r w:rsidRPr="00164D4B">
        <w:rPr>
          <w:rFonts w:ascii="Century" w:hAnsi="Century" w:cs="Miriam"/>
          <w:b/>
          <w:spacing w:val="0"/>
          <w:szCs w:val="24"/>
          <w:rtl/>
        </w:rPr>
        <w:t xml:space="preserve"> </w:t>
      </w:r>
      <w:r w:rsidRPr="00164D4B">
        <w:rPr>
          <w:rFonts w:ascii="Century" w:hAnsi="Century" w:cs="Miriam" w:hint="eastAsia"/>
          <w:b/>
          <w:spacing w:val="0"/>
          <w:szCs w:val="24"/>
          <w:rtl/>
        </w:rPr>
        <w:t>ישראל</w:t>
      </w:r>
      <w:r>
        <w:rPr>
          <w:rFonts w:hint="cs"/>
          <w:rtl/>
        </w:rPr>
        <w:t xml:space="preserve">, פסקאות 48-47 </w:t>
      </w:r>
      <w:r w:rsidRPr="00164D4B">
        <w:rPr>
          <w:rtl/>
        </w:rPr>
        <w:t>(25.12.2019)</w:t>
      </w:r>
      <w:r w:rsidR="00287D2A">
        <w:rPr>
          <w:rFonts w:hint="cs"/>
          <w:rtl/>
        </w:rPr>
        <w:t>;</w:t>
      </w:r>
      <w:r w:rsidR="00937A46">
        <w:rPr>
          <w:rFonts w:hint="cs"/>
          <w:rtl/>
        </w:rPr>
        <w:t xml:space="preserve"> פסק דיני</w:t>
      </w:r>
      <w:r w:rsidR="00287D2A">
        <w:rPr>
          <w:rFonts w:hint="cs"/>
          <w:rtl/>
        </w:rPr>
        <w:t xml:space="preserve"> </w:t>
      </w:r>
      <w:r w:rsidR="00937A46">
        <w:rPr>
          <w:rFonts w:hint="cs"/>
          <w:rtl/>
        </w:rPr>
        <w:t>ב-</w:t>
      </w:r>
      <w:r w:rsidR="00287D2A" w:rsidRPr="00287D2A">
        <w:rPr>
          <w:rtl/>
        </w:rPr>
        <w:t xml:space="preserve">ע"פ 4946/20 </w:t>
      </w:r>
      <w:proofErr w:type="spellStart"/>
      <w:r w:rsidR="00287D2A" w:rsidRPr="00287D2A">
        <w:rPr>
          <w:rFonts w:ascii="Century" w:hAnsi="Century" w:cs="Miriam"/>
          <w:b/>
          <w:spacing w:val="0"/>
          <w:sz w:val="22"/>
          <w:szCs w:val="24"/>
          <w:rtl/>
        </w:rPr>
        <w:t>אינעלם</w:t>
      </w:r>
      <w:proofErr w:type="spellEnd"/>
      <w:r w:rsidR="00287D2A" w:rsidRPr="00287D2A">
        <w:rPr>
          <w:rFonts w:ascii="Century" w:hAnsi="Century" w:cs="Miriam"/>
          <w:b/>
          <w:spacing w:val="0"/>
          <w:sz w:val="22"/>
          <w:szCs w:val="24"/>
          <w:rtl/>
        </w:rPr>
        <w:t xml:space="preserve"> נ' מדינת ישראל</w:t>
      </w:r>
      <w:r w:rsidR="00287D2A" w:rsidRPr="00287D2A">
        <w:rPr>
          <w:rtl/>
        </w:rPr>
        <w:t xml:space="preserve"> (</w:t>
      </w:r>
      <w:r w:rsidR="00287D2A">
        <w:rPr>
          <w:rFonts w:hint="cs"/>
          <w:rtl/>
        </w:rPr>
        <w:t>6.6</w:t>
      </w:r>
      <w:r w:rsidR="00287D2A" w:rsidRPr="00287D2A">
        <w:rPr>
          <w:rtl/>
        </w:rPr>
        <w:t>.2022)</w:t>
      </w:r>
      <w:r>
        <w:rPr>
          <w:rFonts w:hint="cs"/>
          <w:rtl/>
        </w:rPr>
        <w:t xml:space="preserve">), ואכן במקרה המתאים יש להקנות </w:t>
      </w:r>
      <w:r w:rsidR="00C07A24">
        <w:rPr>
          <w:rFonts w:hint="cs"/>
          <w:rtl/>
        </w:rPr>
        <w:t>משקל לפגמים בהתנהלות רשויות החקירה</w:t>
      </w:r>
      <w:r>
        <w:rPr>
          <w:rFonts w:hint="cs"/>
          <w:rtl/>
        </w:rPr>
        <w:t xml:space="preserve">. </w:t>
      </w:r>
      <w:r w:rsidR="00C07A24">
        <w:rPr>
          <w:rFonts w:hint="cs"/>
          <w:rtl/>
        </w:rPr>
        <w:t>אולם, בענייננו כלל לא נפלו פגמים, ודאי שלא פגמים של ממש:</w:t>
      </w:r>
    </w:p>
    <w:p w:rsidR="00C07A24" w:rsidRDefault="00C07A24" w:rsidP="00C07A24">
      <w:pPr>
        <w:pStyle w:val="Ruller4"/>
        <w:numPr>
          <w:ilvl w:val="0"/>
          <w:numId w:val="0"/>
        </w:numPr>
        <w:rPr>
          <w:rtl/>
        </w:rPr>
      </w:pPr>
    </w:p>
    <w:p w:rsidR="00C07A24" w:rsidRDefault="00C07A24" w:rsidP="00C07A24">
      <w:pPr>
        <w:pStyle w:val="Ruller4"/>
        <w:numPr>
          <w:ilvl w:val="0"/>
          <w:numId w:val="0"/>
        </w:numPr>
      </w:pPr>
      <w:r>
        <w:rPr>
          <w:rtl/>
        </w:rPr>
        <w:tab/>
      </w:r>
      <w:r w:rsidRPr="00C91329">
        <w:rPr>
          <w:rFonts w:ascii="Century" w:hAnsi="Century" w:cs="Miriam" w:hint="cs"/>
          <w:b/>
          <w:spacing w:val="0"/>
          <w:sz w:val="22"/>
          <w:szCs w:val="24"/>
          <w:rtl/>
        </w:rPr>
        <w:t>ראשית</w:t>
      </w:r>
      <w:r>
        <w:rPr>
          <w:rFonts w:hint="cs"/>
          <w:rtl/>
        </w:rPr>
        <w:t>, מקובלת עליי מסקנתו של בית המשפט המחוזי כי היות שבשלב מוקדם של חקירת המערער התגלו שקריו והיעדר אמינות גרסתו, בדין התמקדו חוקרי המשטרה בבחינת מעור</w:t>
      </w:r>
      <w:r w:rsidR="00AB24F3">
        <w:rPr>
          <w:rFonts w:hint="cs"/>
          <w:rtl/>
        </w:rPr>
        <w:t>בותו בהיעלמות המנוחה, אף בשל אי-</w:t>
      </w:r>
      <w:r>
        <w:rPr>
          <w:rFonts w:hint="cs"/>
          <w:rtl/>
        </w:rPr>
        <w:t xml:space="preserve">הוודאות באשר לגורלה של המנוחה באותה העת. כך גם בהתייחס ליתר כיווני החקירה שלא נבדקו לטענת המערער, חברי השופט </w:t>
      </w:r>
      <w:r w:rsidRPr="00C91329">
        <w:rPr>
          <w:rFonts w:ascii="Century" w:hAnsi="Century" w:cs="Miriam" w:hint="cs"/>
          <w:b/>
          <w:spacing w:val="0"/>
          <w:szCs w:val="24"/>
          <w:rtl/>
        </w:rPr>
        <w:t>א' שטיין</w:t>
      </w:r>
      <w:r>
        <w:rPr>
          <w:rFonts w:hint="cs"/>
          <w:rtl/>
        </w:rPr>
        <w:t xml:space="preserve"> הבהיר בעבר כי "</w:t>
      </w:r>
      <w:r w:rsidRPr="00C91329">
        <w:rPr>
          <w:rFonts w:ascii="Century" w:hAnsi="Century" w:cs="Miriam" w:hint="cs"/>
          <w:b/>
          <w:spacing w:val="0"/>
          <w:szCs w:val="24"/>
          <w:rtl/>
        </w:rPr>
        <w:t>ח</w:t>
      </w:r>
      <w:r w:rsidRPr="00C91329">
        <w:rPr>
          <w:rFonts w:ascii="Century" w:hAnsi="Century" w:cs="Miriam" w:hint="eastAsia"/>
          <w:b/>
          <w:spacing w:val="0"/>
          <w:szCs w:val="24"/>
          <w:rtl/>
        </w:rPr>
        <w:t>קירה</w:t>
      </w:r>
      <w:r w:rsidRPr="00C91329">
        <w:rPr>
          <w:rFonts w:ascii="Century" w:hAnsi="Century" w:cs="Miriam"/>
          <w:b/>
          <w:spacing w:val="0"/>
          <w:szCs w:val="24"/>
          <w:rtl/>
        </w:rPr>
        <w:t xml:space="preserve"> </w:t>
      </w:r>
      <w:r w:rsidRPr="00C91329">
        <w:rPr>
          <w:rFonts w:ascii="Century" w:hAnsi="Century" w:cs="Miriam" w:hint="eastAsia"/>
          <w:b/>
          <w:spacing w:val="0"/>
          <w:szCs w:val="24"/>
          <w:rtl/>
        </w:rPr>
        <w:t>פלילית</w:t>
      </w:r>
      <w:r w:rsidRPr="00C91329">
        <w:rPr>
          <w:rFonts w:ascii="Century" w:hAnsi="Century" w:cs="Miriam"/>
          <w:b/>
          <w:spacing w:val="0"/>
          <w:szCs w:val="24"/>
          <w:rtl/>
        </w:rPr>
        <w:t xml:space="preserve"> </w:t>
      </w:r>
      <w:r w:rsidRPr="00C91329">
        <w:rPr>
          <w:rFonts w:ascii="Century" w:hAnsi="Century" w:cs="Miriam" w:hint="eastAsia"/>
          <w:b/>
          <w:spacing w:val="0"/>
          <w:szCs w:val="24"/>
          <w:rtl/>
        </w:rPr>
        <w:t>איננה</w:t>
      </w:r>
      <w:r w:rsidR="00AB24F3">
        <w:rPr>
          <w:rFonts w:ascii="Century" w:hAnsi="Century" w:cs="Miriam"/>
          <w:b/>
          <w:spacing w:val="0"/>
          <w:szCs w:val="24"/>
          <w:rtl/>
        </w:rPr>
        <w:t xml:space="preserve"> </w:t>
      </w:r>
      <w:r w:rsidR="00AB24F3">
        <w:rPr>
          <w:rFonts w:ascii="Century" w:hAnsi="Century" w:cs="Miriam" w:hint="cs"/>
          <w:b/>
          <w:spacing w:val="0"/>
          <w:szCs w:val="24"/>
          <w:rtl/>
        </w:rPr>
        <w:t>'</w:t>
      </w:r>
      <w:r w:rsidRPr="00C91329">
        <w:rPr>
          <w:rFonts w:ascii="Century" w:hAnsi="Century" w:cs="Miriam" w:hint="eastAsia"/>
          <w:b/>
          <w:spacing w:val="0"/>
          <w:szCs w:val="24"/>
          <w:rtl/>
        </w:rPr>
        <w:t>תכנית</w:t>
      </w:r>
      <w:r w:rsidRPr="00C91329">
        <w:rPr>
          <w:rFonts w:ascii="Century" w:hAnsi="Century" w:cs="Miriam"/>
          <w:b/>
          <w:spacing w:val="0"/>
          <w:szCs w:val="24"/>
          <w:rtl/>
        </w:rPr>
        <w:t xml:space="preserve"> </w:t>
      </w:r>
      <w:r w:rsidRPr="00C91329">
        <w:rPr>
          <w:rFonts w:ascii="Century" w:hAnsi="Century" w:cs="Miriam" w:hint="eastAsia"/>
          <w:b/>
          <w:spacing w:val="0"/>
          <w:szCs w:val="24"/>
          <w:rtl/>
        </w:rPr>
        <w:t>כבקשתך</w:t>
      </w:r>
      <w:r w:rsidR="00AB24F3">
        <w:rPr>
          <w:rFonts w:ascii="Century" w:hAnsi="Century" w:cs="Miriam" w:hint="cs"/>
          <w:b/>
          <w:spacing w:val="0"/>
          <w:szCs w:val="24"/>
          <w:rtl/>
        </w:rPr>
        <w:t>'</w:t>
      </w:r>
      <w:r w:rsidRPr="00C91329">
        <w:rPr>
          <w:rFonts w:ascii="Century" w:hAnsi="Century" w:cs="Miriam"/>
          <w:b/>
          <w:spacing w:val="0"/>
          <w:szCs w:val="24"/>
          <w:rtl/>
        </w:rPr>
        <w:t xml:space="preserve"> </w:t>
      </w:r>
      <w:r w:rsidRPr="00C91329">
        <w:rPr>
          <w:rFonts w:ascii="Century" w:hAnsi="Century" w:cs="Miriam" w:hint="eastAsia"/>
          <w:b/>
          <w:spacing w:val="0"/>
          <w:szCs w:val="24"/>
          <w:rtl/>
        </w:rPr>
        <w:t>וכי</w:t>
      </w:r>
      <w:r w:rsidRPr="00C91329">
        <w:rPr>
          <w:rFonts w:ascii="Century" w:hAnsi="Century" w:cs="Miriam"/>
          <w:b/>
          <w:spacing w:val="0"/>
          <w:szCs w:val="24"/>
          <w:rtl/>
        </w:rPr>
        <w:t xml:space="preserve"> </w:t>
      </w:r>
      <w:r w:rsidRPr="00C91329">
        <w:rPr>
          <w:rFonts w:ascii="Century" w:hAnsi="Century" w:cs="Miriam" w:hint="eastAsia"/>
          <w:b/>
          <w:spacing w:val="0"/>
          <w:szCs w:val="24"/>
          <w:rtl/>
        </w:rPr>
        <w:t>לנאשם</w:t>
      </w:r>
      <w:r w:rsidRPr="00C91329">
        <w:rPr>
          <w:rFonts w:ascii="Century" w:hAnsi="Century" w:cs="Miriam"/>
          <w:b/>
          <w:spacing w:val="0"/>
          <w:szCs w:val="24"/>
          <w:rtl/>
        </w:rPr>
        <w:t xml:space="preserve"> </w:t>
      </w:r>
      <w:r w:rsidRPr="00C91329">
        <w:rPr>
          <w:rFonts w:ascii="Century" w:hAnsi="Century" w:cs="Miriam" w:hint="eastAsia"/>
          <w:b/>
          <w:spacing w:val="0"/>
          <w:szCs w:val="24"/>
          <w:rtl/>
        </w:rPr>
        <w:t>אין</w:t>
      </w:r>
      <w:r w:rsidRPr="00C91329">
        <w:rPr>
          <w:rFonts w:ascii="Century" w:hAnsi="Century" w:cs="Miriam"/>
          <w:b/>
          <w:spacing w:val="0"/>
          <w:szCs w:val="24"/>
          <w:rtl/>
        </w:rPr>
        <w:t xml:space="preserve"> </w:t>
      </w:r>
      <w:r w:rsidRPr="00C91329">
        <w:rPr>
          <w:rFonts w:ascii="Century" w:hAnsi="Century" w:cs="Miriam" w:hint="eastAsia"/>
          <w:b/>
          <w:spacing w:val="0"/>
          <w:szCs w:val="24"/>
          <w:rtl/>
        </w:rPr>
        <w:lastRenderedPageBreak/>
        <w:t>זכות</w:t>
      </w:r>
      <w:r w:rsidRPr="00C91329">
        <w:rPr>
          <w:rFonts w:ascii="Century" w:hAnsi="Century" w:cs="Miriam"/>
          <w:b/>
          <w:spacing w:val="0"/>
          <w:szCs w:val="24"/>
          <w:rtl/>
        </w:rPr>
        <w:t xml:space="preserve"> </w:t>
      </w:r>
      <w:r w:rsidRPr="00C91329">
        <w:rPr>
          <w:rFonts w:ascii="Century" w:hAnsi="Century" w:cs="Miriam" w:hint="eastAsia"/>
          <w:b/>
          <w:spacing w:val="0"/>
          <w:szCs w:val="24"/>
          <w:rtl/>
        </w:rPr>
        <w:t>קנויה</w:t>
      </w:r>
      <w:r w:rsidRPr="00C91329">
        <w:rPr>
          <w:rFonts w:ascii="Century" w:hAnsi="Century" w:cs="Miriam"/>
          <w:b/>
          <w:spacing w:val="0"/>
          <w:szCs w:val="24"/>
          <w:rtl/>
        </w:rPr>
        <w:t xml:space="preserve"> </w:t>
      </w:r>
      <w:r w:rsidRPr="00C91329">
        <w:rPr>
          <w:rFonts w:ascii="Century" w:hAnsi="Century" w:cs="Miriam" w:hint="eastAsia"/>
          <w:b/>
          <w:spacing w:val="0"/>
          <w:szCs w:val="24"/>
          <w:rtl/>
        </w:rPr>
        <w:t>באשר</w:t>
      </w:r>
      <w:r w:rsidRPr="00C91329">
        <w:rPr>
          <w:rFonts w:ascii="Century" w:hAnsi="Century" w:cs="Miriam"/>
          <w:b/>
          <w:spacing w:val="0"/>
          <w:szCs w:val="24"/>
          <w:rtl/>
        </w:rPr>
        <w:t xml:space="preserve"> </w:t>
      </w:r>
      <w:r w:rsidRPr="00C91329">
        <w:rPr>
          <w:rFonts w:ascii="Century" w:hAnsi="Century" w:cs="Miriam" w:hint="eastAsia"/>
          <w:b/>
          <w:spacing w:val="0"/>
          <w:szCs w:val="24"/>
          <w:rtl/>
        </w:rPr>
        <w:t>לאופן</w:t>
      </w:r>
      <w:r w:rsidRPr="00C91329">
        <w:rPr>
          <w:rFonts w:ascii="Century" w:hAnsi="Century" w:cs="Miriam"/>
          <w:b/>
          <w:spacing w:val="0"/>
          <w:szCs w:val="24"/>
          <w:rtl/>
        </w:rPr>
        <w:t xml:space="preserve"> </w:t>
      </w:r>
      <w:r w:rsidRPr="00C91329">
        <w:rPr>
          <w:rFonts w:ascii="Century" w:hAnsi="Century" w:cs="Miriam" w:hint="eastAsia"/>
          <w:b/>
          <w:spacing w:val="0"/>
          <w:szCs w:val="24"/>
          <w:rtl/>
        </w:rPr>
        <w:t>שבו</w:t>
      </w:r>
      <w:r w:rsidRPr="00C91329">
        <w:rPr>
          <w:rFonts w:ascii="Century" w:hAnsi="Century" w:cs="Miriam"/>
          <w:b/>
          <w:spacing w:val="0"/>
          <w:szCs w:val="24"/>
          <w:rtl/>
        </w:rPr>
        <w:t xml:space="preserve"> </w:t>
      </w:r>
      <w:r w:rsidRPr="00C91329">
        <w:rPr>
          <w:rFonts w:ascii="Century" w:hAnsi="Century" w:cs="Miriam" w:hint="eastAsia"/>
          <w:b/>
          <w:spacing w:val="0"/>
          <w:szCs w:val="24"/>
          <w:rtl/>
        </w:rPr>
        <w:t>המשטרה</w:t>
      </w:r>
      <w:r w:rsidRPr="00C91329">
        <w:rPr>
          <w:rFonts w:ascii="Century" w:hAnsi="Century" w:cs="Miriam"/>
          <w:b/>
          <w:spacing w:val="0"/>
          <w:szCs w:val="24"/>
          <w:rtl/>
        </w:rPr>
        <w:t xml:space="preserve"> </w:t>
      </w:r>
      <w:r w:rsidRPr="00C91329">
        <w:rPr>
          <w:rFonts w:ascii="Century" w:hAnsi="Century" w:cs="Miriam" w:hint="eastAsia"/>
          <w:b/>
          <w:spacing w:val="0"/>
          <w:szCs w:val="24"/>
          <w:rtl/>
        </w:rPr>
        <w:t>מכלכלת</w:t>
      </w:r>
      <w:r w:rsidRPr="00C91329">
        <w:rPr>
          <w:rFonts w:ascii="Century" w:hAnsi="Century" w:cs="Miriam"/>
          <w:b/>
          <w:spacing w:val="0"/>
          <w:szCs w:val="24"/>
          <w:rtl/>
        </w:rPr>
        <w:t xml:space="preserve"> </w:t>
      </w:r>
      <w:r w:rsidRPr="00C91329">
        <w:rPr>
          <w:rFonts w:ascii="Century" w:hAnsi="Century" w:cs="Miriam" w:hint="eastAsia"/>
          <w:b/>
          <w:spacing w:val="0"/>
          <w:szCs w:val="24"/>
          <w:rtl/>
        </w:rPr>
        <w:t>את</w:t>
      </w:r>
      <w:r w:rsidRPr="00C91329">
        <w:rPr>
          <w:rFonts w:ascii="Century" w:hAnsi="Century" w:cs="Miriam"/>
          <w:b/>
          <w:spacing w:val="0"/>
          <w:szCs w:val="24"/>
          <w:rtl/>
        </w:rPr>
        <w:t xml:space="preserve"> </w:t>
      </w:r>
      <w:r w:rsidRPr="00C91329">
        <w:rPr>
          <w:rFonts w:ascii="Century" w:hAnsi="Century" w:cs="Miriam" w:hint="eastAsia"/>
          <w:b/>
          <w:spacing w:val="0"/>
          <w:szCs w:val="24"/>
          <w:rtl/>
        </w:rPr>
        <w:t>צעדיה</w:t>
      </w:r>
      <w:r w:rsidRPr="00C91329">
        <w:rPr>
          <w:rFonts w:ascii="Century" w:hAnsi="Century" w:cs="Miriam"/>
          <w:b/>
          <w:spacing w:val="0"/>
          <w:szCs w:val="24"/>
          <w:rtl/>
        </w:rPr>
        <w:t xml:space="preserve"> </w:t>
      </w:r>
      <w:r w:rsidRPr="00C91329">
        <w:rPr>
          <w:rFonts w:ascii="Century" w:hAnsi="Century" w:cs="Miriam" w:hint="eastAsia"/>
          <w:b/>
          <w:spacing w:val="0"/>
          <w:szCs w:val="24"/>
          <w:rtl/>
        </w:rPr>
        <w:t>ומקצה</w:t>
      </w:r>
      <w:r w:rsidRPr="00C91329">
        <w:rPr>
          <w:rFonts w:ascii="Century" w:hAnsi="Century" w:cs="Miriam"/>
          <w:b/>
          <w:spacing w:val="0"/>
          <w:szCs w:val="24"/>
          <w:rtl/>
        </w:rPr>
        <w:t xml:space="preserve"> </w:t>
      </w:r>
      <w:r w:rsidRPr="00C91329">
        <w:rPr>
          <w:rFonts w:ascii="Century" w:hAnsi="Century" w:cs="Miriam" w:hint="eastAsia"/>
          <w:b/>
          <w:spacing w:val="0"/>
          <w:szCs w:val="24"/>
          <w:rtl/>
        </w:rPr>
        <w:t>את</w:t>
      </w:r>
      <w:r w:rsidRPr="00C91329">
        <w:rPr>
          <w:rFonts w:ascii="Century" w:hAnsi="Century" w:cs="Miriam"/>
          <w:b/>
          <w:spacing w:val="0"/>
          <w:szCs w:val="24"/>
          <w:rtl/>
        </w:rPr>
        <w:t xml:space="preserve"> </w:t>
      </w:r>
      <w:r w:rsidRPr="00C91329">
        <w:rPr>
          <w:rFonts w:ascii="Century" w:hAnsi="Century" w:cs="Miriam" w:hint="eastAsia"/>
          <w:b/>
          <w:spacing w:val="0"/>
          <w:szCs w:val="24"/>
          <w:rtl/>
        </w:rPr>
        <w:t>משאביה</w:t>
      </w:r>
      <w:r w:rsidRPr="00C91329">
        <w:rPr>
          <w:rFonts w:ascii="Century" w:hAnsi="Century" w:cs="Miriam"/>
          <w:b/>
          <w:spacing w:val="0"/>
          <w:szCs w:val="24"/>
          <w:rtl/>
        </w:rPr>
        <w:t xml:space="preserve"> </w:t>
      </w:r>
      <w:r w:rsidRPr="00C91329">
        <w:rPr>
          <w:rFonts w:ascii="Century" w:hAnsi="Century" w:cs="Miriam" w:hint="eastAsia"/>
          <w:b/>
          <w:spacing w:val="0"/>
          <w:szCs w:val="24"/>
          <w:rtl/>
        </w:rPr>
        <w:t>החקירתיים</w:t>
      </w:r>
      <w:r>
        <w:rPr>
          <w:rFonts w:hint="cs"/>
          <w:rtl/>
        </w:rPr>
        <w:t>" (</w:t>
      </w:r>
      <w:r w:rsidRPr="007411DE">
        <w:rPr>
          <w:rFonts w:hint="eastAsia"/>
          <w:rtl/>
        </w:rPr>
        <w:t>ע</w:t>
      </w:r>
      <w:r w:rsidRPr="007411DE">
        <w:rPr>
          <w:rtl/>
        </w:rPr>
        <w:t>"</w:t>
      </w:r>
      <w:r w:rsidRPr="007411DE">
        <w:rPr>
          <w:rFonts w:hint="eastAsia"/>
          <w:rtl/>
        </w:rPr>
        <w:t>פ</w:t>
      </w:r>
      <w:r w:rsidRPr="007411DE">
        <w:rPr>
          <w:rtl/>
        </w:rPr>
        <w:t xml:space="preserve"> 9306/20 </w:t>
      </w:r>
      <w:proofErr w:type="spellStart"/>
      <w:r w:rsidRPr="00C91329">
        <w:rPr>
          <w:rFonts w:ascii="Century" w:hAnsi="Century" w:cs="Miriam" w:hint="eastAsia"/>
          <w:b/>
          <w:spacing w:val="0"/>
          <w:szCs w:val="24"/>
          <w:rtl/>
        </w:rPr>
        <w:t>ברגות</w:t>
      </w:r>
      <w:proofErr w:type="spellEnd"/>
      <w:r w:rsidRPr="00C91329">
        <w:rPr>
          <w:rFonts w:ascii="Century" w:hAnsi="Century" w:cs="Miriam"/>
          <w:b/>
          <w:spacing w:val="0"/>
          <w:szCs w:val="24"/>
          <w:rtl/>
        </w:rPr>
        <w:t xml:space="preserve"> </w:t>
      </w:r>
      <w:r w:rsidRPr="00C91329">
        <w:rPr>
          <w:rFonts w:ascii="Century" w:hAnsi="Century" w:cs="Miriam" w:hint="eastAsia"/>
          <w:b/>
          <w:spacing w:val="0"/>
          <w:szCs w:val="24"/>
          <w:rtl/>
        </w:rPr>
        <w:t>נ</w:t>
      </w:r>
      <w:r w:rsidRPr="00C91329">
        <w:rPr>
          <w:rFonts w:ascii="Century" w:hAnsi="Century" w:cs="Miriam"/>
          <w:b/>
          <w:spacing w:val="0"/>
          <w:szCs w:val="24"/>
          <w:rtl/>
        </w:rPr>
        <w:t xml:space="preserve">' </w:t>
      </w:r>
      <w:r w:rsidRPr="00C91329">
        <w:rPr>
          <w:rFonts w:ascii="Century" w:hAnsi="Century" w:cs="Miriam" w:hint="eastAsia"/>
          <w:b/>
          <w:spacing w:val="0"/>
          <w:szCs w:val="24"/>
          <w:rtl/>
        </w:rPr>
        <w:t>מדינת</w:t>
      </w:r>
      <w:r w:rsidRPr="00C91329">
        <w:rPr>
          <w:rFonts w:ascii="Century" w:hAnsi="Century" w:cs="Miriam"/>
          <w:b/>
          <w:spacing w:val="0"/>
          <w:szCs w:val="24"/>
          <w:rtl/>
        </w:rPr>
        <w:t xml:space="preserve"> </w:t>
      </w:r>
      <w:r w:rsidRPr="00C91329">
        <w:rPr>
          <w:rFonts w:ascii="Century" w:hAnsi="Century" w:cs="Miriam" w:hint="eastAsia"/>
          <w:b/>
          <w:spacing w:val="0"/>
          <w:szCs w:val="24"/>
          <w:rtl/>
        </w:rPr>
        <w:t>ישראל</w:t>
      </w:r>
      <w:r>
        <w:rPr>
          <w:rFonts w:hint="cs"/>
          <w:rtl/>
        </w:rPr>
        <w:t xml:space="preserve">, פסקה 16 </w:t>
      </w:r>
      <w:r w:rsidRPr="007411DE">
        <w:rPr>
          <w:rtl/>
        </w:rPr>
        <w:t>(29.</w:t>
      </w:r>
      <w:r>
        <w:rPr>
          <w:rFonts w:hint="cs"/>
          <w:rtl/>
        </w:rPr>
        <w:t>4</w:t>
      </w:r>
      <w:r w:rsidRPr="007411DE">
        <w:rPr>
          <w:rtl/>
        </w:rPr>
        <w:t>.2021)</w:t>
      </w:r>
      <w:r>
        <w:rPr>
          <w:rFonts w:hint="cs"/>
          <w:rtl/>
        </w:rPr>
        <w:t>).</w:t>
      </w:r>
    </w:p>
    <w:p w:rsidR="00C07A24" w:rsidRDefault="00C07A24" w:rsidP="00C07A24">
      <w:pPr>
        <w:pStyle w:val="Ruller4"/>
        <w:numPr>
          <w:ilvl w:val="0"/>
          <w:numId w:val="0"/>
        </w:numPr>
        <w:rPr>
          <w:rtl/>
        </w:rPr>
      </w:pPr>
    </w:p>
    <w:p w:rsidR="00C07A24" w:rsidRDefault="00C07A24" w:rsidP="00C07A24">
      <w:pPr>
        <w:pStyle w:val="Ruller4"/>
        <w:numPr>
          <w:ilvl w:val="0"/>
          <w:numId w:val="0"/>
        </w:numPr>
        <w:rPr>
          <w:rtl/>
        </w:rPr>
      </w:pPr>
      <w:r>
        <w:rPr>
          <w:rtl/>
        </w:rPr>
        <w:tab/>
      </w:r>
      <w:r w:rsidRPr="00C91329">
        <w:rPr>
          <w:rFonts w:ascii="Century" w:hAnsi="Century" w:cs="Miriam" w:hint="cs"/>
          <w:b/>
          <w:spacing w:val="0"/>
          <w:sz w:val="22"/>
          <w:szCs w:val="24"/>
          <w:rtl/>
        </w:rPr>
        <w:t>שנית</w:t>
      </w:r>
      <w:r>
        <w:rPr>
          <w:rFonts w:hint="cs"/>
          <w:rtl/>
        </w:rPr>
        <w:t xml:space="preserve">, </w:t>
      </w:r>
      <w:r w:rsidRPr="00B56035">
        <w:rPr>
          <w:rFonts w:hint="eastAsia"/>
          <w:rtl/>
        </w:rPr>
        <w:t>רשויות</w:t>
      </w:r>
      <w:r w:rsidRPr="00B56035">
        <w:rPr>
          <w:rtl/>
        </w:rPr>
        <w:t xml:space="preserve"> </w:t>
      </w:r>
      <w:r w:rsidRPr="00B56035">
        <w:rPr>
          <w:rFonts w:hint="eastAsia"/>
          <w:rtl/>
        </w:rPr>
        <w:t>החקירה</w:t>
      </w:r>
      <w:r w:rsidRPr="00B56035">
        <w:rPr>
          <w:rtl/>
        </w:rPr>
        <w:t xml:space="preserve"> </w:t>
      </w:r>
      <w:r w:rsidRPr="00B56035">
        <w:rPr>
          <w:rFonts w:hint="eastAsia"/>
          <w:rtl/>
        </w:rPr>
        <w:t>אינן</w:t>
      </w:r>
      <w:r w:rsidRPr="00B56035">
        <w:rPr>
          <w:rtl/>
        </w:rPr>
        <w:t xml:space="preserve"> </w:t>
      </w:r>
      <w:r w:rsidRPr="00B56035">
        <w:rPr>
          <w:rFonts w:hint="eastAsia"/>
          <w:rtl/>
        </w:rPr>
        <w:t>מחויבות</w:t>
      </w:r>
      <w:r w:rsidRPr="00B56035">
        <w:rPr>
          <w:rtl/>
        </w:rPr>
        <w:t xml:space="preserve"> </w:t>
      </w:r>
      <w:r w:rsidRPr="00B56035">
        <w:rPr>
          <w:rFonts w:hint="eastAsia"/>
          <w:rtl/>
        </w:rPr>
        <w:t>בהבאת</w:t>
      </w:r>
      <w:r w:rsidRPr="00B56035">
        <w:rPr>
          <w:rtl/>
        </w:rPr>
        <w:t xml:space="preserve"> "</w:t>
      </w:r>
      <w:r w:rsidRPr="00B56035">
        <w:rPr>
          <w:rFonts w:hint="eastAsia"/>
          <w:rtl/>
        </w:rPr>
        <w:t>הראיה</w:t>
      </w:r>
      <w:r w:rsidRPr="00B56035">
        <w:rPr>
          <w:rtl/>
        </w:rPr>
        <w:t xml:space="preserve"> </w:t>
      </w:r>
      <w:r w:rsidRPr="00B56035">
        <w:rPr>
          <w:rFonts w:hint="eastAsia"/>
          <w:rtl/>
        </w:rPr>
        <w:t>המקסימלית</w:t>
      </w:r>
      <w:r w:rsidRPr="00B56035">
        <w:rPr>
          <w:rtl/>
        </w:rPr>
        <w:t xml:space="preserve">" </w:t>
      </w:r>
      <w:r w:rsidRPr="00B56035">
        <w:rPr>
          <w:rFonts w:hint="eastAsia"/>
          <w:rtl/>
        </w:rPr>
        <w:t>לשם</w:t>
      </w:r>
      <w:r w:rsidRPr="00B56035">
        <w:rPr>
          <w:rtl/>
        </w:rPr>
        <w:t xml:space="preserve"> </w:t>
      </w:r>
      <w:r w:rsidRPr="00B56035">
        <w:rPr>
          <w:rFonts w:hint="eastAsia"/>
          <w:rtl/>
        </w:rPr>
        <w:t>הרשעה</w:t>
      </w:r>
      <w:r w:rsidRPr="00B56035">
        <w:rPr>
          <w:rtl/>
        </w:rPr>
        <w:t xml:space="preserve">, </w:t>
      </w:r>
      <w:r w:rsidRPr="00B56035">
        <w:rPr>
          <w:rFonts w:hint="eastAsia"/>
          <w:rtl/>
        </w:rPr>
        <w:t>אלא</w:t>
      </w:r>
      <w:r w:rsidRPr="00B56035">
        <w:rPr>
          <w:rtl/>
        </w:rPr>
        <w:t xml:space="preserve"> </w:t>
      </w:r>
      <w:r w:rsidRPr="00B56035">
        <w:rPr>
          <w:rFonts w:hint="eastAsia"/>
          <w:rtl/>
        </w:rPr>
        <w:t>די</w:t>
      </w:r>
      <w:r w:rsidRPr="00B56035">
        <w:rPr>
          <w:rtl/>
        </w:rPr>
        <w:t xml:space="preserve"> </w:t>
      </w:r>
      <w:r w:rsidRPr="00B56035">
        <w:rPr>
          <w:rFonts w:hint="eastAsia"/>
          <w:rtl/>
        </w:rPr>
        <w:t>בקיומן</w:t>
      </w:r>
      <w:r w:rsidRPr="00B56035">
        <w:rPr>
          <w:rtl/>
        </w:rPr>
        <w:t xml:space="preserve"> </w:t>
      </w:r>
      <w:r w:rsidRPr="00B56035">
        <w:rPr>
          <w:rFonts w:hint="eastAsia"/>
          <w:rtl/>
        </w:rPr>
        <w:t>של</w:t>
      </w:r>
      <w:r w:rsidRPr="00B56035">
        <w:rPr>
          <w:rtl/>
        </w:rPr>
        <w:t xml:space="preserve"> "</w:t>
      </w:r>
      <w:r w:rsidRPr="00B56035">
        <w:rPr>
          <w:rFonts w:hint="eastAsia"/>
          <w:rtl/>
        </w:rPr>
        <w:t>ראיות</w:t>
      </w:r>
      <w:r w:rsidRPr="00B56035">
        <w:rPr>
          <w:rtl/>
        </w:rPr>
        <w:t xml:space="preserve"> </w:t>
      </w:r>
      <w:r w:rsidRPr="00B56035">
        <w:rPr>
          <w:rFonts w:hint="eastAsia"/>
          <w:rtl/>
        </w:rPr>
        <w:t>מספקות</w:t>
      </w:r>
      <w:r>
        <w:rPr>
          <w:rtl/>
        </w:rPr>
        <w:t>"</w:t>
      </w:r>
      <w:r>
        <w:rPr>
          <w:rFonts w:hint="cs"/>
          <w:rtl/>
        </w:rPr>
        <w:t xml:space="preserve"> </w:t>
      </w:r>
      <w:r w:rsidRPr="00B56035">
        <w:rPr>
          <w:rFonts w:hint="eastAsia"/>
          <w:rtl/>
        </w:rPr>
        <w:t>אשר</w:t>
      </w:r>
      <w:r w:rsidRPr="00B56035">
        <w:rPr>
          <w:rtl/>
        </w:rPr>
        <w:t xml:space="preserve"> </w:t>
      </w:r>
      <w:r w:rsidRPr="00B56035">
        <w:rPr>
          <w:rFonts w:hint="eastAsia"/>
          <w:rtl/>
        </w:rPr>
        <w:t>בכוחן</w:t>
      </w:r>
      <w:r w:rsidRPr="00B56035">
        <w:rPr>
          <w:rtl/>
        </w:rPr>
        <w:t xml:space="preserve"> </w:t>
      </w:r>
      <w:r w:rsidRPr="00B56035">
        <w:rPr>
          <w:rFonts w:hint="eastAsia"/>
          <w:rtl/>
        </w:rPr>
        <w:t>להוכיח</w:t>
      </w:r>
      <w:r w:rsidRPr="00B56035">
        <w:rPr>
          <w:rtl/>
        </w:rPr>
        <w:t xml:space="preserve"> </w:t>
      </w:r>
      <w:r w:rsidRPr="00B56035">
        <w:rPr>
          <w:rFonts w:hint="eastAsia"/>
          <w:rtl/>
        </w:rPr>
        <w:t>את</w:t>
      </w:r>
      <w:r w:rsidRPr="00B56035">
        <w:rPr>
          <w:rtl/>
        </w:rPr>
        <w:t xml:space="preserve"> </w:t>
      </w:r>
      <w:r w:rsidRPr="00B56035">
        <w:rPr>
          <w:rFonts w:hint="eastAsia"/>
          <w:rtl/>
        </w:rPr>
        <w:t>אשמת</w:t>
      </w:r>
      <w:r w:rsidRPr="00B56035">
        <w:rPr>
          <w:rtl/>
        </w:rPr>
        <w:t xml:space="preserve"> </w:t>
      </w:r>
      <w:r w:rsidRPr="00B56035">
        <w:rPr>
          <w:rFonts w:hint="eastAsia"/>
          <w:rtl/>
        </w:rPr>
        <w:t>הנאשם</w:t>
      </w:r>
      <w:r w:rsidRPr="00B56035">
        <w:rPr>
          <w:rtl/>
        </w:rPr>
        <w:t xml:space="preserve"> </w:t>
      </w:r>
      <w:r w:rsidRPr="00B56035">
        <w:rPr>
          <w:rFonts w:hint="eastAsia"/>
          <w:rtl/>
        </w:rPr>
        <w:t>מעבר</w:t>
      </w:r>
      <w:r w:rsidRPr="00B56035">
        <w:rPr>
          <w:rtl/>
        </w:rPr>
        <w:t xml:space="preserve"> </w:t>
      </w:r>
      <w:r w:rsidRPr="00B56035">
        <w:rPr>
          <w:rFonts w:hint="eastAsia"/>
          <w:rtl/>
        </w:rPr>
        <w:t>לספק</w:t>
      </w:r>
      <w:r w:rsidRPr="00B56035">
        <w:rPr>
          <w:rtl/>
        </w:rPr>
        <w:t xml:space="preserve"> </w:t>
      </w:r>
      <w:r w:rsidRPr="00B56035">
        <w:rPr>
          <w:rFonts w:hint="eastAsia"/>
          <w:rtl/>
        </w:rPr>
        <w:t>סביר</w:t>
      </w:r>
      <w:r w:rsidRPr="00B56035">
        <w:rPr>
          <w:rtl/>
        </w:rPr>
        <w:t xml:space="preserve"> </w:t>
      </w:r>
      <w:r>
        <w:rPr>
          <w:rFonts w:hint="cs"/>
          <w:rtl/>
        </w:rPr>
        <w:t>(</w:t>
      </w:r>
      <w:r w:rsidRPr="00F625F3">
        <w:rPr>
          <w:rFonts w:hint="eastAsia"/>
          <w:rtl/>
        </w:rPr>
        <w:t>ע</w:t>
      </w:r>
      <w:r w:rsidRPr="00F625F3">
        <w:rPr>
          <w:rtl/>
        </w:rPr>
        <w:t>"</w:t>
      </w:r>
      <w:r w:rsidRPr="00F625F3">
        <w:rPr>
          <w:rFonts w:hint="eastAsia"/>
          <w:rtl/>
        </w:rPr>
        <w:t>פ</w:t>
      </w:r>
      <w:r w:rsidRPr="00F625F3">
        <w:rPr>
          <w:rtl/>
        </w:rPr>
        <w:t xml:space="preserve"> 2127/17 </w:t>
      </w:r>
      <w:r w:rsidRPr="00F625F3">
        <w:rPr>
          <w:rFonts w:ascii="Century" w:hAnsi="Century" w:cs="Miriam" w:hint="eastAsia"/>
          <w:b/>
          <w:spacing w:val="0"/>
          <w:szCs w:val="24"/>
          <w:rtl/>
        </w:rPr>
        <w:t>עלוש</w:t>
      </w:r>
      <w:r w:rsidRPr="00F625F3">
        <w:rPr>
          <w:rFonts w:ascii="Century" w:hAnsi="Century" w:cs="Miriam"/>
          <w:b/>
          <w:spacing w:val="0"/>
          <w:szCs w:val="24"/>
          <w:rtl/>
        </w:rPr>
        <w:t xml:space="preserve"> </w:t>
      </w:r>
      <w:r w:rsidRPr="00F625F3">
        <w:rPr>
          <w:rFonts w:ascii="Century" w:hAnsi="Century" w:cs="Miriam" w:hint="eastAsia"/>
          <w:b/>
          <w:spacing w:val="0"/>
          <w:szCs w:val="24"/>
          <w:rtl/>
        </w:rPr>
        <w:t>נ</w:t>
      </w:r>
      <w:r w:rsidRPr="00F625F3">
        <w:rPr>
          <w:rFonts w:ascii="Century" w:hAnsi="Century" w:cs="Miriam"/>
          <w:b/>
          <w:spacing w:val="0"/>
          <w:szCs w:val="24"/>
          <w:rtl/>
        </w:rPr>
        <w:t xml:space="preserve">' </w:t>
      </w:r>
      <w:r w:rsidRPr="00F625F3">
        <w:rPr>
          <w:rFonts w:ascii="Century" w:hAnsi="Century" w:cs="Miriam" w:hint="eastAsia"/>
          <w:b/>
          <w:spacing w:val="0"/>
          <w:szCs w:val="24"/>
          <w:rtl/>
        </w:rPr>
        <w:t>מדינת</w:t>
      </w:r>
      <w:r w:rsidRPr="00F625F3">
        <w:rPr>
          <w:rFonts w:ascii="Century" w:hAnsi="Century" w:cs="Miriam"/>
          <w:b/>
          <w:spacing w:val="0"/>
          <w:szCs w:val="24"/>
          <w:rtl/>
        </w:rPr>
        <w:t xml:space="preserve"> </w:t>
      </w:r>
      <w:r w:rsidRPr="00F625F3">
        <w:rPr>
          <w:rFonts w:ascii="Century" w:hAnsi="Century" w:cs="Miriam" w:hint="eastAsia"/>
          <w:b/>
          <w:spacing w:val="0"/>
          <w:szCs w:val="24"/>
          <w:rtl/>
        </w:rPr>
        <w:t>ישראל</w:t>
      </w:r>
      <w:r>
        <w:rPr>
          <w:rFonts w:hint="cs"/>
          <w:rtl/>
        </w:rPr>
        <w:t xml:space="preserve">, פסקה 38 </w:t>
      </w:r>
      <w:r w:rsidRPr="00F625F3">
        <w:rPr>
          <w:rtl/>
        </w:rPr>
        <w:t>(28.</w:t>
      </w:r>
      <w:r>
        <w:rPr>
          <w:rFonts w:hint="cs"/>
          <w:rtl/>
        </w:rPr>
        <w:t>2</w:t>
      </w:r>
      <w:r w:rsidRPr="00F625F3">
        <w:rPr>
          <w:rtl/>
        </w:rPr>
        <w:t>.2018)</w:t>
      </w:r>
      <w:r>
        <w:rPr>
          <w:rFonts w:hint="cs"/>
          <w:rtl/>
        </w:rPr>
        <w:t xml:space="preserve">). </w:t>
      </w:r>
    </w:p>
    <w:p w:rsidR="00C07A24" w:rsidRDefault="00C07A24" w:rsidP="00C07A24">
      <w:pPr>
        <w:pStyle w:val="Ruller4"/>
        <w:numPr>
          <w:ilvl w:val="0"/>
          <w:numId w:val="0"/>
        </w:numPr>
        <w:rPr>
          <w:rtl/>
        </w:rPr>
      </w:pPr>
    </w:p>
    <w:p w:rsidR="00C07A24" w:rsidRDefault="00C07A24" w:rsidP="00C07A24">
      <w:pPr>
        <w:pStyle w:val="Ruller4"/>
        <w:numPr>
          <w:ilvl w:val="0"/>
          <w:numId w:val="0"/>
        </w:numPr>
        <w:rPr>
          <w:rtl/>
        </w:rPr>
      </w:pPr>
      <w:r>
        <w:rPr>
          <w:rtl/>
        </w:rPr>
        <w:tab/>
      </w:r>
      <w:r w:rsidRPr="00C91329">
        <w:rPr>
          <w:rFonts w:ascii="Century" w:hAnsi="Century" w:cs="Miriam" w:hint="cs"/>
          <w:b/>
          <w:spacing w:val="0"/>
          <w:sz w:val="22"/>
          <w:szCs w:val="24"/>
          <w:rtl/>
        </w:rPr>
        <w:t>שלישית</w:t>
      </w:r>
      <w:r>
        <w:rPr>
          <w:rFonts w:hint="cs"/>
          <w:rtl/>
        </w:rPr>
        <w:t>, אף אין ב'מחדלי החקירה' הנטענים, כל אחד לחוד וכולם יחד, אשר לדידי כלל לא נפלו בחקירת המשטרה, כדי לקפח את הגנתו של המערער או להטיל ספק סביר באשר לאשמתו לנוכח מארג הראיות לחובתו (</w:t>
      </w:r>
      <w:r w:rsidRPr="00A66CDD">
        <w:rPr>
          <w:rFonts w:hint="eastAsia"/>
          <w:rtl/>
        </w:rPr>
        <w:t>ע</w:t>
      </w:r>
      <w:r w:rsidRPr="00A66CDD">
        <w:rPr>
          <w:rtl/>
        </w:rPr>
        <w:t>"</w:t>
      </w:r>
      <w:r w:rsidRPr="00A66CDD">
        <w:rPr>
          <w:rFonts w:hint="eastAsia"/>
          <w:rtl/>
        </w:rPr>
        <w:t>פ</w:t>
      </w:r>
      <w:r w:rsidRPr="00A66CDD">
        <w:rPr>
          <w:rtl/>
        </w:rPr>
        <w:t xml:space="preserve"> 9284/17 </w:t>
      </w:r>
      <w:r w:rsidRPr="002626EC">
        <w:rPr>
          <w:rFonts w:ascii="Century" w:hAnsi="Century" w:cs="Miriam" w:hint="eastAsia"/>
          <w:b/>
          <w:spacing w:val="0"/>
          <w:sz w:val="22"/>
          <w:szCs w:val="24"/>
          <w:rtl/>
        </w:rPr>
        <w:t>חורש</w:t>
      </w:r>
      <w:r w:rsidRPr="002626EC">
        <w:rPr>
          <w:rFonts w:ascii="Century" w:hAnsi="Century" w:cs="Miriam"/>
          <w:b/>
          <w:spacing w:val="0"/>
          <w:sz w:val="22"/>
          <w:szCs w:val="24"/>
          <w:rtl/>
        </w:rPr>
        <w:t xml:space="preserve"> </w:t>
      </w:r>
      <w:r w:rsidRPr="002626EC">
        <w:rPr>
          <w:rFonts w:ascii="Century" w:hAnsi="Century" w:cs="Miriam" w:hint="eastAsia"/>
          <w:b/>
          <w:spacing w:val="0"/>
          <w:sz w:val="22"/>
          <w:szCs w:val="24"/>
          <w:rtl/>
        </w:rPr>
        <w:t>נ</w:t>
      </w:r>
      <w:r w:rsidRPr="002626EC">
        <w:rPr>
          <w:rFonts w:ascii="Century" w:hAnsi="Century" w:cs="Miriam"/>
          <w:b/>
          <w:spacing w:val="0"/>
          <w:sz w:val="22"/>
          <w:szCs w:val="24"/>
          <w:rtl/>
        </w:rPr>
        <w:t xml:space="preserve">' </w:t>
      </w:r>
      <w:r w:rsidRPr="002626EC">
        <w:rPr>
          <w:rFonts w:ascii="Century" w:hAnsi="Century" w:cs="Miriam" w:hint="eastAsia"/>
          <w:b/>
          <w:spacing w:val="0"/>
          <w:sz w:val="22"/>
          <w:szCs w:val="24"/>
          <w:rtl/>
        </w:rPr>
        <w:t>מדינת</w:t>
      </w:r>
      <w:r w:rsidRPr="002626EC">
        <w:rPr>
          <w:rFonts w:ascii="Century" w:hAnsi="Century" w:cs="Miriam"/>
          <w:b/>
          <w:spacing w:val="0"/>
          <w:sz w:val="22"/>
          <w:szCs w:val="24"/>
          <w:rtl/>
        </w:rPr>
        <w:t xml:space="preserve"> </w:t>
      </w:r>
      <w:r w:rsidRPr="002626EC">
        <w:rPr>
          <w:rFonts w:ascii="Century" w:hAnsi="Century" w:cs="Miriam" w:hint="eastAsia"/>
          <w:b/>
          <w:spacing w:val="0"/>
          <w:sz w:val="22"/>
          <w:szCs w:val="24"/>
          <w:rtl/>
        </w:rPr>
        <w:t>ישראל</w:t>
      </w:r>
      <w:r>
        <w:rPr>
          <w:rFonts w:hint="cs"/>
          <w:rtl/>
        </w:rPr>
        <w:t xml:space="preserve">, פסקה 13 </w:t>
      </w:r>
      <w:r w:rsidRPr="00A66CDD">
        <w:rPr>
          <w:rtl/>
        </w:rPr>
        <w:t>(</w:t>
      </w:r>
      <w:r>
        <w:rPr>
          <w:rFonts w:hint="cs"/>
          <w:rtl/>
        </w:rPr>
        <w:t>5.3</w:t>
      </w:r>
      <w:r w:rsidRPr="00A66CDD">
        <w:rPr>
          <w:rtl/>
        </w:rPr>
        <w:t>.2020)</w:t>
      </w:r>
      <w:r>
        <w:rPr>
          <w:rFonts w:hint="cs"/>
          <w:rtl/>
        </w:rPr>
        <w:t xml:space="preserve">). </w:t>
      </w:r>
    </w:p>
    <w:p w:rsidR="00C07A24" w:rsidRDefault="00C07A24" w:rsidP="00C07A24">
      <w:pPr>
        <w:pStyle w:val="Ruller41"/>
        <w:rPr>
          <w:rtl/>
        </w:rPr>
      </w:pPr>
    </w:p>
    <w:p w:rsidR="00C07A24" w:rsidRPr="00B1785C" w:rsidRDefault="00C07A24" w:rsidP="00AA2456">
      <w:pPr>
        <w:pStyle w:val="Ruller4"/>
        <w:rPr>
          <w:rtl/>
        </w:rPr>
      </w:pPr>
      <w:r w:rsidRPr="007F1819">
        <w:rPr>
          <w:rFonts w:ascii="Century" w:hAnsi="Century" w:cs="Miriam" w:hint="cs"/>
          <w:b/>
          <w:spacing w:val="0"/>
          <w:sz w:val="22"/>
          <w:szCs w:val="24"/>
          <w:rtl/>
        </w:rPr>
        <w:t>סיכומם של דברים</w:t>
      </w:r>
      <w:r>
        <w:rPr>
          <w:rFonts w:hint="cs"/>
          <w:rtl/>
        </w:rPr>
        <w:t xml:space="preserve">: הרשעת המערער ברצח המנוחה בכוונה תחילה לפי סעיף 300(א)(2) לחוק, בנוסחו קודם הרפורמה בעבירות ההמתה </w:t>
      </w:r>
      <w:r>
        <w:rPr>
          <w:rtl/>
        </w:rPr>
        <w:t>–</w:t>
      </w:r>
      <w:r>
        <w:rPr>
          <w:rFonts w:hint="cs"/>
          <w:rtl/>
        </w:rPr>
        <w:t xml:space="preserve"> בדין יסודה. כך גם אין ממש בטענת המערער כי </w:t>
      </w:r>
      <w:proofErr w:type="spellStart"/>
      <w:r>
        <w:rPr>
          <w:rFonts w:hint="cs"/>
          <w:rtl/>
        </w:rPr>
        <w:t>קונטר</w:t>
      </w:r>
      <w:proofErr w:type="spellEnd"/>
      <w:r>
        <w:rPr>
          <w:rFonts w:hint="cs"/>
          <w:rtl/>
        </w:rPr>
        <w:t xml:space="preserve"> עובר למעשה הרצח, בין מאחר שהצהרת המנוחה על פרידה ממנו נאמרה מספר שעות קודם הרצח ובין מאחר שאין בדברי המנוחה כדי להוביל 'אדם סביר' לגרום למעשה המתה (</w:t>
      </w:r>
      <w:r w:rsidRPr="005E2284">
        <w:rPr>
          <w:rFonts w:hint="eastAsia"/>
          <w:rtl/>
        </w:rPr>
        <w:t>ע</w:t>
      </w:r>
      <w:r w:rsidRPr="005E2284">
        <w:rPr>
          <w:rtl/>
        </w:rPr>
        <w:t>"</w:t>
      </w:r>
      <w:r w:rsidRPr="005E2284">
        <w:rPr>
          <w:rFonts w:hint="eastAsia"/>
          <w:rtl/>
        </w:rPr>
        <w:t>פ</w:t>
      </w:r>
      <w:r w:rsidRPr="005E2284">
        <w:rPr>
          <w:rtl/>
        </w:rPr>
        <w:t xml:space="preserve"> 599/19 </w:t>
      </w:r>
      <w:proofErr w:type="spellStart"/>
      <w:r w:rsidRPr="005E2284">
        <w:rPr>
          <w:rFonts w:ascii="Century" w:hAnsi="Century" w:cs="Miriam" w:hint="eastAsia"/>
          <w:b/>
          <w:spacing w:val="0"/>
          <w:sz w:val="22"/>
          <w:szCs w:val="24"/>
          <w:rtl/>
        </w:rPr>
        <w:t>דטיאשוילי</w:t>
      </w:r>
      <w:proofErr w:type="spellEnd"/>
      <w:r w:rsidRPr="005E2284">
        <w:rPr>
          <w:rFonts w:ascii="Century" w:hAnsi="Century" w:cs="Miriam"/>
          <w:b/>
          <w:spacing w:val="0"/>
          <w:sz w:val="22"/>
          <w:szCs w:val="24"/>
          <w:rtl/>
        </w:rPr>
        <w:t xml:space="preserve"> </w:t>
      </w:r>
      <w:r w:rsidRPr="005E2284">
        <w:rPr>
          <w:rFonts w:ascii="Century" w:hAnsi="Century" w:cs="Miriam" w:hint="eastAsia"/>
          <w:b/>
          <w:spacing w:val="0"/>
          <w:sz w:val="22"/>
          <w:szCs w:val="24"/>
          <w:rtl/>
        </w:rPr>
        <w:t>נ</w:t>
      </w:r>
      <w:r w:rsidRPr="005E2284">
        <w:rPr>
          <w:rFonts w:ascii="Century" w:hAnsi="Century" w:cs="Miriam"/>
          <w:b/>
          <w:spacing w:val="0"/>
          <w:sz w:val="22"/>
          <w:szCs w:val="24"/>
          <w:rtl/>
        </w:rPr>
        <w:t xml:space="preserve">' </w:t>
      </w:r>
      <w:r w:rsidRPr="005E2284">
        <w:rPr>
          <w:rFonts w:ascii="Century" w:hAnsi="Century" w:cs="Miriam" w:hint="eastAsia"/>
          <w:b/>
          <w:spacing w:val="0"/>
          <w:sz w:val="22"/>
          <w:szCs w:val="24"/>
          <w:rtl/>
        </w:rPr>
        <w:t>מדינת</w:t>
      </w:r>
      <w:r w:rsidRPr="005E2284">
        <w:rPr>
          <w:rFonts w:ascii="Century" w:hAnsi="Century" w:cs="Miriam"/>
          <w:b/>
          <w:spacing w:val="0"/>
          <w:sz w:val="22"/>
          <w:szCs w:val="24"/>
          <w:rtl/>
        </w:rPr>
        <w:t xml:space="preserve"> </w:t>
      </w:r>
      <w:r w:rsidRPr="005E2284">
        <w:rPr>
          <w:rFonts w:ascii="Century" w:hAnsi="Century" w:cs="Miriam" w:hint="eastAsia"/>
          <w:b/>
          <w:spacing w:val="0"/>
          <w:sz w:val="22"/>
          <w:szCs w:val="24"/>
          <w:rtl/>
        </w:rPr>
        <w:t>ישראל</w:t>
      </w:r>
      <w:r>
        <w:rPr>
          <w:rFonts w:hint="cs"/>
          <w:rtl/>
        </w:rPr>
        <w:t xml:space="preserve">, פסקה 40 </w:t>
      </w:r>
      <w:r w:rsidRPr="005E2284">
        <w:rPr>
          <w:rtl/>
        </w:rPr>
        <w:t>(</w:t>
      </w:r>
      <w:r>
        <w:rPr>
          <w:rFonts w:hint="cs"/>
          <w:rtl/>
        </w:rPr>
        <w:t>2</w:t>
      </w:r>
      <w:r w:rsidRPr="005E2284">
        <w:rPr>
          <w:rtl/>
        </w:rPr>
        <w:t>.10.2022)</w:t>
      </w:r>
      <w:r>
        <w:rPr>
          <w:rFonts w:hint="cs"/>
          <w:rtl/>
        </w:rPr>
        <w:t xml:space="preserve">). מלבד זאת, המערער כלל לא טען לגרסה עובדתית זו בעדותו, אלא לגרסתו </w:t>
      </w:r>
      <w:r>
        <w:rPr>
          <w:rtl/>
        </w:rPr>
        <w:t>–</w:t>
      </w:r>
      <w:r>
        <w:rPr>
          <w:rFonts w:hint="cs"/>
          <w:rtl/>
        </w:rPr>
        <w:t xml:space="preserve"> המופרכת </w:t>
      </w:r>
      <w:r>
        <w:rPr>
          <w:rtl/>
        </w:rPr>
        <w:t>–</w:t>
      </w:r>
      <w:r w:rsidR="00460681">
        <w:rPr>
          <w:rFonts w:hint="cs"/>
          <w:rtl/>
        </w:rPr>
        <w:t xml:space="preserve"> </w:t>
      </w:r>
      <w:r w:rsidR="00331A84">
        <w:rPr>
          <w:rFonts w:hint="cs"/>
          <w:rtl/>
        </w:rPr>
        <w:t xml:space="preserve">כי </w:t>
      </w:r>
      <w:r>
        <w:rPr>
          <w:rFonts w:hint="cs"/>
          <w:rtl/>
        </w:rPr>
        <w:t xml:space="preserve">המנוחה נחטפה על-ידי רעולי פנים.  </w:t>
      </w:r>
    </w:p>
    <w:p w:rsidR="00635ED6" w:rsidRDefault="00635ED6" w:rsidP="00C07A24">
      <w:pPr>
        <w:pStyle w:val="Ruller41"/>
        <w:rPr>
          <w:rtl/>
        </w:rPr>
      </w:pPr>
    </w:p>
    <w:p w:rsidR="00C07A24" w:rsidRPr="00F610C4" w:rsidRDefault="00C07A24" w:rsidP="00C07A24">
      <w:pPr>
        <w:pStyle w:val="Ruller41"/>
        <w:rPr>
          <w:rFonts w:ascii="Century" w:hAnsi="Century" w:cs="Miriam"/>
          <w:b/>
          <w:spacing w:val="0"/>
          <w:szCs w:val="24"/>
          <w:rtl/>
        </w:rPr>
      </w:pPr>
      <w:r w:rsidRPr="00F610C4">
        <w:rPr>
          <w:rFonts w:ascii="Century" w:hAnsi="Century" w:cs="Miriam" w:hint="cs"/>
          <w:b/>
          <w:spacing w:val="0"/>
          <w:szCs w:val="24"/>
          <w:rtl/>
        </w:rPr>
        <w:t>השפעת הרפורמה בעבירות ההמתה</w:t>
      </w:r>
    </w:p>
    <w:p w:rsidR="00C07A24" w:rsidRDefault="00C07A24" w:rsidP="00C07A24">
      <w:pPr>
        <w:pStyle w:val="Ruller41"/>
        <w:rPr>
          <w:rtl/>
        </w:rPr>
      </w:pPr>
    </w:p>
    <w:p w:rsidR="00C07A24" w:rsidRPr="00A5778F" w:rsidRDefault="00C07A24" w:rsidP="00C07A24">
      <w:pPr>
        <w:pStyle w:val="Ruller4"/>
        <w:rPr>
          <w:rtl/>
        </w:rPr>
      </w:pPr>
      <w:r>
        <w:rPr>
          <w:rFonts w:hint="cs"/>
          <w:rtl/>
        </w:rPr>
        <w:t xml:space="preserve">רצח המנוחה בוצע עובר </w:t>
      </w:r>
      <w:r w:rsidRPr="002331FE">
        <w:rPr>
          <w:rFonts w:hint="cs"/>
          <w:rtl/>
        </w:rPr>
        <w:t>ליום 25.10.2016, משכך</w:t>
      </w:r>
      <w:r>
        <w:rPr>
          <w:rFonts w:hint="cs"/>
          <w:rtl/>
        </w:rPr>
        <w:t xml:space="preserve"> </w:t>
      </w:r>
      <w:r w:rsidRPr="00A5778F">
        <w:rPr>
          <w:rFonts w:hint="eastAsia"/>
          <w:rtl/>
        </w:rPr>
        <w:t>הרפורמה</w:t>
      </w:r>
      <w:r w:rsidRPr="00A5778F">
        <w:rPr>
          <w:rtl/>
        </w:rPr>
        <w:t xml:space="preserve"> </w:t>
      </w:r>
      <w:r w:rsidRPr="00A5778F">
        <w:rPr>
          <w:rFonts w:hint="eastAsia"/>
          <w:rtl/>
        </w:rPr>
        <w:t>בעבירות</w:t>
      </w:r>
      <w:r w:rsidRPr="00A5778F">
        <w:rPr>
          <w:rtl/>
        </w:rPr>
        <w:t xml:space="preserve"> </w:t>
      </w:r>
      <w:r w:rsidRPr="00A5778F">
        <w:rPr>
          <w:rFonts w:hint="eastAsia"/>
          <w:rtl/>
        </w:rPr>
        <w:t>ההמתה</w:t>
      </w:r>
      <w:r w:rsidRPr="00A5778F">
        <w:rPr>
          <w:rtl/>
        </w:rPr>
        <w:t xml:space="preserve"> </w:t>
      </w:r>
      <w:r>
        <w:rPr>
          <w:rtl/>
        </w:rPr>
        <w:t>–</w:t>
      </w:r>
      <w:r>
        <w:rPr>
          <w:rFonts w:hint="cs"/>
          <w:rtl/>
        </w:rPr>
        <w:t xml:space="preserve"> </w:t>
      </w:r>
      <w:r w:rsidRPr="00712D7C">
        <w:rPr>
          <w:rFonts w:hint="eastAsia"/>
          <w:rtl/>
        </w:rPr>
        <w:t>חוק</w:t>
      </w:r>
      <w:r w:rsidRPr="00712D7C">
        <w:rPr>
          <w:rtl/>
        </w:rPr>
        <w:t xml:space="preserve"> </w:t>
      </w:r>
      <w:r w:rsidRPr="00712D7C">
        <w:rPr>
          <w:rFonts w:hint="eastAsia"/>
          <w:rtl/>
        </w:rPr>
        <w:t>העונשין</w:t>
      </w:r>
      <w:r w:rsidRPr="00712D7C">
        <w:rPr>
          <w:rtl/>
        </w:rPr>
        <w:t xml:space="preserve"> (</w:t>
      </w:r>
      <w:r w:rsidRPr="00712D7C">
        <w:rPr>
          <w:rFonts w:hint="eastAsia"/>
          <w:rtl/>
        </w:rPr>
        <w:t>תיקון</w:t>
      </w:r>
      <w:r w:rsidRPr="00712D7C">
        <w:rPr>
          <w:rtl/>
        </w:rPr>
        <w:t xml:space="preserve"> </w:t>
      </w:r>
      <w:r w:rsidRPr="00712D7C">
        <w:rPr>
          <w:rFonts w:hint="eastAsia"/>
          <w:rtl/>
        </w:rPr>
        <w:t>מס</w:t>
      </w:r>
      <w:r w:rsidRPr="00712D7C">
        <w:rPr>
          <w:rtl/>
        </w:rPr>
        <w:t xml:space="preserve">' 137), </w:t>
      </w:r>
      <w:r w:rsidRPr="00712D7C">
        <w:rPr>
          <w:rFonts w:hint="eastAsia"/>
          <w:rtl/>
        </w:rPr>
        <w:t>התשע</w:t>
      </w:r>
      <w:r w:rsidRPr="00712D7C">
        <w:rPr>
          <w:rtl/>
        </w:rPr>
        <w:t>"</w:t>
      </w:r>
      <w:r w:rsidRPr="00712D7C">
        <w:rPr>
          <w:rFonts w:hint="eastAsia"/>
          <w:rtl/>
        </w:rPr>
        <w:t>ט</w:t>
      </w:r>
      <w:r w:rsidRPr="00712D7C">
        <w:rPr>
          <w:rtl/>
        </w:rPr>
        <w:t xml:space="preserve">-2019, </w:t>
      </w:r>
      <w:r w:rsidRPr="00712D7C">
        <w:rPr>
          <w:rFonts w:hint="eastAsia"/>
          <w:rtl/>
        </w:rPr>
        <w:t>ס</w:t>
      </w:r>
      <w:r w:rsidRPr="00712D7C">
        <w:rPr>
          <w:rtl/>
        </w:rPr>
        <w:t>"</w:t>
      </w:r>
      <w:r w:rsidRPr="00712D7C">
        <w:rPr>
          <w:rFonts w:hint="eastAsia"/>
          <w:rtl/>
        </w:rPr>
        <w:t>ח</w:t>
      </w:r>
      <w:r w:rsidRPr="00712D7C">
        <w:rPr>
          <w:rtl/>
        </w:rPr>
        <w:t xml:space="preserve"> 230 (</w:t>
      </w:r>
      <w:r w:rsidRPr="00712D7C">
        <w:rPr>
          <w:rFonts w:hint="eastAsia"/>
          <w:rtl/>
        </w:rPr>
        <w:t>לעיל</w:t>
      </w:r>
      <w:r w:rsidRPr="00712D7C">
        <w:rPr>
          <w:rtl/>
        </w:rPr>
        <w:t xml:space="preserve"> </w:t>
      </w:r>
      <w:r w:rsidRPr="00712D7C">
        <w:rPr>
          <w:rFonts w:hint="eastAsia"/>
          <w:rtl/>
        </w:rPr>
        <w:t>ולהלן</w:t>
      </w:r>
      <w:r>
        <w:rPr>
          <w:rtl/>
        </w:rPr>
        <w:t>:</w:t>
      </w:r>
      <w:r>
        <w:rPr>
          <w:rFonts w:hint="cs"/>
          <w:rtl/>
        </w:rPr>
        <w:t xml:space="preserve"> </w:t>
      </w:r>
      <w:r w:rsidRPr="006D4618">
        <w:rPr>
          <w:rFonts w:ascii="Century" w:hAnsi="Century" w:cs="Miriam" w:hint="eastAsia"/>
          <w:b/>
          <w:spacing w:val="0"/>
          <w:sz w:val="22"/>
          <w:szCs w:val="24"/>
          <w:rtl/>
        </w:rPr>
        <w:t>הרפורמה</w:t>
      </w:r>
      <w:r w:rsidRPr="006D4618">
        <w:rPr>
          <w:rFonts w:ascii="Century" w:hAnsi="Century" w:cs="Miriam"/>
          <w:b/>
          <w:spacing w:val="0"/>
          <w:sz w:val="22"/>
          <w:szCs w:val="24"/>
          <w:rtl/>
        </w:rPr>
        <w:t xml:space="preserve"> </w:t>
      </w:r>
      <w:r w:rsidRPr="006D4618">
        <w:rPr>
          <w:rFonts w:ascii="Century" w:hAnsi="Century" w:cs="Miriam" w:hint="eastAsia"/>
          <w:b/>
          <w:spacing w:val="0"/>
          <w:sz w:val="22"/>
          <w:szCs w:val="24"/>
          <w:rtl/>
        </w:rPr>
        <w:t>בעבירות</w:t>
      </w:r>
      <w:r w:rsidRPr="006D4618">
        <w:rPr>
          <w:rFonts w:ascii="Century" w:hAnsi="Century" w:cs="Miriam"/>
          <w:b/>
          <w:spacing w:val="0"/>
          <w:sz w:val="22"/>
          <w:szCs w:val="24"/>
          <w:rtl/>
        </w:rPr>
        <w:t xml:space="preserve"> </w:t>
      </w:r>
      <w:r w:rsidRPr="006D4618">
        <w:rPr>
          <w:rFonts w:ascii="Century" w:hAnsi="Century" w:cs="Miriam" w:hint="eastAsia"/>
          <w:b/>
          <w:spacing w:val="0"/>
          <w:sz w:val="22"/>
          <w:szCs w:val="24"/>
          <w:rtl/>
        </w:rPr>
        <w:t>ההמתה</w:t>
      </w:r>
      <w:r>
        <w:rPr>
          <w:rFonts w:hint="cs"/>
          <w:rtl/>
        </w:rPr>
        <w:t xml:space="preserve">) </w:t>
      </w:r>
      <w:r w:rsidRPr="00A5778F">
        <w:rPr>
          <w:rFonts w:hint="eastAsia"/>
          <w:rtl/>
        </w:rPr>
        <w:t>חלה</w:t>
      </w:r>
      <w:r w:rsidRPr="00A5778F">
        <w:rPr>
          <w:rtl/>
        </w:rPr>
        <w:t xml:space="preserve"> </w:t>
      </w:r>
      <w:r w:rsidRPr="00A5778F">
        <w:rPr>
          <w:rFonts w:hint="eastAsia"/>
          <w:rtl/>
        </w:rPr>
        <w:t>על</w:t>
      </w:r>
      <w:r w:rsidRPr="00A5778F">
        <w:rPr>
          <w:rtl/>
        </w:rPr>
        <w:t xml:space="preserve"> </w:t>
      </w:r>
      <w:r w:rsidRPr="00A5778F">
        <w:rPr>
          <w:rFonts w:hint="eastAsia"/>
          <w:rtl/>
        </w:rPr>
        <w:t>ענייננו</w:t>
      </w:r>
      <w:r w:rsidRPr="00A5778F">
        <w:rPr>
          <w:rtl/>
        </w:rPr>
        <w:t xml:space="preserve"> </w:t>
      </w:r>
      <w:r w:rsidRPr="00A5778F">
        <w:rPr>
          <w:rFonts w:hint="eastAsia"/>
          <w:rtl/>
        </w:rPr>
        <w:t>רק</w:t>
      </w:r>
      <w:r w:rsidRPr="00A5778F">
        <w:rPr>
          <w:rtl/>
        </w:rPr>
        <w:t xml:space="preserve"> </w:t>
      </w:r>
      <w:r w:rsidRPr="00A5778F">
        <w:rPr>
          <w:rFonts w:hint="eastAsia"/>
          <w:rtl/>
        </w:rPr>
        <w:t>במקרה</w:t>
      </w:r>
      <w:r w:rsidRPr="00A5778F">
        <w:rPr>
          <w:rtl/>
        </w:rPr>
        <w:t xml:space="preserve"> </w:t>
      </w:r>
      <w:r w:rsidRPr="00A5778F">
        <w:rPr>
          <w:rFonts w:hint="eastAsia"/>
          <w:rtl/>
        </w:rPr>
        <w:t>שבו</w:t>
      </w:r>
      <w:r w:rsidRPr="00A5778F">
        <w:rPr>
          <w:rtl/>
        </w:rPr>
        <w:t xml:space="preserve"> </w:t>
      </w:r>
      <w:r w:rsidRPr="00A5778F">
        <w:rPr>
          <w:rFonts w:hint="eastAsia"/>
          <w:rtl/>
        </w:rPr>
        <w:t>היא</w:t>
      </w:r>
      <w:r w:rsidRPr="00A5778F">
        <w:rPr>
          <w:rtl/>
        </w:rPr>
        <w:t xml:space="preserve"> </w:t>
      </w:r>
      <w:r w:rsidRPr="00A5778F">
        <w:rPr>
          <w:rFonts w:hint="eastAsia"/>
          <w:rtl/>
        </w:rPr>
        <w:t>מהווה</w:t>
      </w:r>
      <w:r w:rsidRPr="00A5778F">
        <w:rPr>
          <w:rtl/>
        </w:rPr>
        <w:t xml:space="preserve"> </w:t>
      </w:r>
      <w:r w:rsidRPr="00A5778F">
        <w:rPr>
          <w:rFonts w:hint="eastAsia"/>
          <w:rtl/>
        </w:rPr>
        <w:t>דין</w:t>
      </w:r>
      <w:r w:rsidRPr="00A5778F">
        <w:rPr>
          <w:rtl/>
        </w:rPr>
        <w:t xml:space="preserve"> </w:t>
      </w:r>
      <w:r w:rsidRPr="00A5778F">
        <w:rPr>
          <w:rFonts w:hint="eastAsia"/>
          <w:rtl/>
        </w:rPr>
        <w:t>מקל</w:t>
      </w:r>
      <w:r w:rsidRPr="00A5778F">
        <w:rPr>
          <w:rtl/>
        </w:rPr>
        <w:t xml:space="preserve"> </w:t>
      </w:r>
      <w:r w:rsidRPr="00A5778F">
        <w:rPr>
          <w:rFonts w:hint="eastAsia"/>
          <w:rtl/>
        </w:rPr>
        <w:t>עם</w:t>
      </w:r>
      <w:r w:rsidRPr="00A5778F">
        <w:rPr>
          <w:rtl/>
        </w:rPr>
        <w:t xml:space="preserve"> </w:t>
      </w:r>
      <w:r w:rsidRPr="00A5778F">
        <w:rPr>
          <w:rFonts w:hint="eastAsia"/>
          <w:rtl/>
        </w:rPr>
        <w:t>המערער</w:t>
      </w:r>
      <w:r w:rsidRPr="00A5778F">
        <w:rPr>
          <w:rtl/>
        </w:rPr>
        <w:t xml:space="preserve"> (</w:t>
      </w:r>
      <w:r w:rsidRPr="00A5778F">
        <w:rPr>
          <w:rFonts w:hint="eastAsia"/>
          <w:rtl/>
        </w:rPr>
        <w:t>ע</w:t>
      </w:r>
      <w:r w:rsidRPr="00A5778F">
        <w:rPr>
          <w:rtl/>
        </w:rPr>
        <w:t>"</w:t>
      </w:r>
      <w:r w:rsidRPr="00A5778F">
        <w:rPr>
          <w:rFonts w:hint="eastAsia"/>
          <w:rtl/>
        </w:rPr>
        <w:t>פ</w:t>
      </w:r>
      <w:r w:rsidRPr="00A5778F">
        <w:rPr>
          <w:rtl/>
        </w:rPr>
        <w:t xml:space="preserve"> 6338/20 </w:t>
      </w:r>
      <w:r w:rsidRPr="00A5778F">
        <w:rPr>
          <w:rFonts w:ascii="Century" w:hAnsi="Century" w:cs="Miriam" w:hint="eastAsia"/>
          <w:b/>
          <w:spacing w:val="0"/>
          <w:sz w:val="22"/>
          <w:szCs w:val="24"/>
          <w:rtl/>
        </w:rPr>
        <w:t>חיים</w:t>
      </w:r>
      <w:r w:rsidRPr="00A5778F">
        <w:rPr>
          <w:rFonts w:ascii="Century" w:hAnsi="Century" w:cs="Miriam"/>
          <w:b/>
          <w:spacing w:val="0"/>
          <w:sz w:val="22"/>
          <w:szCs w:val="24"/>
          <w:rtl/>
        </w:rPr>
        <w:t xml:space="preserve"> </w:t>
      </w:r>
      <w:r w:rsidRPr="00A5778F">
        <w:rPr>
          <w:rFonts w:ascii="Century" w:hAnsi="Century" w:cs="Miriam" w:hint="eastAsia"/>
          <w:b/>
          <w:spacing w:val="0"/>
          <w:sz w:val="22"/>
          <w:szCs w:val="24"/>
          <w:rtl/>
        </w:rPr>
        <w:t>נ</w:t>
      </w:r>
      <w:r w:rsidRPr="00A5778F">
        <w:rPr>
          <w:rFonts w:ascii="Century" w:hAnsi="Century" w:cs="Miriam"/>
          <w:b/>
          <w:spacing w:val="0"/>
          <w:sz w:val="22"/>
          <w:szCs w:val="24"/>
          <w:rtl/>
        </w:rPr>
        <w:t xml:space="preserve">' </w:t>
      </w:r>
      <w:r w:rsidRPr="00A5778F">
        <w:rPr>
          <w:rFonts w:ascii="Century" w:hAnsi="Century" w:cs="Miriam" w:hint="eastAsia"/>
          <w:b/>
          <w:spacing w:val="0"/>
          <w:sz w:val="22"/>
          <w:szCs w:val="24"/>
          <w:rtl/>
        </w:rPr>
        <w:t>מדינת</w:t>
      </w:r>
      <w:r w:rsidRPr="00A5778F">
        <w:rPr>
          <w:rFonts w:ascii="Century" w:hAnsi="Century" w:cs="Miriam"/>
          <w:b/>
          <w:spacing w:val="0"/>
          <w:sz w:val="22"/>
          <w:szCs w:val="24"/>
          <w:rtl/>
        </w:rPr>
        <w:t xml:space="preserve"> </w:t>
      </w:r>
      <w:r w:rsidRPr="00A5778F">
        <w:rPr>
          <w:rFonts w:ascii="Century" w:hAnsi="Century" w:cs="Miriam" w:hint="eastAsia"/>
          <w:b/>
          <w:spacing w:val="0"/>
          <w:sz w:val="22"/>
          <w:szCs w:val="24"/>
          <w:rtl/>
        </w:rPr>
        <w:t>ישראל</w:t>
      </w:r>
      <w:r w:rsidRPr="00A5778F">
        <w:rPr>
          <w:rtl/>
        </w:rPr>
        <w:t xml:space="preserve">, </w:t>
      </w:r>
      <w:r w:rsidRPr="00A5778F">
        <w:rPr>
          <w:rFonts w:hint="eastAsia"/>
          <w:rtl/>
        </w:rPr>
        <w:t>פסקאות</w:t>
      </w:r>
      <w:r w:rsidRPr="00A5778F">
        <w:rPr>
          <w:rtl/>
        </w:rPr>
        <w:t xml:space="preserve"> 11-10 (7.7.2022)</w:t>
      </w:r>
      <w:r>
        <w:rPr>
          <w:rFonts w:hint="cs"/>
          <w:rtl/>
        </w:rPr>
        <w:t xml:space="preserve"> (להלן: עניין </w:t>
      </w:r>
      <w:r w:rsidRPr="006B4279">
        <w:rPr>
          <w:rFonts w:ascii="Century" w:hAnsi="Century" w:cs="Miriam" w:hint="cs"/>
          <w:b/>
          <w:spacing w:val="0"/>
          <w:sz w:val="22"/>
          <w:szCs w:val="24"/>
          <w:rtl/>
        </w:rPr>
        <w:t>חיים</w:t>
      </w:r>
      <w:r>
        <w:rPr>
          <w:rFonts w:hint="cs"/>
          <w:rtl/>
        </w:rPr>
        <w:t>)</w:t>
      </w:r>
      <w:r w:rsidRPr="00A5778F">
        <w:rPr>
          <w:rtl/>
        </w:rPr>
        <w:t xml:space="preserve">). </w:t>
      </w:r>
      <w:r>
        <w:rPr>
          <w:rFonts w:hint="cs"/>
          <w:rtl/>
        </w:rPr>
        <w:t xml:space="preserve">אילו </w:t>
      </w:r>
      <w:r w:rsidRPr="00A5778F">
        <w:rPr>
          <w:rFonts w:hint="eastAsia"/>
          <w:rtl/>
        </w:rPr>
        <w:t>מעשי</w:t>
      </w:r>
      <w:r w:rsidRPr="00A5778F">
        <w:rPr>
          <w:rtl/>
        </w:rPr>
        <w:t xml:space="preserve"> </w:t>
      </w:r>
      <w:r w:rsidRPr="00A5778F">
        <w:rPr>
          <w:rFonts w:hint="eastAsia"/>
          <w:rtl/>
        </w:rPr>
        <w:t>המערער</w:t>
      </w:r>
      <w:r w:rsidRPr="00A5778F">
        <w:rPr>
          <w:rtl/>
        </w:rPr>
        <w:t xml:space="preserve"> </w:t>
      </w:r>
      <w:r w:rsidRPr="00A5778F">
        <w:rPr>
          <w:rFonts w:hint="eastAsia"/>
          <w:rtl/>
        </w:rPr>
        <w:t>ייכנסו</w:t>
      </w:r>
      <w:r w:rsidRPr="00A5778F">
        <w:rPr>
          <w:rtl/>
        </w:rPr>
        <w:t xml:space="preserve"> </w:t>
      </w:r>
      <w:r w:rsidRPr="00A5778F">
        <w:rPr>
          <w:rFonts w:hint="eastAsia"/>
          <w:rtl/>
        </w:rPr>
        <w:t>בגדרי</w:t>
      </w:r>
      <w:r w:rsidRPr="00A5778F">
        <w:rPr>
          <w:rtl/>
        </w:rPr>
        <w:t xml:space="preserve"> </w:t>
      </w:r>
      <w:r w:rsidRPr="00A5778F">
        <w:rPr>
          <w:rFonts w:hint="eastAsia"/>
          <w:rtl/>
        </w:rPr>
        <w:t>עבירת</w:t>
      </w:r>
      <w:r w:rsidRPr="00A5778F">
        <w:rPr>
          <w:rtl/>
        </w:rPr>
        <w:t xml:space="preserve"> </w:t>
      </w:r>
      <w:r w:rsidRPr="00A5778F">
        <w:rPr>
          <w:rFonts w:hint="eastAsia"/>
          <w:rtl/>
        </w:rPr>
        <w:t>הרצח</w:t>
      </w:r>
      <w:r w:rsidRPr="00A5778F">
        <w:rPr>
          <w:rtl/>
        </w:rPr>
        <w:t xml:space="preserve"> </w:t>
      </w:r>
      <w:r w:rsidRPr="00A5778F">
        <w:rPr>
          <w:rFonts w:hint="eastAsia"/>
          <w:rtl/>
        </w:rPr>
        <w:t>בנסיבות</w:t>
      </w:r>
      <w:r w:rsidRPr="00A5778F">
        <w:rPr>
          <w:rtl/>
        </w:rPr>
        <w:t xml:space="preserve"> </w:t>
      </w:r>
      <w:r w:rsidRPr="00A5778F">
        <w:rPr>
          <w:rFonts w:hint="eastAsia"/>
          <w:rtl/>
        </w:rPr>
        <w:t>מחמירות</w:t>
      </w:r>
      <w:r w:rsidRPr="00A5778F">
        <w:rPr>
          <w:rtl/>
        </w:rPr>
        <w:t xml:space="preserve"> (</w:t>
      </w:r>
      <w:r w:rsidRPr="00A5778F">
        <w:rPr>
          <w:rFonts w:hint="eastAsia"/>
          <w:rtl/>
        </w:rPr>
        <w:t>סעיף</w:t>
      </w:r>
      <w:r w:rsidRPr="00A5778F">
        <w:rPr>
          <w:rtl/>
        </w:rPr>
        <w:t xml:space="preserve"> 301</w:t>
      </w:r>
      <w:r w:rsidRPr="00A5778F">
        <w:rPr>
          <w:rFonts w:hint="eastAsia"/>
          <w:rtl/>
        </w:rPr>
        <w:t>א</w:t>
      </w:r>
      <w:r w:rsidRPr="00A5778F">
        <w:rPr>
          <w:rtl/>
        </w:rPr>
        <w:t>(</w:t>
      </w:r>
      <w:r w:rsidRPr="00A5778F">
        <w:rPr>
          <w:rFonts w:hint="eastAsia"/>
          <w:rtl/>
        </w:rPr>
        <w:t>א</w:t>
      </w:r>
      <w:r w:rsidRPr="00A5778F">
        <w:rPr>
          <w:rtl/>
        </w:rPr>
        <w:t xml:space="preserve">) </w:t>
      </w:r>
      <w:r w:rsidRPr="00A5778F">
        <w:rPr>
          <w:rFonts w:hint="eastAsia"/>
          <w:rtl/>
        </w:rPr>
        <w:t>לחוק</w:t>
      </w:r>
      <w:r w:rsidRPr="00A5778F">
        <w:rPr>
          <w:rtl/>
        </w:rPr>
        <w:t xml:space="preserve">), </w:t>
      </w:r>
      <w:r w:rsidRPr="00A5778F">
        <w:rPr>
          <w:rFonts w:hint="eastAsia"/>
          <w:rtl/>
        </w:rPr>
        <w:t>אזי</w:t>
      </w:r>
      <w:r w:rsidRPr="00A5778F">
        <w:rPr>
          <w:rtl/>
        </w:rPr>
        <w:t xml:space="preserve"> </w:t>
      </w:r>
      <w:r w:rsidRPr="00A5778F">
        <w:rPr>
          <w:rFonts w:hint="eastAsia"/>
          <w:rtl/>
        </w:rPr>
        <w:t>הרפורמה</w:t>
      </w:r>
      <w:r w:rsidRPr="00A5778F">
        <w:rPr>
          <w:rtl/>
        </w:rPr>
        <w:t xml:space="preserve"> </w:t>
      </w:r>
      <w:r w:rsidRPr="00A5778F">
        <w:rPr>
          <w:rFonts w:hint="eastAsia"/>
          <w:rtl/>
        </w:rPr>
        <w:t>לא</w:t>
      </w:r>
      <w:r w:rsidRPr="00A5778F">
        <w:rPr>
          <w:rtl/>
        </w:rPr>
        <w:t xml:space="preserve"> </w:t>
      </w:r>
      <w:r w:rsidRPr="00A5778F">
        <w:rPr>
          <w:rFonts w:hint="eastAsia"/>
          <w:rtl/>
        </w:rPr>
        <w:t>תהא</w:t>
      </w:r>
      <w:r w:rsidRPr="00A5778F">
        <w:rPr>
          <w:rtl/>
        </w:rPr>
        <w:t xml:space="preserve"> </w:t>
      </w:r>
      <w:r w:rsidRPr="00A5778F">
        <w:rPr>
          <w:rFonts w:hint="eastAsia"/>
          <w:rtl/>
        </w:rPr>
        <w:t>דין</w:t>
      </w:r>
      <w:r w:rsidRPr="00A5778F">
        <w:rPr>
          <w:rtl/>
        </w:rPr>
        <w:t xml:space="preserve"> </w:t>
      </w:r>
      <w:r w:rsidRPr="00A5778F">
        <w:rPr>
          <w:rFonts w:hint="eastAsia"/>
          <w:rtl/>
        </w:rPr>
        <w:t>מקל</w:t>
      </w:r>
      <w:r w:rsidRPr="00A5778F">
        <w:rPr>
          <w:rtl/>
        </w:rPr>
        <w:t xml:space="preserve"> </w:t>
      </w:r>
      <w:r w:rsidRPr="00A5778F">
        <w:rPr>
          <w:rFonts w:hint="eastAsia"/>
          <w:rtl/>
        </w:rPr>
        <w:t>עבורו</w:t>
      </w:r>
      <w:r w:rsidRPr="00A5778F">
        <w:rPr>
          <w:rtl/>
        </w:rPr>
        <w:t xml:space="preserve">. </w:t>
      </w:r>
      <w:r w:rsidRPr="00A5778F">
        <w:rPr>
          <w:rFonts w:hint="eastAsia"/>
          <w:rtl/>
        </w:rPr>
        <w:t>אולם</w:t>
      </w:r>
      <w:r w:rsidRPr="00A5778F">
        <w:rPr>
          <w:rtl/>
        </w:rPr>
        <w:t xml:space="preserve">, </w:t>
      </w:r>
      <w:r w:rsidRPr="00A5778F">
        <w:rPr>
          <w:rFonts w:hint="eastAsia"/>
          <w:rtl/>
        </w:rPr>
        <w:t>בהיעדר</w:t>
      </w:r>
      <w:r w:rsidRPr="00A5778F">
        <w:rPr>
          <w:rtl/>
        </w:rPr>
        <w:t xml:space="preserve"> </w:t>
      </w:r>
      <w:r w:rsidRPr="00A5778F">
        <w:rPr>
          <w:rFonts w:hint="eastAsia"/>
          <w:rtl/>
        </w:rPr>
        <w:t>נסיבות</w:t>
      </w:r>
      <w:r w:rsidRPr="00A5778F">
        <w:rPr>
          <w:rtl/>
        </w:rPr>
        <w:t xml:space="preserve"> </w:t>
      </w:r>
      <w:r w:rsidRPr="00A5778F">
        <w:rPr>
          <w:rFonts w:hint="eastAsia"/>
          <w:rtl/>
        </w:rPr>
        <w:t>מחמירות</w:t>
      </w:r>
      <w:r w:rsidRPr="00A5778F">
        <w:rPr>
          <w:rtl/>
        </w:rPr>
        <w:t xml:space="preserve">, </w:t>
      </w:r>
      <w:r w:rsidRPr="00A5778F">
        <w:rPr>
          <w:rFonts w:hint="eastAsia"/>
          <w:rtl/>
        </w:rPr>
        <w:t>או</w:t>
      </w:r>
      <w:r w:rsidRPr="00A5778F">
        <w:rPr>
          <w:rtl/>
        </w:rPr>
        <w:t xml:space="preserve"> </w:t>
      </w:r>
      <w:r w:rsidRPr="00A5778F">
        <w:rPr>
          <w:rFonts w:hint="eastAsia"/>
          <w:rtl/>
        </w:rPr>
        <w:t>לחלופין</w:t>
      </w:r>
      <w:r w:rsidRPr="00A5778F">
        <w:rPr>
          <w:rtl/>
        </w:rPr>
        <w:t xml:space="preserve"> </w:t>
      </w:r>
      <w:r w:rsidRPr="00A5778F">
        <w:rPr>
          <w:rFonts w:hint="eastAsia"/>
          <w:rtl/>
        </w:rPr>
        <w:t>בהתקיים</w:t>
      </w:r>
      <w:r w:rsidRPr="00A5778F">
        <w:rPr>
          <w:rtl/>
        </w:rPr>
        <w:t xml:space="preserve"> "</w:t>
      </w:r>
      <w:r w:rsidRPr="00A5778F">
        <w:rPr>
          <w:rFonts w:hint="eastAsia"/>
          <w:rtl/>
        </w:rPr>
        <w:t>פתח</w:t>
      </w:r>
      <w:r w:rsidRPr="00A5778F">
        <w:rPr>
          <w:rtl/>
        </w:rPr>
        <w:t xml:space="preserve"> </w:t>
      </w:r>
      <w:r w:rsidRPr="00A5778F">
        <w:rPr>
          <w:rFonts w:hint="eastAsia"/>
          <w:rtl/>
        </w:rPr>
        <w:t>המילוט</w:t>
      </w:r>
      <w:r w:rsidRPr="00A5778F">
        <w:rPr>
          <w:rtl/>
        </w:rPr>
        <w:t>" (</w:t>
      </w:r>
      <w:r w:rsidRPr="00A5778F">
        <w:rPr>
          <w:rFonts w:hint="eastAsia"/>
          <w:rtl/>
        </w:rPr>
        <w:t>סעיף</w:t>
      </w:r>
      <w:r w:rsidRPr="00A5778F">
        <w:rPr>
          <w:rtl/>
        </w:rPr>
        <w:t xml:space="preserve"> 301</w:t>
      </w:r>
      <w:r w:rsidRPr="00A5778F">
        <w:rPr>
          <w:rFonts w:hint="eastAsia"/>
          <w:rtl/>
        </w:rPr>
        <w:t>א</w:t>
      </w:r>
      <w:r w:rsidRPr="00A5778F">
        <w:rPr>
          <w:rtl/>
        </w:rPr>
        <w:t>(</w:t>
      </w:r>
      <w:r w:rsidRPr="00A5778F">
        <w:rPr>
          <w:rFonts w:hint="eastAsia"/>
          <w:rtl/>
        </w:rPr>
        <w:t>ב</w:t>
      </w:r>
      <w:r w:rsidRPr="00A5778F">
        <w:rPr>
          <w:rtl/>
        </w:rPr>
        <w:t xml:space="preserve">) </w:t>
      </w:r>
      <w:r w:rsidRPr="00A5778F">
        <w:rPr>
          <w:rFonts w:hint="eastAsia"/>
          <w:rtl/>
        </w:rPr>
        <w:t>לחוק</w:t>
      </w:r>
      <w:r w:rsidRPr="00A5778F">
        <w:rPr>
          <w:rtl/>
        </w:rPr>
        <w:t xml:space="preserve">), </w:t>
      </w:r>
      <w:r w:rsidRPr="00A5778F">
        <w:rPr>
          <w:rFonts w:hint="eastAsia"/>
          <w:rtl/>
        </w:rPr>
        <w:t>או</w:t>
      </w:r>
      <w:r w:rsidRPr="00A5778F">
        <w:rPr>
          <w:rtl/>
        </w:rPr>
        <w:t xml:space="preserve"> </w:t>
      </w:r>
      <w:r>
        <w:rPr>
          <w:rFonts w:hint="cs"/>
          <w:rtl/>
        </w:rPr>
        <w:t xml:space="preserve">לחלופין </w:t>
      </w:r>
      <w:r w:rsidRPr="00A5778F">
        <w:rPr>
          <w:rFonts w:hint="eastAsia"/>
          <w:rtl/>
        </w:rPr>
        <w:t>אם</w:t>
      </w:r>
      <w:r w:rsidRPr="00A5778F">
        <w:rPr>
          <w:rtl/>
        </w:rPr>
        <w:t xml:space="preserve"> </w:t>
      </w:r>
      <w:r>
        <w:rPr>
          <w:rFonts w:hint="cs"/>
          <w:rtl/>
        </w:rPr>
        <w:t>ייקבע כי מדובר ב</w:t>
      </w:r>
      <w:r w:rsidRPr="00A5778F">
        <w:rPr>
          <w:rFonts w:hint="eastAsia"/>
          <w:rtl/>
        </w:rPr>
        <w:t>המתה</w:t>
      </w:r>
      <w:r w:rsidRPr="00A5778F">
        <w:rPr>
          <w:rtl/>
        </w:rPr>
        <w:t xml:space="preserve"> </w:t>
      </w:r>
      <w:r w:rsidRPr="00A5778F">
        <w:rPr>
          <w:rFonts w:hint="eastAsia"/>
          <w:rtl/>
        </w:rPr>
        <w:t>בנסיבות</w:t>
      </w:r>
      <w:r w:rsidRPr="00A5778F">
        <w:rPr>
          <w:rtl/>
        </w:rPr>
        <w:t xml:space="preserve"> </w:t>
      </w:r>
      <w:r w:rsidRPr="00A5778F">
        <w:rPr>
          <w:rFonts w:hint="eastAsia"/>
          <w:rtl/>
        </w:rPr>
        <w:t>של</w:t>
      </w:r>
      <w:r w:rsidRPr="00A5778F">
        <w:rPr>
          <w:rtl/>
        </w:rPr>
        <w:t xml:space="preserve"> </w:t>
      </w:r>
      <w:r w:rsidRPr="00A5778F">
        <w:rPr>
          <w:rFonts w:hint="eastAsia"/>
          <w:rtl/>
        </w:rPr>
        <w:t>אחריות</w:t>
      </w:r>
      <w:r w:rsidRPr="00A5778F">
        <w:rPr>
          <w:rtl/>
        </w:rPr>
        <w:t xml:space="preserve"> </w:t>
      </w:r>
      <w:r w:rsidRPr="00A5778F">
        <w:rPr>
          <w:rFonts w:hint="eastAsia"/>
          <w:rtl/>
        </w:rPr>
        <w:t>מופחתת</w:t>
      </w:r>
      <w:r w:rsidRPr="00A5778F">
        <w:rPr>
          <w:rtl/>
        </w:rPr>
        <w:t xml:space="preserve"> (</w:t>
      </w:r>
      <w:r w:rsidRPr="00A5778F">
        <w:rPr>
          <w:rFonts w:hint="eastAsia"/>
          <w:rtl/>
        </w:rPr>
        <w:t>סעיף</w:t>
      </w:r>
      <w:r w:rsidRPr="00A5778F">
        <w:rPr>
          <w:rtl/>
        </w:rPr>
        <w:t xml:space="preserve"> 300</w:t>
      </w:r>
      <w:r w:rsidRPr="00A5778F">
        <w:rPr>
          <w:rFonts w:hint="eastAsia"/>
          <w:rtl/>
        </w:rPr>
        <w:t>ב</w:t>
      </w:r>
      <w:r w:rsidRPr="00A5778F">
        <w:rPr>
          <w:rtl/>
        </w:rPr>
        <w:t>(</w:t>
      </w:r>
      <w:r w:rsidRPr="00A5778F">
        <w:rPr>
          <w:rFonts w:hint="eastAsia"/>
          <w:rtl/>
        </w:rPr>
        <w:t>ב</w:t>
      </w:r>
      <w:r w:rsidRPr="00A5778F">
        <w:rPr>
          <w:rtl/>
        </w:rPr>
        <w:t xml:space="preserve">) </w:t>
      </w:r>
      <w:r w:rsidRPr="00A5778F">
        <w:rPr>
          <w:rFonts w:hint="eastAsia"/>
          <w:rtl/>
        </w:rPr>
        <w:t>לחוק</w:t>
      </w:r>
      <w:r>
        <w:rPr>
          <w:rtl/>
        </w:rPr>
        <w:t>)</w:t>
      </w:r>
      <w:r>
        <w:rPr>
          <w:rFonts w:hint="cs"/>
          <w:rtl/>
        </w:rPr>
        <w:t xml:space="preserve"> </w:t>
      </w:r>
      <w:r>
        <w:rPr>
          <w:rtl/>
        </w:rPr>
        <w:t>–</w:t>
      </w:r>
      <w:r>
        <w:rPr>
          <w:rFonts w:hint="cs"/>
          <w:rtl/>
        </w:rPr>
        <w:t xml:space="preserve"> </w:t>
      </w:r>
      <w:r w:rsidRPr="00A5778F">
        <w:rPr>
          <w:rFonts w:hint="eastAsia"/>
          <w:rtl/>
        </w:rPr>
        <w:t>המשמעות</w:t>
      </w:r>
      <w:r w:rsidRPr="00A5778F">
        <w:rPr>
          <w:rtl/>
        </w:rPr>
        <w:t xml:space="preserve"> </w:t>
      </w:r>
      <w:r w:rsidRPr="00A5778F">
        <w:rPr>
          <w:rFonts w:hint="eastAsia"/>
          <w:rtl/>
        </w:rPr>
        <w:t>היא</w:t>
      </w:r>
      <w:r w:rsidRPr="00A5778F">
        <w:rPr>
          <w:rtl/>
        </w:rPr>
        <w:t xml:space="preserve"> </w:t>
      </w:r>
      <w:r w:rsidRPr="00A5778F">
        <w:rPr>
          <w:rFonts w:hint="eastAsia"/>
          <w:rtl/>
        </w:rPr>
        <w:t>כי</w:t>
      </w:r>
      <w:r w:rsidRPr="00A5778F">
        <w:rPr>
          <w:rtl/>
        </w:rPr>
        <w:t xml:space="preserve"> </w:t>
      </w:r>
      <w:r w:rsidRPr="00A5778F">
        <w:rPr>
          <w:rFonts w:hint="eastAsia"/>
          <w:rtl/>
        </w:rPr>
        <w:t>הרפורמה</w:t>
      </w:r>
      <w:r w:rsidRPr="00A5778F">
        <w:rPr>
          <w:rtl/>
        </w:rPr>
        <w:t xml:space="preserve"> </w:t>
      </w:r>
      <w:r w:rsidRPr="00A5778F">
        <w:rPr>
          <w:rFonts w:hint="eastAsia"/>
          <w:rtl/>
        </w:rPr>
        <w:t>מהווה</w:t>
      </w:r>
      <w:r w:rsidRPr="00A5778F">
        <w:rPr>
          <w:rtl/>
        </w:rPr>
        <w:t xml:space="preserve"> </w:t>
      </w:r>
      <w:r w:rsidRPr="00A5778F">
        <w:rPr>
          <w:rFonts w:hint="eastAsia"/>
          <w:rtl/>
        </w:rPr>
        <w:t>דין</w:t>
      </w:r>
      <w:r w:rsidRPr="00A5778F">
        <w:rPr>
          <w:rtl/>
        </w:rPr>
        <w:t xml:space="preserve"> </w:t>
      </w:r>
      <w:r w:rsidRPr="00A5778F">
        <w:rPr>
          <w:rFonts w:hint="eastAsia"/>
          <w:rtl/>
        </w:rPr>
        <w:t>מקל</w:t>
      </w:r>
      <w:r w:rsidRPr="00A5778F">
        <w:rPr>
          <w:rtl/>
        </w:rPr>
        <w:t xml:space="preserve"> </w:t>
      </w:r>
      <w:r w:rsidRPr="00A5778F">
        <w:rPr>
          <w:rFonts w:hint="eastAsia"/>
          <w:rtl/>
        </w:rPr>
        <w:t>עם</w:t>
      </w:r>
      <w:r w:rsidRPr="00A5778F">
        <w:rPr>
          <w:rtl/>
        </w:rPr>
        <w:t xml:space="preserve"> </w:t>
      </w:r>
      <w:r w:rsidRPr="00A5778F">
        <w:rPr>
          <w:rFonts w:hint="eastAsia"/>
          <w:rtl/>
        </w:rPr>
        <w:t>המערער</w:t>
      </w:r>
      <w:r w:rsidRPr="00A5778F">
        <w:rPr>
          <w:rtl/>
        </w:rPr>
        <w:t xml:space="preserve"> </w:t>
      </w:r>
      <w:r w:rsidRPr="00A5778F">
        <w:rPr>
          <w:rFonts w:hint="eastAsia"/>
          <w:rtl/>
        </w:rPr>
        <w:t>ויש</w:t>
      </w:r>
      <w:r w:rsidRPr="00A5778F">
        <w:rPr>
          <w:rtl/>
        </w:rPr>
        <w:t xml:space="preserve"> </w:t>
      </w:r>
      <w:r w:rsidRPr="00A5778F">
        <w:rPr>
          <w:rFonts w:hint="eastAsia"/>
          <w:rtl/>
        </w:rPr>
        <w:t>להחיל</w:t>
      </w:r>
      <w:r w:rsidRPr="00A5778F">
        <w:rPr>
          <w:rtl/>
        </w:rPr>
        <w:t xml:space="preserve"> </w:t>
      </w:r>
      <w:r w:rsidRPr="00A5778F">
        <w:rPr>
          <w:rFonts w:hint="eastAsia"/>
          <w:rtl/>
        </w:rPr>
        <w:t>עליו</w:t>
      </w:r>
      <w:r w:rsidRPr="00A5778F">
        <w:rPr>
          <w:rtl/>
        </w:rPr>
        <w:t xml:space="preserve"> </w:t>
      </w:r>
      <w:r w:rsidRPr="00A5778F">
        <w:rPr>
          <w:rFonts w:hint="eastAsia"/>
          <w:rtl/>
        </w:rPr>
        <w:t>את</w:t>
      </w:r>
      <w:r w:rsidRPr="00A5778F">
        <w:rPr>
          <w:rtl/>
        </w:rPr>
        <w:t xml:space="preserve"> </w:t>
      </w:r>
      <w:r w:rsidRPr="00A5778F">
        <w:rPr>
          <w:rFonts w:hint="eastAsia"/>
          <w:rtl/>
        </w:rPr>
        <w:t>כלליה</w:t>
      </w:r>
      <w:r w:rsidRPr="00A5778F">
        <w:rPr>
          <w:rtl/>
        </w:rPr>
        <w:t>.</w:t>
      </w:r>
    </w:p>
    <w:p w:rsidR="00C07A24" w:rsidRPr="00A5778F" w:rsidRDefault="00C07A24" w:rsidP="00C07A24">
      <w:pPr>
        <w:pStyle w:val="Ruller41"/>
      </w:pPr>
    </w:p>
    <w:p w:rsidR="00C07A24" w:rsidRDefault="00C07A24" w:rsidP="00C07A24">
      <w:pPr>
        <w:pStyle w:val="Ruller4"/>
        <w:numPr>
          <w:ilvl w:val="0"/>
          <w:numId w:val="0"/>
        </w:numPr>
        <w:rPr>
          <w:rtl/>
        </w:rPr>
      </w:pPr>
      <w:r>
        <w:rPr>
          <w:rtl/>
        </w:rPr>
        <w:tab/>
      </w:r>
      <w:r>
        <w:rPr>
          <w:rFonts w:hint="cs"/>
          <w:rtl/>
        </w:rPr>
        <w:t xml:space="preserve">בהתייחס להשפעת </w:t>
      </w:r>
      <w:r w:rsidRPr="00712D7C">
        <w:rPr>
          <w:rFonts w:hint="eastAsia"/>
          <w:rtl/>
        </w:rPr>
        <w:t>הרפורמה</w:t>
      </w:r>
      <w:r w:rsidRPr="00712D7C">
        <w:rPr>
          <w:rtl/>
        </w:rPr>
        <w:t xml:space="preserve"> </w:t>
      </w:r>
      <w:r>
        <w:rPr>
          <w:rFonts w:hint="cs"/>
          <w:rtl/>
        </w:rPr>
        <w:t xml:space="preserve">על עניינו של המערער, שלם אני עם מסקנתו של בית המשפט המחוזי כי רצח המנוחה בידי המערער בא בשערי רצח בנסיבות מחמירות </w:t>
      </w:r>
      <w:r>
        <w:rPr>
          <w:rFonts w:hint="cs"/>
          <w:rtl/>
        </w:rPr>
        <w:lastRenderedPageBreak/>
        <w:t xml:space="preserve">לפי </w:t>
      </w:r>
      <w:r w:rsidRPr="00537661">
        <w:rPr>
          <w:rFonts w:hint="eastAsia"/>
          <w:rtl/>
        </w:rPr>
        <w:t>סעיף</w:t>
      </w:r>
      <w:r w:rsidRPr="00537661">
        <w:rPr>
          <w:rtl/>
        </w:rPr>
        <w:t xml:space="preserve"> 301</w:t>
      </w:r>
      <w:r w:rsidRPr="00537661">
        <w:rPr>
          <w:rFonts w:hint="eastAsia"/>
          <w:rtl/>
        </w:rPr>
        <w:t>א</w:t>
      </w:r>
      <w:r w:rsidRPr="00537661">
        <w:rPr>
          <w:rtl/>
        </w:rPr>
        <w:t>(</w:t>
      </w:r>
      <w:r w:rsidRPr="00537661">
        <w:rPr>
          <w:rFonts w:hint="eastAsia"/>
          <w:rtl/>
        </w:rPr>
        <w:t>א</w:t>
      </w:r>
      <w:r w:rsidRPr="00537661">
        <w:rPr>
          <w:rtl/>
        </w:rPr>
        <w:t xml:space="preserve">)(1) </w:t>
      </w:r>
      <w:r>
        <w:rPr>
          <w:rFonts w:hint="cs"/>
          <w:rtl/>
        </w:rPr>
        <w:t xml:space="preserve">לחוק שעניינו כי </w:t>
      </w:r>
      <w:r w:rsidRPr="00537661">
        <w:rPr>
          <w:rtl/>
        </w:rPr>
        <w:t>"</w:t>
      </w:r>
      <w:r w:rsidRPr="00C75FC6">
        <w:rPr>
          <w:rFonts w:ascii="Century" w:hAnsi="Century" w:cs="Miriam" w:hint="eastAsia"/>
          <w:b/>
          <w:spacing w:val="0"/>
          <w:sz w:val="22"/>
          <w:szCs w:val="24"/>
          <w:rtl/>
        </w:rPr>
        <w:t>המעשה</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נעשה</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לאחר</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תכנון</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או</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לאחר</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הליך</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ממשי</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של</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שקילה</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וגיבוש</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החלטה</w:t>
      </w:r>
      <w:r w:rsidRPr="00C75FC6">
        <w:rPr>
          <w:rFonts w:ascii="Century" w:hAnsi="Century" w:cs="Miriam"/>
          <w:b/>
          <w:spacing w:val="0"/>
          <w:sz w:val="22"/>
          <w:szCs w:val="24"/>
          <w:rtl/>
        </w:rPr>
        <w:t xml:space="preserve"> </w:t>
      </w:r>
      <w:r w:rsidRPr="00C75FC6">
        <w:rPr>
          <w:rFonts w:ascii="Century" w:hAnsi="Century" w:cs="Miriam" w:hint="eastAsia"/>
          <w:b/>
          <w:spacing w:val="0"/>
          <w:sz w:val="22"/>
          <w:szCs w:val="24"/>
          <w:rtl/>
        </w:rPr>
        <w:t>להמית</w:t>
      </w:r>
      <w:r w:rsidRPr="00537661">
        <w:rPr>
          <w:rtl/>
        </w:rPr>
        <w:t>"</w:t>
      </w:r>
      <w:r>
        <w:rPr>
          <w:rFonts w:hint="cs"/>
          <w:rtl/>
        </w:rPr>
        <w:t>, אשר רק לאחרונה עמדתי בהרחבה על פרשנותה וטיבה של נסיבה זו (</w:t>
      </w:r>
      <w:r w:rsidRPr="00135486">
        <w:rPr>
          <w:rtl/>
        </w:rPr>
        <w:t xml:space="preserve">ע"פ 578/21 </w:t>
      </w:r>
      <w:r w:rsidRPr="00A83025">
        <w:rPr>
          <w:rFonts w:ascii="Century" w:hAnsi="Century" w:cs="Miriam"/>
          <w:b/>
          <w:spacing w:val="0"/>
          <w:sz w:val="22"/>
          <w:szCs w:val="24"/>
          <w:rtl/>
        </w:rPr>
        <w:t xml:space="preserve">אבו </w:t>
      </w:r>
      <w:proofErr w:type="spellStart"/>
      <w:r w:rsidRPr="00A83025">
        <w:rPr>
          <w:rFonts w:ascii="Century" w:hAnsi="Century" w:cs="Miriam"/>
          <w:b/>
          <w:spacing w:val="0"/>
          <w:sz w:val="22"/>
          <w:szCs w:val="24"/>
          <w:rtl/>
        </w:rPr>
        <w:t>סרארי</w:t>
      </w:r>
      <w:proofErr w:type="spellEnd"/>
      <w:r w:rsidRPr="00A83025">
        <w:rPr>
          <w:rFonts w:ascii="Century" w:hAnsi="Century" w:cs="Miriam"/>
          <w:b/>
          <w:spacing w:val="0"/>
          <w:sz w:val="22"/>
          <w:szCs w:val="24"/>
          <w:rtl/>
        </w:rPr>
        <w:t xml:space="preserve"> נ' מדינת ישראל</w:t>
      </w:r>
      <w:r>
        <w:rPr>
          <w:rFonts w:hint="cs"/>
          <w:rtl/>
        </w:rPr>
        <w:t>, פסקאות 34-31</w:t>
      </w:r>
      <w:r w:rsidRPr="00135486">
        <w:rPr>
          <w:rtl/>
        </w:rPr>
        <w:t xml:space="preserve"> (16.</w:t>
      </w:r>
      <w:r>
        <w:rPr>
          <w:rFonts w:hint="cs"/>
          <w:rtl/>
        </w:rPr>
        <w:t>2</w:t>
      </w:r>
      <w:r w:rsidRPr="00135486">
        <w:rPr>
          <w:rtl/>
        </w:rPr>
        <w:t>.2023)</w:t>
      </w:r>
      <w:r>
        <w:rPr>
          <w:rFonts w:hint="cs"/>
          <w:rtl/>
        </w:rPr>
        <w:t>).</w:t>
      </w:r>
    </w:p>
    <w:p w:rsidR="00C07A24" w:rsidRDefault="00C07A24" w:rsidP="00C07A24">
      <w:pPr>
        <w:pStyle w:val="Ruller4"/>
        <w:numPr>
          <w:ilvl w:val="0"/>
          <w:numId w:val="0"/>
        </w:numPr>
        <w:rPr>
          <w:rtl/>
        </w:rPr>
      </w:pPr>
    </w:p>
    <w:p w:rsidR="00C07A24" w:rsidRPr="00376FF3" w:rsidRDefault="00C07A24" w:rsidP="009D4768">
      <w:pPr>
        <w:pStyle w:val="Ruller4"/>
        <w:numPr>
          <w:ilvl w:val="0"/>
          <w:numId w:val="0"/>
        </w:numPr>
        <w:rPr>
          <w:rtl/>
        </w:rPr>
      </w:pPr>
      <w:r>
        <w:rPr>
          <w:rtl/>
        </w:rPr>
        <w:tab/>
      </w:r>
      <w:r>
        <w:rPr>
          <w:rFonts w:hint="cs"/>
          <w:rtl/>
        </w:rPr>
        <w:t>בענייננו, מסכת הראיות לחובתו של המערער מלמדת כי רצח המנוחה לא בוצע באופן ספונטאני, כי אם לאחר תכנון ובעקבות הליך ממשי של שקילה וגיבוש החלטה להמית. המערער הביא את המנוחה לזירת העבירה בעיתוי מתאים (</w:t>
      </w:r>
      <w:r w:rsidR="00E37D05">
        <w:rPr>
          <w:rFonts w:hint="cs"/>
          <w:rtl/>
        </w:rPr>
        <w:t xml:space="preserve">עניין </w:t>
      </w:r>
      <w:r w:rsidR="00E37D05" w:rsidRPr="00635ED6">
        <w:rPr>
          <w:rFonts w:ascii="Century" w:hAnsi="Century" w:cs="Miriam" w:hint="cs"/>
          <w:b/>
          <w:spacing w:val="0"/>
          <w:sz w:val="22"/>
          <w:szCs w:val="24"/>
          <w:rtl/>
        </w:rPr>
        <w:t xml:space="preserve">אבו </w:t>
      </w:r>
      <w:proofErr w:type="spellStart"/>
      <w:r w:rsidR="00E37D05" w:rsidRPr="00635ED6">
        <w:rPr>
          <w:rFonts w:ascii="Century" w:hAnsi="Century" w:cs="Miriam" w:hint="cs"/>
          <w:b/>
          <w:spacing w:val="0"/>
          <w:sz w:val="22"/>
          <w:szCs w:val="24"/>
          <w:rtl/>
        </w:rPr>
        <w:t>זיינב</w:t>
      </w:r>
      <w:proofErr w:type="spellEnd"/>
      <w:r w:rsidR="00E37D05">
        <w:rPr>
          <w:rFonts w:hint="cs"/>
          <w:rtl/>
        </w:rPr>
        <w:t xml:space="preserve">, </w:t>
      </w:r>
      <w:r w:rsidR="00AB24F3">
        <w:rPr>
          <w:rFonts w:hint="cs"/>
          <w:rtl/>
        </w:rPr>
        <w:t>ב</w:t>
      </w:r>
      <w:r w:rsidR="00E37D05">
        <w:rPr>
          <w:rFonts w:hint="cs"/>
          <w:rtl/>
        </w:rPr>
        <w:t>פסקה 50)</w:t>
      </w:r>
      <w:r>
        <w:rPr>
          <w:rFonts w:hint="cs"/>
          <w:rtl/>
        </w:rPr>
        <w:t xml:space="preserve">, תוך שהוא יודע כי ישהו שם לבדם. בזמן זה, פעל להסתיר ולהסוות את צעדיו, בין היתר, באמצעות שימוש בשני מכשירי </w:t>
      </w:r>
      <w:r w:rsidR="00C522DB">
        <w:rPr>
          <w:rFonts w:hint="cs"/>
          <w:rtl/>
        </w:rPr>
        <w:t>ה</w:t>
      </w:r>
      <w:r>
        <w:rPr>
          <w:rFonts w:hint="cs"/>
          <w:rtl/>
        </w:rPr>
        <w:t>טלפון</w:t>
      </w:r>
      <w:r w:rsidR="00C522DB">
        <w:rPr>
          <w:rFonts w:hint="cs"/>
          <w:rtl/>
        </w:rPr>
        <w:t xml:space="preserve"> הניידים</w:t>
      </w:r>
      <w:r>
        <w:rPr>
          <w:rFonts w:hint="cs"/>
          <w:rtl/>
        </w:rPr>
        <w:t xml:space="preserve"> (</w:t>
      </w:r>
      <w:r w:rsidRPr="00C67E01">
        <w:rPr>
          <w:rFonts w:hint="eastAsia"/>
          <w:rtl/>
        </w:rPr>
        <w:t>ע</w:t>
      </w:r>
      <w:r w:rsidRPr="00C67E01">
        <w:rPr>
          <w:rtl/>
        </w:rPr>
        <w:t>"</w:t>
      </w:r>
      <w:r w:rsidRPr="00C67E01">
        <w:rPr>
          <w:rFonts w:hint="eastAsia"/>
          <w:rtl/>
        </w:rPr>
        <w:t>פ</w:t>
      </w:r>
      <w:r w:rsidRPr="00C67E01">
        <w:rPr>
          <w:rtl/>
        </w:rPr>
        <w:t xml:space="preserve"> 498/21 </w:t>
      </w:r>
      <w:proofErr w:type="spellStart"/>
      <w:r w:rsidRPr="00C67E01">
        <w:rPr>
          <w:rFonts w:ascii="Century" w:hAnsi="Century" w:cs="Miriam" w:hint="eastAsia"/>
          <w:b/>
          <w:spacing w:val="0"/>
          <w:sz w:val="22"/>
          <w:szCs w:val="24"/>
          <w:rtl/>
        </w:rPr>
        <w:t>גולובקו</w:t>
      </w:r>
      <w:proofErr w:type="spellEnd"/>
      <w:r w:rsidRPr="00C67E01">
        <w:rPr>
          <w:rFonts w:ascii="Century" w:hAnsi="Century" w:cs="Miriam"/>
          <w:b/>
          <w:spacing w:val="0"/>
          <w:sz w:val="22"/>
          <w:szCs w:val="24"/>
          <w:rtl/>
        </w:rPr>
        <w:t xml:space="preserve"> </w:t>
      </w:r>
      <w:r w:rsidRPr="00C67E01">
        <w:rPr>
          <w:rFonts w:ascii="Century" w:hAnsi="Century" w:cs="Miriam" w:hint="eastAsia"/>
          <w:b/>
          <w:spacing w:val="0"/>
          <w:sz w:val="22"/>
          <w:szCs w:val="24"/>
          <w:rtl/>
        </w:rPr>
        <w:t>נ</w:t>
      </w:r>
      <w:r w:rsidRPr="00C67E01">
        <w:rPr>
          <w:rFonts w:ascii="Century" w:hAnsi="Century" w:cs="Miriam"/>
          <w:b/>
          <w:spacing w:val="0"/>
          <w:sz w:val="22"/>
          <w:szCs w:val="24"/>
          <w:rtl/>
        </w:rPr>
        <w:t xml:space="preserve">' </w:t>
      </w:r>
      <w:r w:rsidRPr="00C67E01">
        <w:rPr>
          <w:rFonts w:ascii="Century" w:hAnsi="Century" w:cs="Miriam" w:hint="eastAsia"/>
          <w:b/>
          <w:spacing w:val="0"/>
          <w:sz w:val="22"/>
          <w:szCs w:val="24"/>
          <w:rtl/>
        </w:rPr>
        <w:t>מדינת</w:t>
      </w:r>
      <w:r w:rsidRPr="00C67E01">
        <w:rPr>
          <w:rFonts w:ascii="Century" w:hAnsi="Century" w:cs="Miriam"/>
          <w:b/>
          <w:spacing w:val="0"/>
          <w:sz w:val="22"/>
          <w:szCs w:val="24"/>
          <w:rtl/>
        </w:rPr>
        <w:t xml:space="preserve"> </w:t>
      </w:r>
      <w:r w:rsidRPr="00C67E01">
        <w:rPr>
          <w:rFonts w:ascii="Century" w:hAnsi="Century" w:cs="Miriam" w:hint="eastAsia"/>
          <w:b/>
          <w:spacing w:val="0"/>
          <w:sz w:val="22"/>
          <w:szCs w:val="24"/>
          <w:rtl/>
        </w:rPr>
        <w:t>ישראל</w:t>
      </w:r>
      <w:r>
        <w:rPr>
          <w:rFonts w:hint="cs"/>
          <w:rtl/>
        </w:rPr>
        <w:t xml:space="preserve">, פסקה 25 </w:t>
      </w:r>
      <w:r w:rsidRPr="00C67E01">
        <w:rPr>
          <w:rtl/>
        </w:rPr>
        <w:t>(13.11.2022)</w:t>
      </w:r>
      <w:r>
        <w:rPr>
          <w:rFonts w:hint="cs"/>
          <w:rtl/>
        </w:rPr>
        <w:t>). בנוסף, המערער נחזה בבירור בתיעוד מצלמות הצימר מכלכל צעדיו בקור-רוח עובר לרצח ולאחריו (</w:t>
      </w:r>
      <w:r w:rsidRPr="00CC1AA9">
        <w:rPr>
          <w:rFonts w:hint="eastAsia"/>
          <w:rtl/>
        </w:rPr>
        <w:t>ע</w:t>
      </w:r>
      <w:r w:rsidRPr="00CC1AA9">
        <w:rPr>
          <w:rtl/>
        </w:rPr>
        <w:t>"</w:t>
      </w:r>
      <w:r w:rsidRPr="00CC1AA9">
        <w:rPr>
          <w:rFonts w:hint="eastAsia"/>
          <w:rtl/>
        </w:rPr>
        <w:t>פ</w:t>
      </w:r>
      <w:r w:rsidRPr="00CC1AA9">
        <w:rPr>
          <w:rtl/>
        </w:rPr>
        <w:t xml:space="preserve"> 560/21 </w:t>
      </w:r>
      <w:proofErr w:type="spellStart"/>
      <w:r w:rsidRPr="00CC1AA9">
        <w:rPr>
          <w:rFonts w:ascii="Century" w:hAnsi="Century" w:cs="Miriam" w:hint="eastAsia"/>
          <w:b/>
          <w:spacing w:val="0"/>
          <w:sz w:val="22"/>
          <w:szCs w:val="24"/>
          <w:rtl/>
        </w:rPr>
        <w:t>בנימינוב</w:t>
      </w:r>
      <w:proofErr w:type="spellEnd"/>
      <w:r w:rsidRPr="00CC1AA9">
        <w:rPr>
          <w:rFonts w:ascii="Century" w:hAnsi="Century" w:cs="Miriam"/>
          <w:b/>
          <w:spacing w:val="0"/>
          <w:sz w:val="22"/>
          <w:szCs w:val="24"/>
          <w:rtl/>
        </w:rPr>
        <w:t xml:space="preserve"> </w:t>
      </w:r>
      <w:r w:rsidRPr="00CC1AA9">
        <w:rPr>
          <w:rFonts w:ascii="Century" w:hAnsi="Century" w:cs="Miriam" w:hint="eastAsia"/>
          <w:b/>
          <w:spacing w:val="0"/>
          <w:sz w:val="22"/>
          <w:szCs w:val="24"/>
          <w:rtl/>
        </w:rPr>
        <w:t>נ</w:t>
      </w:r>
      <w:r w:rsidRPr="00CC1AA9">
        <w:rPr>
          <w:rFonts w:ascii="Century" w:hAnsi="Century" w:cs="Miriam"/>
          <w:b/>
          <w:spacing w:val="0"/>
          <w:sz w:val="22"/>
          <w:szCs w:val="24"/>
          <w:rtl/>
        </w:rPr>
        <w:t xml:space="preserve">' </w:t>
      </w:r>
      <w:r w:rsidRPr="00CC1AA9">
        <w:rPr>
          <w:rFonts w:ascii="Century" w:hAnsi="Century" w:cs="Miriam" w:hint="eastAsia"/>
          <w:b/>
          <w:spacing w:val="0"/>
          <w:sz w:val="22"/>
          <w:szCs w:val="24"/>
          <w:rtl/>
        </w:rPr>
        <w:t>מדינת</w:t>
      </w:r>
      <w:r w:rsidRPr="00CC1AA9">
        <w:rPr>
          <w:rFonts w:ascii="Century" w:hAnsi="Century" w:cs="Miriam"/>
          <w:b/>
          <w:spacing w:val="0"/>
          <w:sz w:val="22"/>
          <w:szCs w:val="24"/>
          <w:rtl/>
        </w:rPr>
        <w:t xml:space="preserve"> </w:t>
      </w:r>
      <w:r w:rsidRPr="00CC1AA9">
        <w:rPr>
          <w:rFonts w:ascii="Century" w:hAnsi="Century" w:cs="Miriam" w:hint="eastAsia"/>
          <w:b/>
          <w:spacing w:val="0"/>
          <w:sz w:val="22"/>
          <w:szCs w:val="24"/>
          <w:rtl/>
        </w:rPr>
        <w:t>ישראל</w:t>
      </w:r>
      <w:r>
        <w:rPr>
          <w:rFonts w:hint="cs"/>
          <w:rtl/>
        </w:rPr>
        <w:t xml:space="preserve">, פסקאות 22-21 </w:t>
      </w:r>
      <w:r w:rsidRPr="00CC1AA9">
        <w:rPr>
          <w:rtl/>
        </w:rPr>
        <w:t>(28.</w:t>
      </w:r>
      <w:r>
        <w:rPr>
          <w:rFonts w:hint="cs"/>
          <w:rtl/>
        </w:rPr>
        <w:t>7</w:t>
      </w:r>
      <w:r w:rsidRPr="00CC1AA9">
        <w:rPr>
          <w:rtl/>
        </w:rPr>
        <w:t>.2022)</w:t>
      </w:r>
      <w:r>
        <w:rPr>
          <w:rFonts w:hint="cs"/>
          <w:rtl/>
        </w:rPr>
        <w:t>), בעודו מתנה</w:t>
      </w:r>
      <w:r w:rsidR="00635ED6">
        <w:rPr>
          <w:rFonts w:hint="cs"/>
          <w:rtl/>
        </w:rPr>
        <w:t xml:space="preserve">ל בשוויון נפש נוכח תוצאת מעשיו, בתוך כך </w:t>
      </w:r>
      <w:r>
        <w:rPr>
          <w:rFonts w:hint="cs"/>
          <w:rtl/>
        </w:rPr>
        <w:t xml:space="preserve">אף נמנע מלהזעיק עזרה. בסמוך, נסע לבית אחותו, שאל מעדר ונעלם למספר שעות, ובהמשך התרברב על מעשיו בפניה. לכל זאת, יש להוסיף את המניע לרצח אשר נרקם מספר שעות קודם לכן, עת בילה עם המנוחה בחיפה והיא הודיעה לו על רצונה להיפרד ממנו לטובת קשר עם גבר אחר. מכלול הראיות מלמד, כי על אף שאיננו יודעים מה בדיוק ארע בצימר בדקות הקריטיות, מדובר במעשה המתה מתוכנן ומחושב אשר אינו תולדה של להט יצרים ספונטאני. </w:t>
      </w:r>
    </w:p>
    <w:p w:rsidR="00C07A24" w:rsidRDefault="00C07A24" w:rsidP="00C07A24">
      <w:pPr>
        <w:pStyle w:val="Ruller4"/>
        <w:numPr>
          <w:ilvl w:val="0"/>
          <w:numId w:val="0"/>
        </w:numPr>
        <w:rPr>
          <w:rtl/>
        </w:rPr>
      </w:pPr>
    </w:p>
    <w:p w:rsidR="00C07A24" w:rsidRDefault="00C07A24" w:rsidP="00026839">
      <w:pPr>
        <w:pStyle w:val="Ruller4"/>
      </w:pPr>
      <w:r>
        <w:rPr>
          <w:rFonts w:hint="cs"/>
          <w:rtl/>
        </w:rPr>
        <w:t xml:space="preserve">אוסיף, כי חומרה יתרה נודעת למעשי המערער אשר הופנו כלפי רעייתו המנוחה </w:t>
      </w:r>
      <w:r>
        <w:rPr>
          <w:rtl/>
        </w:rPr>
        <w:t>–</w:t>
      </w:r>
      <w:r>
        <w:rPr>
          <w:rFonts w:hint="cs"/>
          <w:rtl/>
        </w:rPr>
        <w:t xml:space="preserve"> עת הייתה </w:t>
      </w:r>
      <w:r w:rsidRPr="002A6144">
        <w:rPr>
          <w:rFonts w:ascii="Century" w:hAnsi="Century" w:cs="Miriam" w:hint="cs"/>
          <w:b/>
          <w:spacing w:val="0"/>
          <w:sz w:val="22"/>
          <w:szCs w:val="24"/>
          <w:rtl/>
        </w:rPr>
        <w:t>בהריון</w:t>
      </w:r>
      <w:r w:rsidRPr="002331FE">
        <w:rPr>
          <w:rFonts w:hint="cs"/>
          <w:rtl/>
        </w:rPr>
        <w:t xml:space="preserve"> </w:t>
      </w:r>
      <w:r w:rsidRPr="002A6144">
        <w:rPr>
          <w:rFonts w:ascii="Century" w:hAnsi="Century" w:cs="Miriam" w:hint="cs"/>
          <w:b/>
          <w:spacing w:val="0"/>
          <w:sz w:val="22"/>
          <w:szCs w:val="24"/>
          <w:rtl/>
        </w:rPr>
        <w:t>מתקדם</w:t>
      </w:r>
      <w:r w:rsidRPr="002331FE">
        <w:rPr>
          <w:rFonts w:hint="cs"/>
          <w:rtl/>
        </w:rPr>
        <w:t xml:space="preserve"> </w:t>
      </w:r>
      <w:r>
        <w:rPr>
          <w:rFonts w:hint="cs"/>
          <w:rtl/>
        </w:rPr>
        <w:t xml:space="preserve">עם ילדם הבכור. עבירת הרצח בנסיבות מחמירות נבדלת וחמורה מעבירת הרצח "הבסיסית" בכך שהיא מבטאת כי הרוצח פגע במעשיו בערך מוגן נוסף לצד ערך קדושת החיים אשר ניטלו במעשה הרצח (עניין </w:t>
      </w:r>
      <w:r w:rsidRPr="004368DA">
        <w:rPr>
          <w:rFonts w:ascii="Century" w:hAnsi="Century" w:cs="Miriam" w:hint="cs"/>
          <w:b/>
          <w:spacing w:val="0"/>
          <w:sz w:val="22"/>
          <w:szCs w:val="24"/>
          <w:rtl/>
        </w:rPr>
        <w:t>חיים</w:t>
      </w:r>
      <w:r>
        <w:rPr>
          <w:rFonts w:hint="cs"/>
          <w:rtl/>
        </w:rPr>
        <w:t xml:space="preserve">, </w:t>
      </w:r>
      <w:r w:rsidR="00AB24F3">
        <w:rPr>
          <w:rFonts w:hint="cs"/>
          <w:rtl/>
        </w:rPr>
        <w:t>ב</w:t>
      </w:r>
      <w:r>
        <w:rPr>
          <w:rFonts w:hint="cs"/>
          <w:rtl/>
        </w:rPr>
        <w:t xml:space="preserve">פסקה 14). בפרט, הנסיבה המנויה בסעיף </w:t>
      </w:r>
      <w:r w:rsidRPr="00780F8F">
        <w:rPr>
          <w:rtl/>
        </w:rPr>
        <w:t>301</w:t>
      </w:r>
      <w:r w:rsidRPr="00780F8F">
        <w:rPr>
          <w:rFonts w:hint="eastAsia"/>
          <w:rtl/>
        </w:rPr>
        <w:t>א</w:t>
      </w:r>
      <w:r w:rsidRPr="00780F8F">
        <w:rPr>
          <w:rtl/>
        </w:rPr>
        <w:t>(</w:t>
      </w:r>
      <w:r w:rsidRPr="00780F8F">
        <w:rPr>
          <w:rFonts w:hint="eastAsia"/>
          <w:rtl/>
        </w:rPr>
        <w:t>א</w:t>
      </w:r>
      <w:r w:rsidRPr="00780F8F">
        <w:rPr>
          <w:rtl/>
        </w:rPr>
        <w:t>)(</w:t>
      </w:r>
      <w:r>
        <w:rPr>
          <w:rFonts w:hint="cs"/>
          <w:rtl/>
        </w:rPr>
        <w:t>7</w:t>
      </w:r>
      <w:r w:rsidRPr="00780F8F">
        <w:rPr>
          <w:rtl/>
        </w:rPr>
        <w:t xml:space="preserve">) </w:t>
      </w:r>
      <w:r w:rsidRPr="00780F8F">
        <w:rPr>
          <w:rFonts w:hint="eastAsia"/>
          <w:rtl/>
        </w:rPr>
        <w:t>לחוק</w:t>
      </w:r>
      <w:r>
        <w:rPr>
          <w:rFonts w:hint="cs"/>
          <w:rtl/>
        </w:rPr>
        <w:t xml:space="preserve"> שעניינה כי "</w:t>
      </w:r>
      <w:r w:rsidRPr="006B4279">
        <w:rPr>
          <w:rFonts w:ascii="Century" w:hAnsi="Century" w:cs="Miriam" w:hint="eastAsia"/>
          <w:b/>
          <w:spacing w:val="0"/>
          <w:sz w:val="22"/>
          <w:szCs w:val="24"/>
          <w:rtl/>
        </w:rPr>
        <w:t>המעשה</w:t>
      </w:r>
      <w:r w:rsidRPr="006B4279">
        <w:rPr>
          <w:rFonts w:ascii="Century" w:hAnsi="Century" w:cs="Miriam"/>
          <w:b/>
          <w:spacing w:val="0"/>
          <w:sz w:val="22"/>
          <w:szCs w:val="24"/>
          <w:rtl/>
        </w:rPr>
        <w:t xml:space="preserve"> </w:t>
      </w:r>
      <w:r w:rsidRPr="006B4279">
        <w:rPr>
          <w:rFonts w:ascii="Century" w:hAnsi="Century" w:cs="Miriam" w:hint="eastAsia"/>
          <w:b/>
          <w:spacing w:val="0"/>
          <w:sz w:val="22"/>
          <w:szCs w:val="24"/>
          <w:rtl/>
        </w:rPr>
        <w:t>נעשה</w:t>
      </w:r>
      <w:r w:rsidRPr="006B4279">
        <w:rPr>
          <w:rFonts w:ascii="Century" w:hAnsi="Century" w:cs="Miriam"/>
          <w:b/>
          <w:spacing w:val="0"/>
          <w:sz w:val="22"/>
          <w:szCs w:val="24"/>
          <w:rtl/>
        </w:rPr>
        <w:t xml:space="preserve"> </w:t>
      </w:r>
      <w:r w:rsidRPr="006B4279">
        <w:rPr>
          <w:rFonts w:ascii="Century" w:hAnsi="Century" w:cs="Miriam" w:hint="eastAsia"/>
          <w:b/>
          <w:spacing w:val="0"/>
          <w:sz w:val="22"/>
          <w:szCs w:val="24"/>
          <w:rtl/>
        </w:rPr>
        <w:t>באכזריות</w:t>
      </w:r>
      <w:r w:rsidRPr="006B4279">
        <w:rPr>
          <w:rFonts w:ascii="Century" w:hAnsi="Century" w:cs="Miriam"/>
          <w:b/>
          <w:spacing w:val="0"/>
          <w:sz w:val="22"/>
          <w:szCs w:val="24"/>
          <w:rtl/>
        </w:rPr>
        <w:t xml:space="preserve"> </w:t>
      </w:r>
      <w:r w:rsidRPr="006B4279">
        <w:rPr>
          <w:rFonts w:ascii="Century" w:hAnsi="Century" w:cs="Miriam" w:hint="eastAsia"/>
          <w:b/>
          <w:spacing w:val="0"/>
          <w:sz w:val="22"/>
          <w:szCs w:val="24"/>
          <w:rtl/>
        </w:rPr>
        <w:t>מיוחדת</w:t>
      </w:r>
      <w:r w:rsidRPr="006B4279">
        <w:rPr>
          <w:rFonts w:ascii="Century" w:hAnsi="Century" w:cs="Miriam"/>
          <w:b/>
          <w:spacing w:val="0"/>
          <w:sz w:val="22"/>
          <w:szCs w:val="24"/>
          <w:rtl/>
        </w:rPr>
        <w:t xml:space="preserve">, </w:t>
      </w:r>
      <w:r w:rsidRPr="006B4279">
        <w:rPr>
          <w:rFonts w:ascii="Century" w:hAnsi="Century" w:cs="Miriam" w:hint="eastAsia"/>
          <w:b/>
          <w:spacing w:val="0"/>
          <w:sz w:val="22"/>
          <w:szCs w:val="24"/>
          <w:rtl/>
        </w:rPr>
        <w:t>או</w:t>
      </w:r>
      <w:r w:rsidRPr="006B4279">
        <w:rPr>
          <w:rFonts w:ascii="Century" w:hAnsi="Century" w:cs="Miriam"/>
          <w:b/>
          <w:spacing w:val="0"/>
          <w:sz w:val="22"/>
          <w:szCs w:val="24"/>
          <w:rtl/>
        </w:rPr>
        <w:t xml:space="preserve"> </w:t>
      </w:r>
      <w:r w:rsidRPr="006B4279">
        <w:rPr>
          <w:rFonts w:ascii="Century" w:hAnsi="Century" w:cs="Miriam" w:hint="eastAsia"/>
          <w:b/>
          <w:spacing w:val="0"/>
          <w:sz w:val="22"/>
          <w:szCs w:val="24"/>
          <w:rtl/>
        </w:rPr>
        <w:t>תוך</w:t>
      </w:r>
      <w:r w:rsidRPr="006B4279">
        <w:rPr>
          <w:rFonts w:ascii="Century" w:hAnsi="Century" w:cs="Miriam"/>
          <w:b/>
          <w:spacing w:val="0"/>
          <w:sz w:val="22"/>
          <w:szCs w:val="24"/>
          <w:rtl/>
        </w:rPr>
        <w:t xml:space="preserve"> </w:t>
      </w:r>
      <w:r w:rsidRPr="006B4279">
        <w:rPr>
          <w:rFonts w:ascii="Century" w:hAnsi="Century" w:cs="Miriam" w:hint="eastAsia"/>
          <w:b/>
          <w:spacing w:val="0"/>
          <w:sz w:val="22"/>
          <w:szCs w:val="24"/>
          <w:rtl/>
        </w:rPr>
        <w:t>התעללות</w:t>
      </w:r>
      <w:r w:rsidRPr="006B4279">
        <w:rPr>
          <w:rFonts w:ascii="Century" w:hAnsi="Century" w:cs="Miriam"/>
          <w:b/>
          <w:spacing w:val="0"/>
          <w:sz w:val="22"/>
          <w:szCs w:val="24"/>
          <w:rtl/>
        </w:rPr>
        <w:t xml:space="preserve"> </w:t>
      </w:r>
      <w:r w:rsidRPr="006B4279">
        <w:rPr>
          <w:rFonts w:ascii="Century" w:hAnsi="Century" w:cs="Miriam" w:hint="eastAsia"/>
          <w:b/>
          <w:spacing w:val="0"/>
          <w:sz w:val="22"/>
          <w:szCs w:val="24"/>
          <w:rtl/>
        </w:rPr>
        <w:t>גופנית</w:t>
      </w:r>
      <w:r w:rsidRPr="006B4279">
        <w:rPr>
          <w:rFonts w:ascii="Century" w:hAnsi="Century" w:cs="Miriam"/>
          <w:b/>
          <w:spacing w:val="0"/>
          <w:sz w:val="22"/>
          <w:szCs w:val="24"/>
          <w:rtl/>
        </w:rPr>
        <w:t xml:space="preserve"> </w:t>
      </w:r>
      <w:r w:rsidRPr="006B4279">
        <w:rPr>
          <w:rFonts w:ascii="Century" w:hAnsi="Century" w:cs="Miriam" w:hint="eastAsia"/>
          <w:b/>
          <w:spacing w:val="0"/>
          <w:sz w:val="22"/>
          <w:szCs w:val="24"/>
          <w:rtl/>
        </w:rPr>
        <w:t>או</w:t>
      </w:r>
      <w:r w:rsidRPr="006B4279">
        <w:rPr>
          <w:rFonts w:ascii="Century" w:hAnsi="Century" w:cs="Miriam"/>
          <w:b/>
          <w:spacing w:val="0"/>
          <w:sz w:val="22"/>
          <w:szCs w:val="24"/>
          <w:rtl/>
        </w:rPr>
        <w:t xml:space="preserve"> </w:t>
      </w:r>
      <w:r w:rsidRPr="006B4279">
        <w:rPr>
          <w:rFonts w:ascii="Century" w:hAnsi="Century" w:cs="Miriam" w:hint="eastAsia"/>
          <w:b/>
          <w:spacing w:val="0"/>
          <w:sz w:val="22"/>
          <w:szCs w:val="24"/>
          <w:rtl/>
        </w:rPr>
        <w:t>נפשית</w:t>
      </w:r>
      <w:r w:rsidRPr="006B4279">
        <w:rPr>
          <w:rFonts w:ascii="Century" w:hAnsi="Century" w:cs="Miriam"/>
          <w:b/>
          <w:spacing w:val="0"/>
          <w:sz w:val="22"/>
          <w:szCs w:val="24"/>
          <w:rtl/>
        </w:rPr>
        <w:t xml:space="preserve"> </w:t>
      </w:r>
      <w:r w:rsidRPr="006B4279">
        <w:rPr>
          <w:rFonts w:ascii="Century" w:hAnsi="Century" w:cs="Miriam" w:hint="eastAsia"/>
          <w:b/>
          <w:spacing w:val="0"/>
          <w:sz w:val="22"/>
          <w:szCs w:val="24"/>
          <w:rtl/>
        </w:rPr>
        <w:t>בקורבן</w:t>
      </w:r>
      <w:r>
        <w:rPr>
          <w:rFonts w:hint="cs"/>
          <w:rtl/>
        </w:rPr>
        <w:t>" מתייחסת בעיני המחוקק למקרים בהם "</w:t>
      </w:r>
      <w:r w:rsidRPr="006B4279">
        <w:rPr>
          <w:rFonts w:ascii="Century" w:hAnsi="Century" w:cs="Miriam" w:hint="eastAsia"/>
          <w:b/>
          <w:spacing w:val="0"/>
          <w:szCs w:val="24"/>
          <w:rtl/>
        </w:rPr>
        <w:t>לרצח</w:t>
      </w:r>
      <w:r w:rsidRPr="006B4279">
        <w:rPr>
          <w:rFonts w:ascii="Century" w:hAnsi="Century" w:cs="Miriam"/>
          <w:b/>
          <w:spacing w:val="0"/>
          <w:szCs w:val="24"/>
          <w:rtl/>
        </w:rPr>
        <w:t xml:space="preserve"> </w:t>
      </w:r>
      <w:r w:rsidRPr="006B4279">
        <w:rPr>
          <w:rFonts w:ascii="Century" w:hAnsi="Century" w:cs="Miriam" w:hint="eastAsia"/>
          <w:b/>
          <w:spacing w:val="0"/>
          <w:szCs w:val="24"/>
          <w:rtl/>
        </w:rPr>
        <w:t>התלוותה</w:t>
      </w:r>
      <w:r w:rsidRPr="006B4279">
        <w:rPr>
          <w:rFonts w:ascii="Century" w:hAnsi="Century" w:cs="Miriam"/>
          <w:b/>
          <w:spacing w:val="0"/>
          <w:szCs w:val="24"/>
          <w:rtl/>
        </w:rPr>
        <w:t xml:space="preserve"> </w:t>
      </w:r>
      <w:r w:rsidRPr="006B4279">
        <w:rPr>
          <w:rFonts w:ascii="Century" w:hAnsi="Century" w:cs="Miriam" w:hint="eastAsia"/>
          <w:b/>
          <w:spacing w:val="0"/>
          <w:szCs w:val="24"/>
          <w:rtl/>
        </w:rPr>
        <w:t>פגיעה</w:t>
      </w:r>
      <w:r w:rsidRPr="006B4279">
        <w:rPr>
          <w:rFonts w:ascii="Century" w:hAnsi="Century" w:cs="Miriam"/>
          <w:b/>
          <w:spacing w:val="0"/>
          <w:szCs w:val="24"/>
          <w:rtl/>
        </w:rPr>
        <w:t xml:space="preserve"> </w:t>
      </w:r>
      <w:r w:rsidRPr="006B4279">
        <w:rPr>
          <w:rFonts w:ascii="Century" w:hAnsi="Century" w:cs="Miriam" w:hint="eastAsia"/>
          <w:b/>
          <w:spacing w:val="0"/>
          <w:szCs w:val="24"/>
          <w:rtl/>
        </w:rPr>
        <w:t>נוספת</w:t>
      </w:r>
      <w:r w:rsidRPr="006B4279">
        <w:rPr>
          <w:rFonts w:ascii="Century" w:hAnsi="Century" w:cs="Miriam"/>
          <w:b/>
          <w:spacing w:val="0"/>
          <w:szCs w:val="24"/>
          <w:rtl/>
        </w:rPr>
        <w:t xml:space="preserve"> </w:t>
      </w:r>
      <w:r w:rsidRPr="006B4279">
        <w:rPr>
          <w:rFonts w:ascii="Century" w:hAnsi="Century" w:cs="Miriam" w:hint="eastAsia"/>
          <w:b/>
          <w:spacing w:val="0"/>
          <w:szCs w:val="24"/>
          <w:rtl/>
        </w:rPr>
        <w:t>בקרבן</w:t>
      </w:r>
      <w:r w:rsidRPr="006B4279">
        <w:rPr>
          <w:rFonts w:ascii="Century" w:hAnsi="Century" w:cs="Miriam"/>
          <w:b/>
          <w:spacing w:val="0"/>
          <w:szCs w:val="24"/>
          <w:rtl/>
        </w:rPr>
        <w:t xml:space="preserve">, </w:t>
      </w:r>
      <w:r w:rsidRPr="006B4279">
        <w:rPr>
          <w:rFonts w:ascii="Century" w:hAnsi="Century" w:cs="Miriam" w:hint="eastAsia"/>
          <w:b/>
          <w:spacing w:val="0"/>
          <w:szCs w:val="24"/>
          <w:rtl/>
        </w:rPr>
        <w:t>והיא</w:t>
      </w:r>
      <w:r w:rsidRPr="006B4279">
        <w:rPr>
          <w:rFonts w:ascii="Century" w:hAnsi="Century" w:cs="Miriam"/>
          <w:b/>
          <w:spacing w:val="0"/>
          <w:szCs w:val="24"/>
          <w:rtl/>
        </w:rPr>
        <w:t xml:space="preserve"> </w:t>
      </w:r>
      <w:r w:rsidRPr="006B4279">
        <w:rPr>
          <w:rFonts w:ascii="Century" w:hAnsi="Century" w:cs="Miriam" w:hint="eastAsia"/>
          <w:b/>
          <w:spacing w:val="0"/>
          <w:szCs w:val="24"/>
          <w:rtl/>
        </w:rPr>
        <w:t>נועדה</w:t>
      </w:r>
      <w:r w:rsidRPr="006B4279">
        <w:rPr>
          <w:rFonts w:ascii="Century" w:hAnsi="Century" w:cs="Miriam"/>
          <w:b/>
          <w:spacing w:val="0"/>
          <w:szCs w:val="24"/>
          <w:rtl/>
        </w:rPr>
        <w:t xml:space="preserve"> </w:t>
      </w:r>
      <w:r w:rsidRPr="006B4279">
        <w:rPr>
          <w:rFonts w:ascii="Century" w:hAnsi="Century" w:cs="Miriam" w:hint="eastAsia"/>
          <w:b/>
          <w:spacing w:val="0"/>
          <w:szCs w:val="24"/>
          <w:rtl/>
        </w:rPr>
        <w:t>לבטא</w:t>
      </w:r>
      <w:r w:rsidRPr="006B4279">
        <w:rPr>
          <w:rFonts w:ascii="Century" w:hAnsi="Century" w:cs="Miriam"/>
          <w:b/>
          <w:spacing w:val="0"/>
          <w:szCs w:val="24"/>
          <w:rtl/>
        </w:rPr>
        <w:t xml:space="preserve"> </w:t>
      </w:r>
      <w:r w:rsidRPr="006B4279">
        <w:rPr>
          <w:rFonts w:ascii="Century" w:hAnsi="Century" w:cs="Miriam" w:hint="eastAsia"/>
          <w:b/>
          <w:spacing w:val="0"/>
          <w:szCs w:val="24"/>
          <w:rtl/>
        </w:rPr>
        <w:t>את</w:t>
      </w:r>
      <w:r w:rsidRPr="006B4279">
        <w:rPr>
          <w:rFonts w:ascii="Century" w:hAnsi="Century" w:cs="Miriam"/>
          <w:b/>
          <w:spacing w:val="0"/>
          <w:szCs w:val="24"/>
          <w:rtl/>
        </w:rPr>
        <w:t xml:space="preserve"> </w:t>
      </w:r>
      <w:r w:rsidRPr="006B4279">
        <w:rPr>
          <w:rFonts w:ascii="Century" w:hAnsi="Century" w:cs="Miriam" w:hint="eastAsia"/>
          <w:b/>
          <w:spacing w:val="0"/>
          <w:szCs w:val="24"/>
          <w:rtl/>
        </w:rPr>
        <w:t>הסלידה</w:t>
      </w:r>
      <w:r w:rsidRPr="006B4279">
        <w:rPr>
          <w:rFonts w:ascii="Century" w:hAnsi="Century" w:cs="Miriam"/>
          <w:b/>
          <w:spacing w:val="0"/>
          <w:szCs w:val="24"/>
          <w:rtl/>
        </w:rPr>
        <w:t xml:space="preserve"> </w:t>
      </w:r>
      <w:r w:rsidRPr="006B4279">
        <w:rPr>
          <w:rFonts w:ascii="Century" w:hAnsi="Century" w:cs="Miriam" w:hint="eastAsia"/>
          <w:b/>
          <w:spacing w:val="0"/>
          <w:szCs w:val="24"/>
          <w:rtl/>
        </w:rPr>
        <w:t>החברתית</w:t>
      </w:r>
      <w:r w:rsidRPr="006B4279">
        <w:rPr>
          <w:rFonts w:ascii="Century" w:hAnsi="Century" w:cs="Miriam"/>
          <w:b/>
          <w:spacing w:val="0"/>
          <w:szCs w:val="24"/>
          <w:rtl/>
        </w:rPr>
        <w:t xml:space="preserve"> </w:t>
      </w:r>
      <w:r w:rsidRPr="006B4279">
        <w:rPr>
          <w:rFonts w:ascii="Century" w:hAnsi="Century" w:cs="Miriam" w:hint="eastAsia"/>
          <w:b/>
          <w:spacing w:val="0"/>
          <w:szCs w:val="24"/>
          <w:rtl/>
        </w:rPr>
        <w:t>המוגברת</w:t>
      </w:r>
      <w:r w:rsidRPr="006B4279">
        <w:rPr>
          <w:rFonts w:ascii="Century" w:hAnsi="Century" w:cs="Miriam"/>
          <w:b/>
          <w:spacing w:val="0"/>
          <w:szCs w:val="24"/>
          <w:rtl/>
        </w:rPr>
        <w:t xml:space="preserve"> </w:t>
      </w:r>
      <w:r w:rsidRPr="006B4279">
        <w:rPr>
          <w:rFonts w:ascii="Century" w:hAnsi="Century" w:cs="Miriam" w:hint="eastAsia"/>
          <w:b/>
          <w:spacing w:val="0"/>
          <w:szCs w:val="24"/>
          <w:rtl/>
        </w:rPr>
        <w:t>כלפי</w:t>
      </w:r>
      <w:r w:rsidRPr="006B4279">
        <w:rPr>
          <w:rFonts w:ascii="Century" w:hAnsi="Century" w:cs="Miriam"/>
          <w:b/>
          <w:spacing w:val="0"/>
          <w:szCs w:val="24"/>
          <w:rtl/>
        </w:rPr>
        <w:t xml:space="preserve"> </w:t>
      </w:r>
      <w:r w:rsidRPr="006B4279">
        <w:rPr>
          <w:rFonts w:ascii="Century" w:hAnsi="Century" w:cs="Miriam" w:hint="eastAsia"/>
          <w:b/>
          <w:spacing w:val="0"/>
          <w:szCs w:val="24"/>
          <w:rtl/>
        </w:rPr>
        <w:t>רצח</w:t>
      </w:r>
      <w:r w:rsidRPr="006B4279">
        <w:rPr>
          <w:rFonts w:ascii="Century" w:hAnsi="Century" w:cs="Miriam"/>
          <w:b/>
          <w:spacing w:val="0"/>
          <w:szCs w:val="24"/>
          <w:rtl/>
        </w:rPr>
        <w:t xml:space="preserve"> </w:t>
      </w:r>
      <w:r w:rsidRPr="006B4279">
        <w:rPr>
          <w:rFonts w:ascii="Century" w:hAnsi="Century" w:cs="Miriam" w:hint="eastAsia"/>
          <w:b/>
          <w:spacing w:val="0"/>
          <w:szCs w:val="24"/>
          <w:rtl/>
        </w:rPr>
        <w:t>שנעשה</w:t>
      </w:r>
      <w:r w:rsidRPr="006B4279">
        <w:rPr>
          <w:rFonts w:ascii="Century" w:hAnsi="Century" w:cs="Miriam"/>
          <w:b/>
          <w:spacing w:val="0"/>
          <w:szCs w:val="24"/>
          <w:rtl/>
        </w:rPr>
        <w:t xml:space="preserve"> </w:t>
      </w:r>
      <w:r w:rsidRPr="006B4279">
        <w:rPr>
          <w:rFonts w:ascii="Century" w:hAnsi="Century" w:cs="Miriam" w:hint="eastAsia"/>
          <w:b/>
          <w:spacing w:val="0"/>
          <w:szCs w:val="24"/>
          <w:rtl/>
        </w:rPr>
        <w:t>תוך</w:t>
      </w:r>
      <w:r w:rsidRPr="006B4279">
        <w:rPr>
          <w:rFonts w:ascii="Century" w:hAnsi="Century" w:cs="Miriam"/>
          <w:b/>
          <w:spacing w:val="0"/>
          <w:szCs w:val="24"/>
          <w:rtl/>
        </w:rPr>
        <w:t xml:space="preserve"> </w:t>
      </w:r>
      <w:r w:rsidRPr="006B4279">
        <w:rPr>
          <w:rFonts w:ascii="Century" w:hAnsi="Century" w:cs="Miriam" w:hint="eastAsia"/>
          <w:b/>
          <w:spacing w:val="0"/>
          <w:szCs w:val="24"/>
          <w:rtl/>
        </w:rPr>
        <w:t>התעללות</w:t>
      </w:r>
      <w:r w:rsidRPr="006B4279">
        <w:rPr>
          <w:rFonts w:ascii="Century" w:hAnsi="Century" w:cs="Miriam"/>
          <w:b/>
          <w:spacing w:val="0"/>
          <w:szCs w:val="24"/>
          <w:rtl/>
        </w:rPr>
        <w:t xml:space="preserve"> </w:t>
      </w:r>
      <w:r w:rsidRPr="006B4279">
        <w:rPr>
          <w:rFonts w:ascii="Century" w:hAnsi="Century" w:cs="Miriam" w:hint="eastAsia"/>
          <w:b/>
          <w:spacing w:val="0"/>
          <w:szCs w:val="24"/>
          <w:rtl/>
        </w:rPr>
        <w:t>גופנית</w:t>
      </w:r>
      <w:r w:rsidRPr="006B4279">
        <w:rPr>
          <w:rFonts w:ascii="Century" w:hAnsi="Century" w:cs="Miriam"/>
          <w:b/>
          <w:spacing w:val="0"/>
          <w:szCs w:val="24"/>
          <w:rtl/>
        </w:rPr>
        <w:t xml:space="preserve"> </w:t>
      </w:r>
      <w:r w:rsidRPr="006B4279">
        <w:rPr>
          <w:rFonts w:ascii="Century" w:hAnsi="Century" w:cs="Miriam" w:hint="eastAsia"/>
          <w:b/>
          <w:spacing w:val="0"/>
          <w:szCs w:val="24"/>
          <w:rtl/>
        </w:rPr>
        <w:t>או</w:t>
      </w:r>
      <w:r w:rsidRPr="006B4279">
        <w:rPr>
          <w:rFonts w:ascii="Century" w:hAnsi="Century" w:cs="Miriam"/>
          <w:b/>
          <w:spacing w:val="0"/>
          <w:szCs w:val="24"/>
          <w:rtl/>
        </w:rPr>
        <w:t xml:space="preserve"> </w:t>
      </w:r>
      <w:r w:rsidRPr="006B4279">
        <w:rPr>
          <w:rFonts w:ascii="Century" w:hAnsi="Century" w:cs="Miriam" w:hint="eastAsia"/>
          <w:b/>
          <w:spacing w:val="0"/>
          <w:szCs w:val="24"/>
          <w:rtl/>
        </w:rPr>
        <w:t>נפשית</w:t>
      </w:r>
      <w:r w:rsidRPr="006B4279">
        <w:rPr>
          <w:rFonts w:ascii="Century" w:hAnsi="Century" w:cs="Miriam"/>
          <w:b/>
          <w:spacing w:val="0"/>
          <w:szCs w:val="24"/>
          <w:rtl/>
        </w:rPr>
        <w:t xml:space="preserve">, </w:t>
      </w:r>
      <w:r w:rsidRPr="006B4279">
        <w:rPr>
          <w:rFonts w:ascii="Century" w:hAnsi="Century" w:cs="Miriam" w:hint="eastAsia"/>
          <w:b/>
          <w:spacing w:val="0"/>
          <w:szCs w:val="24"/>
          <w:rtl/>
        </w:rPr>
        <w:t>או</w:t>
      </w:r>
      <w:r w:rsidRPr="006B4279">
        <w:rPr>
          <w:rFonts w:ascii="Century" w:hAnsi="Century" w:cs="Miriam"/>
          <w:b/>
          <w:spacing w:val="0"/>
          <w:szCs w:val="24"/>
          <w:rtl/>
        </w:rPr>
        <w:t xml:space="preserve"> </w:t>
      </w:r>
      <w:r w:rsidRPr="006B4279">
        <w:rPr>
          <w:rFonts w:ascii="Century" w:hAnsi="Century" w:cs="Miriam" w:hint="eastAsia"/>
          <w:b/>
          <w:spacing w:val="0"/>
          <w:szCs w:val="24"/>
          <w:rtl/>
        </w:rPr>
        <w:t>באכזריות</w:t>
      </w:r>
      <w:r w:rsidRPr="006B4279">
        <w:rPr>
          <w:rFonts w:ascii="Century" w:hAnsi="Century" w:cs="Miriam"/>
          <w:b/>
          <w:spacing w:val="0"/>
          <w:szCs w:val="24"/>
          <w:rtl/>
        </w:rPr>
        <w:t xml:space="preserve"> </w:t>
      </w:r>
      <w:r w:rsidRPr="006B4279">
        <w:rPr>
          <w:rFonts w:ascii="Century" w:hAnsi="Century" w:cs="Miriam" w:hint="eastAsia"/>
          <w:b/>
          <w:spacing w:val="0"/>
          <w:szCs w:val="24"/>
          <w:rtl/>
        </w:rPr>
        <w:t>רבה</w:t>
      </w:r>
      <w:r>
        <w:rPr>
          <w:rFonts w:hint="cs"/>
          <w:rtl/>
        </w:rPr>
        <w:t>" (</w:t>
      </w:r>
      <w:r w:rsidRPr="00DD3DB2">
        <w:rPr>
          <w:rFonts w:hint="eastAsia"/>
          <w:rtl/>
        </w:rPr>
        <w:t>דברי</w:t>
      </w:r>
      <w:r w:rsidRPr="00DD3DB2">
        <w:rPr>
          <w:rtl/>
        </w:rPr>
        <w:t xml:space="preserve"> </w:t>
      </w:r>
      <w:r w:rsidRPr="00DD3DB2">
        <w:rPr>
          <w:rFonts w:hint="eastAsia"/>
          <w:rtl/>
        </w:rPr>
        <w:t>הסבר</w:t>
      </w:r>
      <w:r w:rsidRPr="00DD3DB2">
        <w:rPr>
          <w:rtl/>
        </w:rPr>
        <w:t xml:space="preserve"> </w:t>
      </w:r>
      <w:r w:rsidRPr="00DD3DB2">
        <w:rPr>
          <w:rFonts w:hint="eastAsia"/>
          <w:rtl/>
        </w:rPr>
        <w:t>להצעת</w:t>
      </w:r>
      <w:r w:rsidRPr="00DD3DB2">
        <w:rPr>
          <w:rtl/>
        </w:rPr>
        <w:t xml:space="preserve"> </w:t>
      </w:r>
      <w:r w:rsidRPr="00DD3DB2">
        <w:rPr>
          <w:rFonts w:hint="eastAsia"/>
          <w:rtl/>
        </w:rPr>
        <w:t>חוק</w:t>
      </w:r>
      <w:r w:rsidRPr="00DD3DB2">
        <w:rPr>
          <w:rtl/>
        </w:rPr>
        <w:t xml:space="preserve"> </w:t>
      </w:r>
      <w:r w:rsidRPr="00DD3DB2">
        <w:rPr>
          <w:rFonts w:hint="eastAsia"/>
          <w:rtl/>
        </w:rPr>
        <w:t>העונשין</w:t>
      </w:r>
      <w:r w:rsidRPr="00DD3DB2">
        <w:rPr>
          <w:rtl/>
        </w:rPr>
        <w:t xml:space="preserve"> (</w:t>
      </w:r>
      <w:r w:rsidRPr="00DD3DB2">
        <w:rPr>
          <w:rFonts w:hint="eastAsia"/>
          <w:rtl/>
        </w:rPr>
        <w:t>תיקון</w:t>
      </w:r>
      <w:r w:rsidRPr="00DD3DB2">
        <w:rPr>
          <w:rtl/>
        </w:rPr>
        <w:t xml:space="preserve"> </w:t>
      </w:r>
      <w:r w:rsidRPr="00DD3DB2">
        <w:rPr>
          <w:rFonts w:hint="eastAsia"/>
          <w:rtl/>
        </w:rPr>
        <w:t>מס</w:t>
      </w:r>
      <w:r w:rsidRPr="00DD3DB2">
        <w:rPr>
          <w:rtl/>
        </w:rPr>
        <w:t xml:space="preserve">' 124), </w:t>
      </w:r>
      <w:r w:rsidRPr="00DD3DB2">
        <w:rPr>
          <w:rFonts w:hint="eastAsia"/>
          <w:rtl/>
        </w:rPr>
        <w:t>התשע</w:t>
      </w:r>
      <w:r w:rsidRPr="00DD3DB2">
        <w:rPr>
          <w:rtl/>
        </w:rPr>
        <w:t>"</w:t>
      </w:r>
      <w:r w:rsidRPr="00DD3DB2">
        <w:rPr>
          <w:rFonts w:hint="eastAsia"/>
          <w:rtl/>
        </w:rPr>
        <w:t>ו</w:t>
      </w:r>
      <w:r w:rsidRPr="00DD3DB2">
        <w:rPr>
          <w:rtl/>
        </w:rPr>
        <w:t xml:space="preserve">-2015, </w:t>
      </w:r>
      <w:proofErr w:type="spellStart"/>
      <w:r w:rsidRPr="00DD3DB2">
        <w:rPr>
          <w:rFonts w:hint="eastAsia"/>
          <w:rtl/>
        </w:rPr>
        <w:t>ה</w:t>
      </w:r>
      <w:r w:rsidRPr="00DD3DB2">
        <w:rPr>
          <w:rtl/>
        </w:rPr>
        <w:t>"</w:t>
      </w:r>
      <w:r w:rsidRPr="00DD3DB2">
        <w:rPr>
          <w:rFonts w:hint="eastAsia"/>
          <w:rtl/>
        </w:rPr>
        <w:t>ח</w:t>
      </w:r>
      <w:proofErr w:type="spellEnd"/>
      <w:r w:rsidRPr="00DD3DB2">
        <w:rPr>
          <w:rtl/>
        </w:rPr>
        <w:t xml:space="preserve"> </w:t>
      </w:r>
      <w:r w:rsidR="00AB24F3">
        <w:rPr>
          <w:rFonts w:hint="cs"/>
          <w:rtl/>
        </w:rPr>
        <w:t xml:space="preserve">166, </w:t>
      </w:r>
      <w:r w:rsidRPr="00DD3DB2">
        <w:rPr>
          <w:rtl/>
        </w:rPr>
        <w:t>172</w:t>
      </w:r>
      <w:r>
        <w:rPr>
          <w:rFonts w:hint="cs"/>
          <w:rtl/>
        </w:rPr>
        <w:t>).</w:t>
      </w:r>
    </w:p>
    <w:p w:rsidR="00C07A24" w:rsidRDefault="00C07A24" w:rsidP="00C07A24">
      <w:pPr>
        <w:pStyle w:val="Ruller4"/>
        <w:numPr>
          <w:ilvl w:val="0"/>
          <w:numId w:val="0"/>
        </w:numPr>
        <w:rPr>
          <w:rtl/>
        </w:rPr>
      </w:pPr>
    </w:p>
    <w:p w:rsidR="00C07A24" w:rsidRDefault="00C07A24" w:rsidP="00C07A24">
      <w:pPr>
        <w:pStyle w:val="Ruller4"/>
        <w:numPr>
          <w:ilvl w:val="0"/>
          <w:numId w:val="0"/>
        </w:numPr>
        <w:rPr>
          <w:rtl/>
        </w:rPr>
      </w:pPr>
      <w:r>
        <w:rPr>
          <w:rtl/>
        </w:rPr>
        <w:tab/>
      </w:r>
      <w:r>
        <w:rPr>
          <w:rFonts w:hint="cs"/>
          <w:rtl/>
        </w:rPr>
        <w:t xml:space="preserve">במוקד חומרתה של נסיבה זו אפוא ניצבים הסבל והאכזריות שנגרמו </w:t>
      </w:r>
      <w:r w:rsidRPr="005C23B6">
        <w:rPr>
          <w:rFonts w:ascii="Century" w:hAnsi="Century" w:cs="Miriam" w:hint="eastAsia"/>
          <w:b/>
          <w:spacing w:val="0"/>
          <w:szCs w:val="24"/>
          <w:rtl/>
        </w:rPr>
        <w:t>לקורבן</w:t>
      </w:r>
      <w:r w:rsidRPr="005C23B6">
        <w:rPr>
          <w:rFonts w:ascii="Century" w:hAnsi="Century" w:cs="Miriam"/>
          <w:b/>
          <w:spacing w:val="0"/>
          <w:szCs w:val="24"/>
          <w:rtl/>
        </w:rPr>
        <w:t xml:space="preserve"> </w:t>
      </w:r>
      <w:r w:rsidRPr="005C23B6">
        <w:rPr>
          <w:rFonts w:ascii="Century" w:hAnsi="Century" w:cs="Miriam" w:hint="eastAsia"/>
          <w:b/>
          <w:spacing w:val="0"/>
          <w:szCs w:val="24"/>
          <w:rtl/>
        </w:rPr>
        <w:t>העבירה</w:t>
      </w:r>
      <w:r w:rsidRPr="004A62DB">
        <w:rPr>
          <w:rFonts w:hint="cs"/>
          <w:rtl/>
        </w:rPr>
        <w:t xml:space="preserve"> </w:t>
      </w:r>
      <w:r>
        <w:rPr>
          <w:rFonts w:hint="cs"/>
          <w:rtl/>
        </w:rPr>
        <w:t>כך שמעשה הרצח ייבחן מנקודת מבטו דרך החוויה שעבר ועוצמת הפגיעה בו ובכבודו (</w:t>
      </w:r>
      <w:r w:rsidRPr="004A62DB">
        <w:rPr>
          <w:rFonts w:hint="eastAsia"/>
          <w:rtl/>
        </w:rPr>
        <w:t>ע</w:t>
      </w:r>
      <w:r w:rsidRPr="004A62DB">
        <w:rPr>
          <w:rtl/>
        </w:rPr>
        <w:t>"</w:t>
      </w:r>
      <w:r w:rsidRPr="004A62DB">
        <w:rPr>
          <w:rFonts w:hint="eastAsia"/>
          <w:rtl/>
        </w:rPr>
        <w:t>פ</w:t>
      </w:r>
      <w:r w:rsidRPr="004A62DB">
        <w:rPr>
          <w:rtl/>
        </w:rPr>
        <w:t xml:space="preserve"> 8363/19 </w:t>
      </w:r>
      <w:r w:rsidRPr="005C23B6">
        <w:rPr>
          <w:rFonts w:ascii="Century" w:hAnsi="Century" w:cs="Miriam" w:hint="eastAsia"/>
          <w:b/>
          <w:spacing w:val="0"/>
          <w:szCs w:val="24"/>
          <w:rtl/>
        </w:rPr>
        <w:t>גרנות</w:t>
      </w:r>
      <w:r w:rsidRPr="005C23B6">
        <w:rPr>
          <w:rFonts w:ascii="Century" w:hAnsi="Century" w:cs="Miriam"/>
          <w:b/>
          <w:spacing w:val="0"/>
          <w:szCs w:val="24"/>
          <w:rtl/>
        </w:rPr>
        <w:t xml:space="preserve"> </w:t>
      </w:r>
      <w:r w:rsidRPr="005C23B6">
        <w:rPr>
          <w:rFonts w:ascii="Century" w:hAnsi="Century" w:cs="Miriam" w:hint="eastAsia"/>
          <w:b/>
          <w:spacing w:val="0"/>
          <w:szCs w:val="24"/>
          <w:rtl/>
        </w:rPr>
        <w:t>נ</w:t>
      </w:r>
      <w:r w:rsidRPr="005C23B6">
        <w:rPr>
          <w:rFonts w:ascii="Century" w:hAnsi="Century" w:cs="Miriam"/>
          <w:b/>
          <w:spacing w:val="0"/>
          <w:szCs w:val="24"/>
          <w:rtl/>
        </w:rPr>
        <w:t xml:space="preserve">' </w:t>
      </w:r>
      <w:r w:rsidRPr="005C23B6">
        <w:rPr>
          <w:rFonts w:ascii="Century" w:hAnsi="Century" w:cs="Miriam" w:hint="eastAsia"/>
          <w:b/>
          <w:spacing w:val="0"/>
          <w:szCs w:val="24"/>
          <w:rtl/>
        </w:rPr>
        <w:t>מדינת</w:t>
      </w:r>
      <w:r w:rsidRPr="005C23B6">
        <w:rPr>
          <w:rFonts w:ascii="Century" w:hAnsi="Century" w:cs="Miriam"/>
          <w:b/>
          <w:spacing w:val="0"/>
          <w:szCs w:val="24"/>
          <w:rtl/>
        </w:rPr>
        <w:t xml:space="preserve"> </w:t>
      </w:r>
      <w:r w:rsidRPr="005C23B6">
        <w:rPr>
          <w:rFonts w:ascii="Century" w:hAnsi="Century" w:cs="Miriam" w:hint="eastAsia"/>
          <w:b/>
          <w:spacing w:val="0"/>
          <w:szCs w:val="24"/>
          <w:rtl/>
        </w:rPr>
        <w:t>ישראל</w:t>
      </w:r>
      <w:r>
        <w:rPr>
          <w:rFonts w:hint="cs"/>
          <w:rtl/>
        </w:rPr>
        <w:t xml:space="preserve">, פסקה 13 </w:t>
      </w:r>
      <w:r w:rsidRPr="004A62DB">
        <w:rPr>
          <w:rtl/>
        </w:rPr>
        <w:t>(8.6.2021)</w:t>
      </w:r>
      <w:r>
        <w:rPr>
          <w:rFonts w:hint="cs"/>
          <w:rtl/>
        </w:rPr>
        <w:t xml:space="preserve">). בתוך כך, מלבד הכרה בסבל הפיזי והמוחשי שנגרם לקורבן העבירה, לגישתי, אף </w:t>
      </w:r>
      <w:r w:rsidRPr="005C23B6">
        <w:rPr>
          <w:rFonts w:ascii="Century" w:hAnsi="Century" w:cs="Miriam" w:hint="eastAsia"/>
          <w:b/>
          <w:spacing w:val="0"/>
          <w:szCs w:val="24"/>
          <w:rtl/>
        </w:rPr>
        <w:t>סבל</w:t>
      </w:r>
      <w:r w:rsidRPr="005C23B6">
        <w:rPr>
          <w:rFonts w:ascii="Century" w:hAnsi="Century" w:cs="Miriam"/>
          <w:b/>
          <w:spacing w:val="0"/>
          <w:szCs w:val="24"/>
          <w:rtl/>
        </w:rPr>
        <w:t xml:space="preserve"> </w:t>
      </w:r>
      <w:r w:rsidRPr="005C23B6">
        <w:rPr>
          <w:rFonts w:ascii="Century" w:hAnsi="Century" w:cs="Miriam" w:hint="eastAsia"/>
          <w:b/>
          <w:spacing w:val="0"/>
          <w:szCs w:val="24"/>
          <w:rtl/>
        </w:rPr>
        <w:t>נפשי</w:t>
      </w:r>
      <w:r>
        <w:rPr>
          <w:rFonts w:hint="cs"/>
          <w:rtl/>
        </w:rPr>
        <w:t xml:space="preserve"> עשוי </w:t>
      </w:r>
      <w:r>
        <w:rPr>
          <w:rFonts w:hint="cs"/>
          <w:rtl/>
        </w:rPr>
        <w:lastRenderedPageBreak/>
        <w:t xml:space="preserve">בנסיבות המתאימות להיכנס בגדרי נסיבה מחמירה זו, כך למשל כאשר הרצח בוצע לנגד עיני ילדי הקורבן </w:t>
      </w:r>
      <w:r>
        <w:rPr>
          <w:rtl/>
        </w:rPr>
        <w:t>–</w:t>
      </w:r>
      <w:r>
        <w:rPr>
          <w:rFonts w:hint="cs"/>
          <w:rtl/>
        </w:rPr>
        <w:t xml:space="preserve"> ובעוד הקורבן מודע לכך (ראו בהרחבה: </w:t>
      </w:r>
      <w:r w:rsidRPr="00190DE0">
        <w:rPr>
          <w:rFonts w:hint="eastAsia"/>
          <w:rtl/>
        </w:rPr>
        <w:t>ע</w:t>
      </w:r>
      <w:r w:rsidRPr="00190DE0">
        <w:rPr>
          <w:rtl/>
        </w:rPr>
        <w:t>"</w:t>
      </w:r>
      <w:r w:rsidRPr="00190DE0">
        <w:rPr>
          <w:rFonts w:hint="eastAsia"/>
          <w:rtl/>
        </w:rPr>
        <w:t>פ</w:t>
      </w:r>
      <w:r w:rsidRPr="00190DE0">
        <w:rPr>
          <w:rtl/>
        </w:rPr>
        <w:t xml:space="preserve"> 3168/19 </w:t>
      </w:r>
      <w:proofErr w:type="spellStart"/>
      <w:r w:rsidRPr="005C23B6">
        <w:rPr>
          <w:rFonts w:ascii="Century" w:hAnsi="Century" w:cs="Miriam" w:hint="eastAsia"/>
          <w:b/>
          <w:spacing w:val="0"/>
          <w:szCs w:val="24"/>
          <w:rtl/>
        </w:rPr>
        <w:t>איילין</w:t>
      </w:r>
      <w:proofErr w:type="spellEnd"/>
      <w:r w:rsidRPr="005C23B6">
        <w:rPr>
          <w:rFonts w:ascii="Century" w:hAnsi="Century" w:cs="Miriam"/>
          <w:b/>
          <w:spacing w:val="0"/>
          <w:szCs w:val="24"/>
          <w:rtl/>
        </w:rPr>
        <w:t xml:space="preserve"> </w:t>
      </w:r>
      <w:r w:rsidRPr="005C23B6">
        <w:rPr>
          <w:rFonts w:ascii="Century" w:hAnsi="Century" w:cs="Miriam" w:hint="eastAsia"/>
          <w:b/>
          <w:spacing w:val="0"/>
          <w:szCs w:val="24"/>
          <w:rtl/>
        </w:rPr>
        <w:t>נ</w:t>
      </w:r>
      <w:r w:rsidRPr="005C23B6">
        <w:rPr>
          <w:rFonts w:ascii="Century" w:hAnsi="Century" w:cs="Miriam"/>
          <w:b/>
          <w:spacing w:val="0"/>
          <w:szCs w:val="24"/>
          <w:rtl/>
        </w:rPr>
        <w:t xml:space="preserve">' </w:t>
      </w:r>
      <w:r w:rsidRPr="005C23B6">
        <w:rPr>
          <w:rFonts w:ascii="Century" w:hAnsi="Century" w:cs="Miriam" w:hint="eastAsia"/>
          <w:b/>
          <w:spacing w:val="0"/>
          <w:szCs w:val="24"/>
          <w:rtl/>
        </w:rPr>
        <w:t>מדינת</w:t>
      </w:r>
      <w:r w:rsidRPr="005C23B6">
        <w:rPr>
          <w:rFonts w:ascii="Century" w:hAnsi="Century" w:cs="Miriam"/>
          <w:b/>
          <w:spacing w:val="0"/>
          <w:szCs w:val="24"/>
          <w:rtl/>
        </w:rPr>
        <w:t xml:space="preserve"> </w:t>
      </w:r>
      <w:r w:rsidRPr="005C23B6">
        <w:rPr>
          <w:rFonts w:ascii="Century" w:hAnsi="Century" w:cs="Miriam" w:hint="eastAsia"/>
          <w:b/>
          <w:spacing w:val="0"/>
          <w:szCs w:val="24"/>
          <w:rtl/>
        </w:rPr>
        <w:t>ישראל</w:t>
      </w:r>
      <w:r>
        <w:rPr>
          <w:rFonts w:hint="cs"/>
          <w:rtl/>
        </w:rPr>
        <w:t xml:space="preserve">, פסקה 6 לפסק דיני </w:t>
      </w:r>
      <w:r w:rsidRPr="00190DE0">
        <w:rPr>
          <w:rtl/>
        </w:rPr>
        <w:t>(26.</w:t>
      </w:r>
      <w:r>
        <w:rPr>
          <w:rFonts w:hint="cs"/>
          <w:rtl/>
        </w:rPr>
        <w:t>1</w:t>
      </w:r>
      <w:r w:rsidRPr="00190DE0">
        <w:rPr>
          <w:rtl/>
        </w:rPr>
        <w:t>.2022)</w:t>
      </w:r>
      <w:r>
        <w:rPr>
          <w:rFonts w:hint="cs"/>
          <w:rtl/>
        </w:rPr>
        <w:t>).</w:t>
      </w:r>
    </w:p>
    <w:p w:rsidR="00C07A24" w:rsidRDefault="00C07A24" w:rsidP="00C07A24">
      <w:pPr>
        <w:pStyle w:val="Ruller41"/>
        <w:rPr>
          <w:rtl/>
        </w:rPr>
      </w:pPr>
    </w:p>
    <w:p w:rsidR="00C07A24" w:rsidRDefault="00C07A24" w:rsidP="00EB4764">
      <w:pPr>
        <w:pStyle w:val="Ruller41"/>
        <w:rPr>
          <w:rtl/>
        </w:rPr>
      </w:pPr>
      <w:r>
        <w:rPr>
          <w:rtl/>
        </w:rPr>
        <w:tab/>
      </w:r>
      <w:r w:rsidRPr="00EB4764">
        <w:rPr>
          <w:rFonts w:hint="eastAsia"/>
          <w:rtl/>
        </w:rPr>
        <w:t>לא</w:t>
      </w:r>
      <w:r w:rsidRPr="00EB4764">
        <w:rPr>
          <w:rtl/>
        </w:rPr>
        <w:t xml:space="preserve"> הוצגו לפנינו טענות ביחס לסוגיה זו, אולם רואה אני לנכון להעיר</w:t>
      </w:r>
      <w:r w:rsidRPr="00EB4764">
        <w:rPr>
          <w:rFonts w:hint="cs"/>
          <w:rtl/>
        </w:rPr>
        <w:t xml:space="preserve">, </w:t>
      </w:r>
      <w:r w:rsidRPr="00EB4764">
        <w:rPr>
          <w:rtl/>
        </w:rPr>
        <w:t>מ</w:t>
      </w:r>
      <w:r w:rsidRPr="00EB4764">
        <w:rPr>
          <w:rFonts w:hint="eastAsia"/>
          <w:rtl/>
        </w:rPr>
        <w:t>בלי</w:t>
      </w:r>
      <w:r w:rsidRPr="00EB4764">
        <w:rPr>
          <w:rtl/>
        </w:rPr>
        <w:t xml:space="preserve"> לקבוע מסמרות</w:t>
      </w:r>
      <w:r w:rsidRPr="00EB4764">
        <w:rPr>
          <w:rFonts w:hint="cs"/>
          <w:rtl/>
        </w:rPr>
        <w:t xml:space="preserve">, </w:t>
      </w:r>
      <w:r w:rsidRPr="00EB4764">
        <w:rPr>
          <w:rFonts w:hint="eastAsia"/>
          <w:rtl/>
        </w:rPr>
        <w:t>כי</w:t>
      </w:r>
      <w:r w:rsidRPr="00EB4764">
        <w:rPr>
          <w:rtl/>
        </w:rPr>
        <w:t xml:space="preserve"> ייתכן </w:t>
      </w:r>
      <w:r w:rsidRPr="00EB4764">
        <w:rPr>
          <w:rFonts w:hint="cs"/>
          <w:rtl/>
        </w:rPr>
        <w:t>ש</w:t>
      </w:r>
      <w:r w:rsidRPr="00EB4764">
        <w:rPr>
          <w:rtl/>
        </w:rPr>
        <w:t xml:space="preserve">בנסיבות המתאימות, המתה של </w:t>
      </w:r>
      <w:r w:rsidRPr="00EB4764">
        <w:rPr>
          <w:rFonts w:ascii="Century" w:hAnsi="Century" w:cs="Miriam" w:hint="eastAsia"/>
          <w:b/>
          <w:spacing w:val="0"/>
          <w:szCs w:val="24"/>
          <w:rtl/>
        </w:rPr>
        <w:t>אישה</w:t>
      </w:r>
      <w:r w:rsidRPr="00EB4764">
        <w:rPr>
          <w:rFonts w:ascii="Century" w:hAnsi="Century" w:cs="Miriam"/>
          <w:b/>
          <w:spacing w:val="0"/>
          <w:szCs w:val="24"/>
          <w:rtl/>
        </w:rPr>
        <w:t xml:space="preserve"> </w:t>
      </w:r>
      <w:r w:rsidRPr="00EB4764">
        <w:rPr>
          <w:rFonts w:ascii="Century" w:hAnsi="Century" w:cs="Miriam" w:hint="eastAsia"/>
          <w:b/>
          <w:spacing w:val="0"/>
          <w:szCs w:val="24"/>
          <w:rtl/>
        </w:rPr>
        <w:t>הרה</w:t>
      </w:r>
      <w:r w:rsidRPr="00EB4764">
        <w:rPr>
          <w:rtl/>
        </w:rPr>
        <w:t xml:space="preserve"> </w:t>
      </w:r>
      <w:r w:rsidRPr="00EB4764">
        <w:rPr>
          <w:rFonts w:hint="eastAsia"/>
          <w:rtl/>
        </w:rPr>
        <w:t>יכולה</w:t>
      </w:r>
      <w:r w:rsidRPr="00EB4764">
        <w:rPr>
          <w:rtl/>
        </w:rPr>
        <w:t xml:space="preserve"> </w:t>
      </w:r>
      <w:r w:rsidRPr="00EB4764">
        <w:rPr>
          <w:rFonts w:hint="eastAsia"/>
          <w:rtl/>
        </w:rPr>
        <w:t>לבוא</w:t>
      </w:r>
      <w:r w:rsidRPr="00EB4764">
        <w:rPr>
          <w:rtl/>
        </w:rPr>
        <w:t xml:space="preserve"> </w:t>
      </w:r>
      <w:r w:rsidRPr="00EB4764">
        <w:rPr>
          <w:rFonts w:hint="eastAsia"/>
          <w:rtl/>
        </w:rPr>
        <w:t>בשערי</w:t>
      </w:r>
      <w:r w:rsidRPr="00EB4764">
        <w:rPr>
          <w:rtl/>
        </w:rPr>
        <w:t xml:space="preserve"> </w:t>
      </w:r>
      <w:r w:rsidRPr="00EB4764">
        <w:rPr>
          <w:rFonts w:hint="eastAsia"/>
          <w:rtl/>
        </w:rPr>
        <w:t>הנסיבה</w:t>
      </w:r>
      <w:r w:rsidRPr="00EB4764">
        <w:rPr>
          <w:rtl/>
        </w:rPr>
        <w:t xml:space="preserve"> </w:t>
      </w:r>
      <w:r w:rsidRPr="00EB4764">
        <w:rPr>
          <w:rFonts w:hint="eastAsia"/>
          <w:rtl/>
        </w:rPr>
        <w:t>המחמירה</w:t>
      </w:r>
      <w:r w:rsidRPr="00EB4764">
        <w:rPr>
          <w:rtl/>
        </w:rPr>
        <w:t xml:space="preserve"> </w:t>
      </w:r>
      <w:r w:rsidRPr="00EB4764">
        <w:rPr>
          <w:rFonts w:hint="eastAsia"/>
          <w:rtl/>
        </w:rPr>
        <w:t>שעניינה</w:t>
      </w:r>
      <w:r w:rsidRPr="00EB4764">
        <w:rPr>
          <w:rtl/>
        </w:rPr>
        <w:t xml:space="preserve"> 'אכזריות </w:t>
      </w:r>
      <w:r w:rsidRPr="00EB4764">
        <w:rPr>
          <w:rFonts w:hint="eastAsia"/>
          <w:rtl/>
        </w:rPr>
        <w:t>מיוחדת</w:t>
      </w:r>
      <w:r w:rsidRPr="00EB4764">
        <w:rPr>
          <w:rtl/>
        </w:rPr>
        <w:t xml:space="preserve">'. </w:t>
      </w:r>
      <w:r w:rsidRPr="00EB4764">
        <w:rPr>
          <w:rFonts w:hint="eastAsia"/>
          <w:rtl/>
        </w:rPr>
        <w:t>במקרה</w:t>
      </w:r>
      <w:r w:rsidRPr="00EB4764">
        <w:rPr>
          <w:rtl/>
        </w:rPr>
        <w:t xml:space="preserve"> כזה, </w:t>
      </w:r>
      <w:r w:rsidRPr="00EB4764">
        <w:rPr>
          <w:rFonts w:hint="eastAsia"/>
          <w:rtl/>
        </w:rPr>
        <w:t>ככל</w:t>
      </w:r>
      <w:r w:rsidRPr="00EB4764">
        <w:rPr>
          <w:rtl/>
        </w:rPr>
        <w:t xml:space="preserve"> </w:t>
      </w:r>
      <w:r w:rsidRPr="00EB4764">
        <w:rPr>
          <w:rFonts w:hint="eastAsia"/>
          <w:rtl/>
        </w:rPr>
        <w:t>שהקורבן</w:t>
      </w:r>
      <w:r w:rsidRPr="00EB4764">
        <w:rPr>
          <w:rtl/>
        </w:rPr>
        <w:t xml:space="preserve"> </w:t>
      </w:r>
      <w:r w:rsidRPr="00EB4764">
        <w:rPr>
          <w:rFonts w:hint="eastAsia"/>
          <w:rtl/>
        </w:rPr>
        <w:t>מודעת</w:t>
      </w:r>
      <w:r w:rsidRPr="00EB4764">
        <w:rPr>
          <w:rtl/>
        </w:rPr>
        <w:t xml:space="preserve"> </w:t>
      </w:r>
      <w:r w:rsidRPr="00EB4764">
        <w:rPr>
          <w:rFonts w:hint="eastAsia"/>
          <w:rtl/>
        </w:rPr>
        <w:t>להיותה</w:t>
      </w:r>
      <w:r w:rsidRPr="00EB4764">
        <w:rPr>
          <w:rtl/>
        </w:rPr>
        <w:t xml:space="preserve"> </w:t>
      </w:r>
      <w:r w:rsidRPr="00EB4764">
        <w:rPr>
          <w:rFonts w:hint="eastAsia"/>
          <w:rtl/>
        </w:rPr>
        <w:t>בהריון</w:t>
      </w:r>
      <w:r w:rsidRPr="00EB4764">
        <w:rPr>
          <w:rtl/>
        </w:rPr>
        <w:t xml:space="preserve">, </w:t>
      </w:r>
      <w:r w:rsidRPr="00EB4764">
        <w:rPr>
          <w:rFonts w:hint="eastAsia"/>
          <w:rtl/>
        </w:rPr>
        <w:t>הרי</w:t>
      </w:r>
      <w:r w:rsidRPr="00EB4764">
        <w:rPr>
          <w:rtl/>
        </w:rPr>
        <w:t xml:space="preserve"> </w:t>
      </w:r>
      <w:r w:rsidRPr="00EB4764">
        <w:rPr>
          <w:rFonts w:hint="eastAsia"/>
          <w:rtl/>
        </w:rPr>
        <w:t>שהיא</w:t>
      </w:r>
      <w:r w:rsidRPr="00EB4764">
        <w:rPr>
          <w:rtl/>
        </w:rPr>
        <w:t xml:space="preserve"> </w:t>
      </w:r>
      <w:r w:rsidRPr="00EB4764">
        <w:rPr>
          <w:rFonts w:hint="eastAsia"/>
          <w:rtl/>
        </w:rPr>
        <w:t>מודעת</w:t>
      </w:r>
      <w:r w:rsidRPr="00EB4764">
        <w:rPr>
          <w:rtl/>
        </w:rPr>
        <w:t xml:space="preserve"> לכך שבהמתתה </w:t>
      </w:r>
      <w:r w:rsidRPr="00EB4764">
        <w:rPr>
          <w:rFonts w:hint="eastAsia"/>
          <w:rtl/>
        </w:rPr>
        <w:t>לא</w:t>
      </w:r>
      <w:r w:rsidRPr="00EB4764">
        <w:rPr>
          <w:rtl/>
        </w:rPr>
        <w:t xml:space="preserve"> רק נגדעו חייה שלה כי אם גם </w:t>
      </w:r>
      <w:r w:rsidR="00EB4764" w:rsidRPr="00EB4764">
        <w:rPr>
          <w:rFonts w:hint="cs"/>
          <w:rtl/>
        </w:rPr>
        <w:t>הריונה.</w:t>
      </w:r>
      <w:r w:rsidR="00EB4764">
        <w:rPr>
          <w:rFonts w:hint="cs"/>
          <w:rtl/>
        </w:rPr>
        <w:t xml:space="preserve"> </w:t>
      </w:r>
      <w:r>
        <w:rPr>
          <w:rFonts w:hint="cs"/>
          <w:rtl/>
        </w:rPr>
        <w:t xml:space="preserve">מבלי לנקוט עמדה ביחס לשאלות מוסריות וערכיות כבדות משקל בהקשר זה החורגות מגדרי הסוגיות שלפנינו, </w:t>
      </w:r>
      <w:r w:rsidRPr="002C03A5">
        <w:rPr>
          <w:rFonts w:hint="eastAsia"/>
          <w:rtl/>
        </w:rPr>
        <w:t>בכך</w:t>
      </w:r>
      <w:r w:rsidRPr="002C03A5">
        <w:rPr>
          <w:rtl/>
        </w:rPr>
        <w:t xml:space="preserve"> </w:t>
      </w:r>
      <w:r w:rsidRPr="002C03A5">
        <w:rPr>
          <w:rFonts w:hint="eastAsia"/>
          <w:rtl/>
        </w:rPr>
        <w:t>נעוץ</w:t>
      </w:r>
      <w:r w:rsidRPr="002C03A5">
        <w:rPr>
          <w:rtl/>
        </w:rPr>
        <w:t xml:space="preserve"> </w:t>
      </w:r>
      <w:r w:rsidRPr="002C03A5">
        <w:rPr>
          <w:rFonts w:ascii="Century" w:hAnsi="Century" w:cs="Miriam" w:hint="eastAsia"/>
          <w:b/>
          <w:spacing w:val="0"/>
          <w:szCs w:val="24"/>
          <w:rtl/>
        </w:rPr>
        <w:t>סבל</w:t>
      </w:r>
      <w:r w:rsidRPr="002C03A5">
        <w:rPr>
          <w:rFonts w:ascii="Century" w:hAnsi="Century" w:cs="Miriam"/>
          <w:b/>
          <w:spacing w:val="0"/>
          <w:szCs w:val="24"/>
          <w:rtl/>
        </w:rPr>
        <w:t xml:space="preserve"> </w:t>
      </w:r>
      <w:r w:rsidRPr="002C03A5">
        <w:rPr>
          <w:rFonts w:ascii="Century" w:hAnsi="Century" w:cs="Miriam" w:hint="cs"/>
          <w:b/>
          <w:spacing w:val="0"/>
          <w:szCs w:val="24"/>
          <w:rtl/>
        </w:rPr>
        <w:t>נפשי</w:t>
      </w:r>
      <w:r w:rsidRPr="002C03A5">
        <w:rPr>
          <w:rFonts w:hint="cs"/>
          <w:rtl/>
        </w:rPr>
        <w:t xml:space="preserve"> </w:t>
      </w:r>
      <w:r w:rsidRPr="002C03A5">
        <w:rPr>
          <w:rFonts w:hint="eastAsia"/>
          <w:rtl/>
        </w:rPr>
        <w:t>נוסף</w:t>
      </w:r>
      <w:r w:rsidRPr="002C03A5">
        <w:rPr>
          <w:rtl/>
        </w:rPr>
        <w:t xml:space="preserve"> </w:t>
      </w:r>
      <w:r w:rsidRPr="002C03A5">
        <w:rPr>
          <w:rFonts w:hint="eastAsia"/>
          <w:rtl/>
        </w:rPr>
        <w:t>לקורבן</w:t>
      </w:r>
      <w:r>
        <w:rPr>
          <w:rFonts w:hint="cs"/>
          <w:rtl/>
        </w:rPr>
        <w:t xml:space="preserve"> המסב לה פגיעה נוספת למעשה הרצח כשלעצמו ועולה כדי אכזריות </w:t>
      </w:r>
      <w:r w:rsidRPr="007C6E15">
        <w:rPr>
          <w:rFonts w:ascii="Century" w:hAnsi="Century" w:cs="Miriam" w:hint="cs"/>
          <w:b/>
          <w:spacing w:val="0"/>
          <w:szCs w:val="24"/>
          <w:rtl/>
        </w:rPr>
        <w:t>מיוחדת</w:t>
      </w:r>
      <w:r>
        <w:rPr>
          <w:rFonts w:hint="cs"/>
          <w:rtl/>
        </w:rPr>
        <w:t xml:space="preserve">. בענייננו, ניתן ללמוד על הכאב והסבל הנוסף שנגרם למנוחה מכך שההיריון והעובר ניצבו במוקד המניע לרצח, ובהתאם לדבריו המצמררים של המערער </w:t>
      </w:r>
      <w:r>
        <w:rPr>
          <w:rtl/>
        </w:rPr>
        <w:t>–</w:t>
      </w:r>
      <w:r>
        <w:rPr>
          <w:rFonts w:hint="cs"/>
          <w:rtl/>
        </w:rPr>
        <w:t xml:space="preserve"> "</w:t>
      </w:r>
      <w:proofErr w:type="spellStart"/>
      <w:r w:rsidRPr="008A1200">
        <w:rPr>
          <w:rFonts w:ascii="Century" w:hAnsi="Century" w:cs="Miriam" w:hint="cs"/>
          <w:b/>
          <w:spacing w:val="0"/>
          <w:szCs w:val="24"/>
          <w:rtl/>
        </w:rPr>
        <w:t>מקלטיש</w:t>
      </w:r>
      <w:proofErr w:type="spellEnd"/>
      <w:r w:rsidRPr="008A1200">
        <w:rPr>
          <w:rFonts w:ascii="Century" w:hAnsi="Century" w:cs="Miriam" w:hint="cs"/>
          <w:b/>
          <w:spacing w:val="0"/>
          <w:szCs w:val="24"/>
          <w:rtl/>
        </w:rPr>
        <w:t xml:space="preserve"> </w:t>
      </w:r>
      <w:proofErr w:type="spellStart"/>
      <w:r w:rsidRPr="008A1200">
        <w:rPr>
          <w:rFonts w:ascii="Century" w:hAnsi="Century" w:cs="Miriam" w:hint="cs"/>
          <w:b/>
          <w:spacing w:val="0"/>
          <w:szCs w:val="24"/>
          <w:rtl/>
        </w:rPr>
        <w:t>וואחד</w:t>
      </w:r>
      <w:proofErr w:type="spellEnd"/>
      <w:r w:rsidRPr="008A1200">
        <w:rPr>
          <w:rFonts w:ascii="Century" w:hAnsi="Century" w:cs="Miriam" w:hint="cs"/>
          <w:b/>
          <w:spacing w:val="0"/>
          <w:szCs w:val="24"/>
          <w:rtl/>
        </w:rPr>
        <w:t>, קטלתי תנין</w:t>
      </w:r>
      <w:r w:rsidR="005675E5">
        <w:rPr>
          <w:rFonts w:hint="cs"/>
          <w:rtl/>
        </w:rPr>
        <w:t xml:space="preserve">" </w:t>
      </w:r>
      <w:r w:rsidRPr="00DC2B71">
        <w:rPr>
          <w:rFonts w:hint="cs"/>
          <w:rtl/>
        </w:rPr>
        <w:t>(</w:t>
      </w:r>
      <w:r w:rsidR="001208D7" w:rsidRPr="00884002">
        <w:rPr>
          <w:rFonts w:hint="eastAsia"/>
          <w:rtl/>
        </w:rPr>
        <w:t>בתרגום</w:t>
      </w:r>
      <w:r w:rsidR="001208D7">
        <w:rPr>
          <w:rFonts w:hint="cs"/>
          <w:rtl/>
        </w:rPr>
        <w:t xml:space="preserve"> לעברית: </w:t>
      </w:r>
      <w:r w:rsidRPr="001208D7">
        <w:rPr>
          <w:rFonts w:ascii="Century" w:hAnsi="Century" w:cs="Miriam" w:hint="cs"/>
          <w:b/>
          <w:spacing w:val="0"/>
          <w:szCs w:val="24"/>
          <w:rtl/>
        </w:rPr>
        <w:t>לא הרגתי/רצחתי אחד, אלא שניים</w:t>
      </w:r>
      <w:r>
        <w:rPr>
          <w:rFonts w:hint="cs"/>
          <w:rtl/>
        </w:rPr>
        <w:t>).</w:t>
      </w:r>
    </w:p>
    <w:p w:rsidR="00C07A24" w:rsidRDefault="00C07A24" w:rsidP="00C07A24">
      <w:pPr>
        <w:pStyle w:val="Ruller41"/>
        <w:rPr>
          <w:rtl/>
        </w:rPr>
      </w:pPr>
    </w:p>
    <w:p w:rsidR="005675E5" w:rsidRPr="005675E5" w:rsidRDefault="00C07A24" w:rsidP="00571390">
      <w:pPr>
        <w:pStyle w:val="Ruller4"/>
        <w:rPr>
          <w:rtl/>
        </w:rPr>
      </w:pPr>
      <w:r>
        <w:rPr>
          <w:rFonts w:hint="cs"/>
          <w:rtl/>
        </w:rPr>
        <w:t xml:space="preserve">בדין נגזר אפוא על המערער עונש מאסר עולם חובה בשל עבירת הרצח בכוונה תחילה לפי סעיף 300(א)(2) לחוק, בנוסחו קודם הרפורמה בעבירות ההמתה, והיות שהרפורמה אינה מהווה דין מקל עבורו כאמור. </w:t>
      </w:r>
    </w:p>
    <w:p w:rsidR="001208D7" w:rsidRDefault="001208D7" w:rsidP="00C07A24">
      <w:pPr>
        <w:pStyle w:val="Ruller41"/>
        <w:rPr>
          <w:rtl/>
        </w:rPr>
      </w:pPr>
    </w:p>
    <w:p w:rsidR="00C07A24" w:rsidRPr="00DB4945" w:rsidRDefault="00C07A24" w:rsidP="00C07A24">
      <w:pPr>
        <w:pStyle w:val="Ruller41"/>
        <w:rPr>
          <w:rFonts w:ascii="Century" w:hAnsi="Century" w:cs="Miriam"/>
          <w:b/>
          <w:spacing w:val="0"/>
          <w:szCs w:val="24"/>
          <w:rtl/>
        </w:rPr>
      </w:pPr>
      <w:r w:rsidRPr="00DB4945">
        <w:rPr>
          <w:rFonts w:ascii="Century" w:hAnsi="Century" w:cs="Miriam" w:hint="cs"/>
          <w:b/>
          <w:spacing w:val="0"/>
          <w:szCs w:val="24"/>
          <w:rtl/>
        </w:rPr>
        <w:t>הערעור על גזר הדין</w:t>
      </w:r>
    </w:p>
    <w:p w:rsidR="00C07A24" w:rsidRDefault="00C07A24" w:rsidP="00C07A24">
      <w:pPr>
        <w:pStyle w:val="Ruller41"/>
        <w:rPr>
          <w:rtl/>
        </w:rPr>
      </w:pPr>
    </w:p>
    <w:p w:rsidR="009C5F16" w:rsidRDefault="00C07A24" w:rsidP="00331A84">
      <w:pPr>
        <w:pStyle w:val="Ruller4"/>
        <w:rPr>
          <w:rtl/>
        </w:rPr>
      </w:pPr>
      <w:r>
        <w:rPr>
          <w:rFonts w:hint="cs"/>
          <w:rtl/>
        </w:rPr>
        <w:t>מלבד עונש מאסר העולם חובה שנגזר על המערער בגין רצח המנוחה, ואשר בדין יסודו כמפורט לעיל, על המערער נגזרו</w:t>
      </w:r>
      <w:r w:rsidR="00632530">
        <w:rPr>
          <w:rFonts w:hint="cs"/>
          <w:rtl/>
        </w:rPr>
        <w:t xml:space="preserve"> בגין העבירות הנוספות בהן הורשע</w:t>
      </w:r>
      <w:r>
        <w:rPr>
          <w:rFonts w:hint="cs"/>
          <w:rtl/>
        </w:rPr>
        <w:t xml:space="preserve"> 30 חודשי מאסר נוספים, כאשר 24 מתוכם ירוצו במצטבר, וכן פיצויים לטובת משפחת </w:t>
      </w:r>
      <w:r w:rsidR="00331A84">
        <w:rPr>
          <w:rFonts w:hint="cs"/>
          <w:rtl/>
        </w:rPr>
        <w:t>המנוחה</w:t>
      </w:r>
      <w:r w:rsidR="00D2535E">
        <w:rPr>
          <w:rFonts w:hint="cs"/>
          <w:rtl/>
        </w:rPr>
        <w:t xml:space="preserve">. ברכיבים אלו איני מוצא להתערב, </w:t>
      </w:r>
      <w:r>
        <w:rPr>
          <w:rFonts w:hint="cs"/>
          <w:rtl/>
        </w:rPr>
        <w:t xml:space="preserve">לא רק שהמערער רצח את אשתו בדם קר הוא גם פעל להסוות את מעשיו ולהטעות את חוקרי המשטרה בכך שלא מסר את מכשיר הטלפון </w:t>
      </w:r>
      <w:r w:rsidR="007E3EDE">
        <w:rPr>
          <w:rFonts w:hint="cs"/>
          <w:rtl/>
        </w:rPr>
        <w:t xml:space="preserve">הנייד </w:t>
      </w:r>
      <w:r>
        <w:rPr>
          <w:rFonts w:hint="cs"/>
          <w:rtl/>
        </w:rPr>
        <w:t>שלו וכן דיווח בכזב כי המנוחה נחטפה, בעוד שבשלב זה כבר ידע מה עלה בגורלה. בנסיבות העניין, ונוכח הסבל שעודנו נגרם לבני משפחת המנוחה,</w:t>
      </w:r>
      <w:r w:rsidR="00084949">
        <w:rPr>
          <w:rFonts w:hint="cs"/>
          <w:rtl/>
        </w:rPr>
        <w:t xml:space="preserve"> בהיעדר מקום מציאת גופתה והבאתה למנוחת עולמים,</w:t>
      </w:r>
      <w:r>
        <w:rPr>
          <w:rFonts w:hint="cs"/>
          <w:rtl/>
        </w:rPr>
        <w:t xml:space="preserve"> אף רכיב הפיצוי הולם את חומרת מעשיו וכן ידוע כי </w:t>
      </w:r>
      <w:r w:rsidRPr="00A1793D">
        <w:rPr>
          <w:rFonts w:hint="eastAsia"/>
          <w:rtl/>
        </w:rPr>
        <w:t>אין</w:t>
      </w:r>
      <w:r w:rsidRPr="00A1793D">
        <w:rPr>
          <w:rtl/>
        </w:rPr>
        <w:t xml:space="preserve"> </w:t>
      </w:r>
      <w:r w:rsidRPr="00A1793D">
        <w:rPr>
          <w:rFonts w:hint="eastAsia"/>
          <w:rtl/>
        </w:rPr>
        <w:t>מקום</w:t>
      </w:r>
      <w:r w:rsidRPr="00A1793D">
        <w:rPr>
          <w:rtl/>
        </w:rPr>
        <w:t xml:space="preserve"> </w:t>
      </w:r>
      <w:r w:rsidRPr="00A1793D">
        <w:rPr>
          <w:rFonts w:hint="eastAsia"/>
          <w:rtl/>
        </w:rPr>
        <w:t>להתחשב</w:t>
      </w:r>
      <w:r w:rsidRPr="00A1793D">
        <w:rPr>
          <w:rtl/>
        </w:rPr>
        <w:t xml:space="preserve"> </w:t>
      </w:r>
      <w:r w:rsidRPr="00A1793D">
        <w:rPr>
          <w:rFonts w:hint="eastAsia"/>
          <w:rtl/>
        </w:rPr>
        <w:t>ביכולותיו</w:t>
      </w:r>
      <w:r w:rsidRPr="00A1793D">
        <w:rPr>
          <w:rtl/>
        </w:rPr>
        <w:t xml:space="preserve"> </w:t>
      </w:r>
      <w:r w:rsidRPr="00A1793D">
        <w:rPr>
          <w:rFonts w:hint="eastAsia"/>
          <w:rtl/>
        </w:rPr>
        <w:t>הכלכליות</w:t>
      </w:r>
      <w:r w:rsidRPr="00A1793D">
        <w:rPr>
          <w:rtl/>
        </w:rPr>
        <w:t xml:space="preserve"> </w:t>
      </w:r>
      <w:r w:rsidRPr="00A1793D">
        <w:rPr>
          <w:rFonts w:hint="eastAsia"/>
          <w:rtl/>
        </w:rPr>
        <w:t>של</w:t>
      </w:r>
      <w:r w:rsidRPr="00A1793D">
        <w:rPr>
          <w:rtl/>
        </w:rPr>
        <w:t xml:space="preserve"> </w:t>
      </w:r>
      <w:r>
        <w:rPr>
          <w:rFonts w:hint="cs"/>
          <w:rtl/>
        </w:rPr>
        <w:t>המערער</w:t>
      </w:r>
      <w:r w:rsidRPr="00A1793D">
        <w:rPr>
          <w:rtl/>
        </w:rPr>
        <w:t xml:space="preserve"> </w:t>
      </w:r>
      <w:r w:rsidRPr="00A1793D">
        <w:rPr>
          <w:rFonts w:hint="eastAsia"/>
          <w:rtl/>
        </w:rPr>
        <w:t>בעת</w:t>
      </w:r>
      <w:r w:rsidRPr="00A1793D">
        <w:rPr>
          <w:rtl/>
        </w:rPr>
        <w:t xml:space="preserve"> </w:t>
      </w:r>
      <w:r w:rsidRPr="00A1793D">
        <w:rPr>
          <w:rFonts w:hint="eastAsia"/>
          <w:rtl/>
        </w:rPr>
        <w:t>קביעת</w:t>
      </w:r>
      <w:r w:rsidRPr="00A1793D">
        <w:rPr>
          <w:rtl/>
        </w:rPr>
        <w:t xml:space="preserve"> </w:t>
      </w:r>
      <w:r w:rsidRPr="00A1793D">
        <w:rPr>
          <w:rFonts w:hint="eastAsia"/>
          <w:rtl/>
        </w:rPr>
        <w:t>שיעור</w:t>
      </w:r>
      <w:r w:rsidRPr="00A1793D">
        <w:rPr>
          <w:rtl/>
        </w:rPr>
        <w:t xml:space="preserve"> </w:t>
      </w:r>
      <w:r w:rsidRPr="00A1793D">
        <w:rPr>
          <w:rFonts w:hint="eastAsia"/>
          <w:rtl/>
        </w:rPr>
        <w:t>הפיצויים</w:t>
      </w:r>
      <w:r w:rsidRPr="00A1793D">
        <w:rPr>
          <w:rtl/>
        </w:rPr>
        <w:t xml:space="preserve"> </w:t>
      </w:r>
      <w:r>
        <w:rPr>
          <w:rFonts w:hint="cs"/>
          <w:rtl/>
        </w:rPr>
        <w:t>(</w:t>
      </w:r>
      <w:r w:rsidRPr="00A1793D">
        <w:rPr>
          <w:rFonts w:hint="eastAsia"/>
          <w:rtl/>
        </w:rPr>
        <w:t>ע</w:t>
      </w:r>
      <w:r w:rsidRPr="00A1793D">
        <w:rPr>
          <w:rtl/>
        </w:rPr>
        <w:t>"</w:t>
      </w:r>
      <w:r w:rsidRPr="00A1793D">
        <w:rPr>
          <w:rFonts w:hint="eastAsia"/>
          <w:rtl/>
        </w:rPr>
        <w:t>פ</w:t>
      </w:r>
      <w:r w:rsidRPr="00A1793D">
        <w:rPr>
          <w:rtl/>
        </w:rPr>
        <w:t xml:space="preserve"> 5778/22 </w:t>
      </w:r>
      <w:r w:rsidRPr="00A1793D">
        <w:rPr>
          <w:rFonts w:ascii="Century" w:hAnsi="Century" w:cs="Miriam" w:hint="eastAsia"/>
          <w:b/>
          <w:spacing w:val="0"/>
          <w:sz w:val="22"/>
          <w:szCs w:val="24"/>
          <w:rtl/>
        </w:rPr>
        <w:t>פלוני</w:t>
      </w:r>
      <w:r w:rsidRPr="00A1793D">
        <w:rPr>
          <w:rFonts w:ascii="Century" w:hAnsi="Century" w:cs="Miriam"/>
          <w:b/>
          <w:spacing w:val="0"/>
          <w:sz w:val="22"/>
          <w:szCs w:val="24"/>
          <w:rtl/>
        </w:rPr>
        <w:t xml:space="preserve"> </w:t>
      </w:r>
      <w:r w:rsidRPr="00A1793D">
        <w:rPr>
          <w:rFonts w:ascii="Century" w:hAnsi="Century" w:cs="Miriam" w:hint="eastAsia"/>
          <w:b/>
          <w:spacing w:val="0"/>
          <w:sz w:val="22"/>
          <w:szCs w:val="24"/>
          <w:rtl/>
        </w:rPr>
        <w:t>נ</w:t>
      </w:r>
      <w:r w:rsidRPr="00A1793D">
        <w:rPr>
          <w:rFonts w:ascii="Century" w:hAnsi="Century" w:cs="Miriam"/>
          <w:b/>
          <w:spacing w:val="0"/>
          <w:sz w:val="22"/>
          <w:szCs w:val="24"/>
          <w:rtl/>
        </w:rPr>
        <w:t xml:space="preserve">' </w:t>
      </w:r>
      <w:r w:rsidRPr="00A1793D">
        <w:rPr>
          <w:rFonts w:ascii="Century" w:hAnsi="Century" w:cs="Miriam" w:hint="eastAsia"/>
          <w:b/>
          <w:spacing w:val="0"/>
          <w:sz w:val="22"/>
          <w:szCs w:val="24"/>
          <w:rtl/>
        </w:rPr>
        <w:t>מדינת</w:t>
      </w:r>
      <w:r w:rsidRPr="00A1793D">
        <w:rPr>
          <w:rFonts w:ascii="Century" w:hAnsi="Century" w:cs="Miriam"/>
          <w:b/>
          <w:spacing w:val="0"/>
          <w:sz w:val="22"/>
          <w:szCs w:val="24"/>
          <w:rtl/>
        </w:rPr>
        <w:t xml:space="preserve"> </w:t>
      </w:r>
      <w:r w:rsidRPr="00A1793D">
        <w:rPr>
          <w:rFonts w:ascii="Century" w:hAnsi="Century" w:cs="Miriam" w:hint="eastAsia"/>
          <w:b/>
          <w:spacing w:val="0"/>
          <w:sz w:val="22"/>
          <w:szCs w:val="24"/>
          <w:rtl/>
        </w:rPr>
        <w:t>ישראל</w:t>
      </w:r>
      <w:r>
        <w:rPr>
          <w:rFonts w:hint="cs"/>
          <w:rtl/>
        </w:rPr>
        <w:t>, פסקה 22</w:t>
      </w:r>
      <w:r w:rsidRPr="00A1793D">
        <w:rPr>
          <w:rtl/>
        </w:rPr>
        <w:t xml:space="preserve"> (28.</w:t>
      </w:r>
      <w:r>
        <w:rPr>
          <w:rFonts w:hint="cs"/>
          <w:rtl/>
        </w:rPr>
        <w:t>2</w:t>
      </w:r>
      <w:r w:rsidRPr="00A1793D">
        <w:rPr>
          <w:rtl/>
        </w:rPr>
        <w:t>.2023)</w:t>
      </w:r>
      <w:r>
        <w:rPr>
          <w:rFonts w:hint="cs"/>
          <w:rtl/>
        </w:rPr>
        <w:t>).</w:t>
      </w:r>
    </w:p>
    <w:p w:rsidR="009C5F16" w:rsidRDefault="009C5F16" w:rsidP="009C5F16">
      <w:pPr>
        <w:pStyle w:val="Ruller41"/>
        <w:rPr>
          <w:rtl/>
        </w:rPr>
      </w:pPr>
    </w:p>
    <w:p w:rsidR="0048572D" w:rsidRDefault="0048572D" w:rsidP="009C5F16">
      <w:pPr>
        <w:pStyle w:val="Ruller41"/>
        <w:rPr>
          <w:rtl/>
        </w:rPr>
      </w:pPr>
    </w:p>
    <w:p w:rsidR="0048572D" w:rsidRPr="009C5F16" w:rsidRDefault="0048572D" w:rsidP="009C5F16">
      <w:pPr>
        <w:pStyle w:val="Ruller41"/>
        <w:rPr>
          <w:rtl/>
        </w:rPr>
      </w:pPr>
    </w:p>
    <w:p w:rsidR="008A3707" w:rsidRDefault="00632530" w:rsidP="00C07A24">
      <w:pPr>
        <w:pStyle w:val="Ruller41"/>
        <w:rPr>
          <w:rFonts w:ascii="Century" w:hAnsi="Century" w:cs="Miriam"/>
          <w:b/>
          <w:spacing w:val="0"/>
          <w:szCs w:val="24"/>
          <w:rtl/>
        </w:rPr>
      </w:pPr>
      <w:r>
        <w:rPr>
          <w:rFonts w:ascii="Century" w:hAnsi="Century" w:cs="Miriam" w:hint="cs"/>
          <w:b/>
          <w:spacing w:val="0"/>
          <w:szCs w:val="24"/>
          <w:rtl/>
        </w:rPr>
        <w:lastRenderedPageBreak/>
        <w:t>הערה בטרם סיום</w:t>
      </w:r>
    </w:p>
    <w:p w:rsidR="00C07A24" w:rsidRPr="00BF5C62" w:rsidRDefault="00C07A24" w:rsidP="00884002">
      <w:pPr>
        <w:pStyle w:val="Ruller41"/>
        <w:rPr>
          <w:rFonts w:ascii="Century" w:hAnsi="Century" w:cs="Miriam"/>
          <w:b/>
          <w:spacing w:val="0"/>
          <w:szCs w:val="24"/>
        </w:rPr>
      </w:pPr>
    </w:p>
    <w:p w:rsidR="00C07A24" w:rsidRDefault="00C07A24" w:rsidP="00884002">
      <w:pPr>
        <w:pStyle w:val="Ruller4"/>
      </w:pPr>
      <w:r>
        <w:rPr>
          <w:rFonts w:hint="cs"/>
          <w:rtl/>
        </w:rPr>
        <w:t>חיי</w:t>
      </w:r>
      <w:r w:rsidR="00632530">
        <w:rPr>
          <w:rFonts w:hint="cs"/>
          <w:rtl/>
        </w:rPr>
        <w:t xml:space="preserve"> </w:t>
      </w:r>
      <w:r>
        <w:rPr>
          <w:rFonts w:hint="cs"/>
          <w:rtl/>
        </w:rPr>
        <w:t xml:space="preserve">המנוחה היו רצופים בהתעללות ואלימות מעת לעת בידי גברים שונים. ההיריון נסך אושר לחייה </w:t>
      </w:r>
      <w:r>
        <w:rPr>
          <w:rtl/>
        </w:rPr>
        <w:t>–</w:t>
      </w:r>
      <w:r>
        <w:rPr>
          <w:rFonts w:hint="cs"/>
          <w:rtl/>
        </w:rPr>
        <w:t xml:space="preserve"> עד אשר באו לקיצם באחת</w:t>
      </w:r>
      <w:r w:rsidR="00632530">
        <w:rPr>
          <w:rFonts w:hint="cs"/>
          <w:rtl/>
        </w:rPr>
        <w:t xml:space="preserve">, עת ביקשה את חירותה. </w:t>
      </w:r>
      <w:r>
        <w:rPr>
          <w:rFonts w:hint="cs"/>
          <w:rtl/>
        </w:rPr>
        <w:t xml:space="preserve"> </w:t>
      </w:r>
    </w:p>
    <w:p w:rsidR="00C07A24" w:rsidRDefault="00C07A24" w:rsidP="00C07A24">
      <w:pPr>
        <w:pStyle w:val="Ruller4"/>
        <w:numPr>
          <w:ilvl w:val="0"/>
          <w:numId w:val="0"/>
        </w:numPr>
        <w:rPr>
          <w:rtl/>
        </w:rPr>
      </w:pPr>
    </w:p>
    <w:p w:rsidR="00C07A24" w:rsidRDefault="00C07A24" w:rsidP="00884002">
      <w:pPr>
        <w:pStyle w:val="Ruller4"/>
        <w:numPr>
          <w:ilvl w:val="0"/>
          <w:numId w:val="0"/>
        </w:numPr>
        <w:rPr>
          <w:rtl/>
        </w:rPr>
      </w:pPr>
      <w:r>
        <w:rPr>
          <w:rtl/>
        </w:rPr>
        <w:tab/>
      </w:r>
      <w:r>
        <w:rPr>
          <w:rFonts w:hint="cs"/>
          <w:rtl/>
        </w:rPr>
        <w:t xml:space="preserve">למעלה משש שנים חלפו מאז </w:t>
      </w:r>
      <w:r w:rsidR="00632530">
        <w:rPr>
          <w:rFonts w:hint="cs"/>
          <w:rtl/>
        </w:rPr>
        <w:t>ש</w:t>
      </w:r>
      <w:r>
        <w:rPr>
          <w:rFonts w:hint="cs"/>
          <w:rtl/>
        </w:rPr>
        <w:t xml:space="preserve">המנוחה </w:t>
      </w:r>
      <w:r w:rsidR="00632530">
        <w:rPr>
          <w:rFonts w:hint="cs"/>
          <w:rtl/>
        </w:rPr>
        <w:t xml:space="preserve">נראתה </w:t>
      </w:r>
      <w:r>
        <w:rPr>
          <w:rFonts w:hint="cs"/>
          <w:rtl/>
        </w:rPr>
        <w:t xml:space="preserve">לאחרונה בתיעוד מצלמות הצימר נישאת </w:t>
      </w:r>
      <w:r w:rsidRPr="007A7798">
        <w:rPr>
          <w:rFonts w:ascii="Century" w:hAnsi="Century" w:hint="eastAsia"/>
          <w:sz w:val="22"/>
          <w:rtl/>
        </w:rPr>
        <w:t>חסרת</w:t>
      </w:r>
      <w:r w:rsidRPr="007A7798">
        <w:rPr>
          <w:rFonts w:ascii="Century" w:hAnsi="Century"/>
          <w:sz w:val="22"/>
          <w:rtl/>
        </w:rPr>
        <w:t xml:space="preserve"> </w:t>
      </w:r>
      <w:r w:rsidRPr="007A7798">
        <w:rPr>
          <w:rFonts w:ascii="Century" w:hAnsi="Century" w:hint="eastAsia"/>
          <w:sz w:val="22"/>
          <w:rtl/>
        </w:rPr>
        <w:t>חיים</w:t>
      </w:r>
      <w:r w:rsidRPr="002367D5">
        <w:rPr>
          <w:rFonts w:hint="cs"/>
          <w:rtl/>
        </w:rPr>
        <w:t xml:space="preserve"> </w:t>
      </w:r>
      <w:r>
        <w:rPr>
          <w:rFonts w:hint="cs"/>
          <w:rtl/>
        </w:rPr>
        <w:t>על כפיו של המערער</w:t>
      </w:r>
      <w:r w:rsidR="0071398F">
        <w:rPr>
          <w:rFonts w:hint="cs"/>
          <w:rtl/>
        </w:rPr>
        <w:t xml:space="preserve">, </w:t>
      </w:r>
      <w:r w:rsidR="00254D35">
        <w:rPr>
          <w:rFonts w:hint="cs"/>
          <w:rtl/>
        </w:rPr>
        <w:t xml:space="preserve">היפוכו הגמור של משמעות מושג זה המבטא אהבה רבה ומסירות, במקרה זה </w:t>
      </w:r>
      <w:r w:rsidR="00254D35">
        <w:rPr>
          <w:rtl/>
        </w:rPr>
        <w:t>–</w:t>
      </w:r>
      <w:r w:rsidR="00254D35">
        <w:rPr>
          <w:rFonts w:hint="cs"/>
          <w:rtl/>
        </w:rPr>
        <w:t xml:space="preserve"> רשע של מי שרצח את בת זוגו בדם קר</w:t>
      </w:r>
      <w:r>
        <w:rPr>
          <w:rFonts w:hint="cs"/>
          <w:rtl/>
        </w:rPr>
        <w:t xml:space="preserve">. המערער טמן את </w:t>
      </w:r>
      <w:r w:rsidR="0071398F">
        <w:rPr>
          <w:rFonts w:hint="cs"/>
          <w:rtl/>
        </w:rPr>
        <w:t xml:space="preserve">גופת </w:t>
      </w:r>
      <w:r>
        <w:rPr>
          <w:rFonts w:hint="cs"/>
          <w:rtl/>
        </w:rPr>
        <w:t>המנוחה במקום לא נודע ואף התרברב בכך באזני אחותו ובן זוגה. בכך מוסיף הוא מדי יום לסבל הכבד מנשוא של משפחת המנוחה.</w:t>
      </w:r>
    </w:p>
    <w:p w:rsidR="00C07A24" w:rsidRDefault="00C07A24" w:rsidP="00C07A24">
      <w:pPr>
        <w:pStyle w:val="Ruller41"/>
        <w:rPr>
          <w:rtl/>
        </w:rPr>
      </w:pPr>
    </w:p>
    <w:p w:rsidR="00F409A2" w:rsidRDefault="00C07A24" w:rsidP="00884002">
      <w:pPr>
        <w:pStyle w:val="Ruller4"/>
        <w:numPr>
          <w:ilvl w:val="0"/>
          <w:numId w:val="0"/>
        </w:numPr>
        <w:rPr>
          <w:rtl/>
        </w:rPr>
      </w:pPr>
      <w:r>
        <w:rPr>
          <w:rtl/>
        </w:rPr>
        <w:tab/>
      </w:r>
      <w:r>
        <w:rPr>
          <w:rFonts w:hint="cs"/>
          <w:rtl/>
        </w:rPr>
        <w:t xml:space="preserve">משהורשע המערער בבית המשפט המחוזי וערעורו נדחה על ידינו, לא נותר אלא להפציר </w:t>
      </w:r>
      <w:r w:rsidR="00D1671E">
        <w:rPr>
          <w:rFonts w:hint="cs"/>
          <w:rtl/>
        </w:rPr>
        <w:t xml:space="preserve">בו </w:t>
      </w:r>
      <w:r>
        <w:rPr>
          <w:rFonts w:hint="cs"/>
          <w:rtl/>
        </w:rPr>
        <w:t xml:space="preserve">כי יחמול על בני משפחת המנוחה, ויחשוף בפניהם היכן </w:t>
      </w:r>
      <w:r w:rsidR="00D1671E">
        <w:rPr>
          <w:rFonts w:hint="cs"/>
          <w:rtl/>
        </w:rPr>
        <w:t xml:space="preserve">טמן את גופתה </w:t>
      </w:r>
      <w:r>
        <w:rPr>
          <w:rFonts w:hint="cs"/>
          <w:rtl/>
        </w:rPr>
        <w:t xml:space="preserve">כדי שהמנוחה </w:t>
      </w:r>
      <w:r w:rsidR="00D1671E">
        <w:rPr>
          <w:rFonts w:hint="cs"/>
          <w:rtl/>
        </w:rPr>
        <w:t xml:space="preserve">תובא </w:t>
      </w:r>
      <w:r>
        <w:rPr>
          <w:rFonts w:hint="cs"/>
          <w:rtl/>
        </w:rPr>
        <w:t xml:space="preserve">לקבורה נאותה </w:t>
      </w:r>
      <w:r w:rsidR="00D1671E">
        <w:rPr>
          <w:rFonts w:hint="cs"/>
          <w:rtl/>
        </w:rPr>
        <w:t xml:space="preserve">ומנוחת עולמים </w:t>
      </w:r>
      <w:r w:rsidR="006065DE">
        <w:rPr>
          <w:rFonts w:hint="cs"/>
          <w:rtl/>
        </w:rPr>
        <w:t>ו</w:t>
      </w:r>
      <w:r w:rsidR="00F409A2">
        <w:rPr>
          <w:rFonts w:hint="cs"/>
          <w:rtl/>
        </w:rPr>
        <w:t xml:space="preserve">במידת מה לבני משפחתה </w:t>
      </w:r>
      <w:r w:rsidR="006B33BB">
        <w:rPr>
          <w:rFonts w:hint="cs"/>
          <w:rtl/>
        </w:rPr>
        <w:t xml:space="preserve">תמצא </w:t>
      </w:r>
      <w:r w:rsidR="00F409A2">
        <w:rPr>
          <w:rFonts w:hint="cs"/>
          <w:rtl/>
        </w:rPr>
        <w:t xml:space="preserve">נחמה פורתא. </w:t>
      </w:r>
    </w:p>
    <w:p w:rsidR="003604F5" w:rsidRDefault="003604F5" w:rsidP="003604F5">
      <w:pPr>
        <w:pStyle w:val="Ruller41"/>
        <w:rPr>
          <w:rtl/>
        </w:rPr>
      </w:pPr>
    </w:p>
    <w:p w:rsidR="003604F5" w:rsidRDefault="003604F5" w:rsidP="003604F5">
      <w:pPr>
        <w:pStyle w:val="Ruller41"/>
        <w:rPr>
          <w:rtl/>
        </w:rPr>
      </w:pPr>
      <w:r>
        <w:rPr>
          <w:rtl/>
        </w:rPr>
        <w:tab/>
      </w:r>
      <w:r>
        <w:rPr>
          <w:rFonts w:hint="cs"/>
          <w:rtl/>
        </w:rPr>
        <w:t>בסיכומו של דבר, אציע לחבריי לדחות את הערעור על כל חלקיו.</w:t>
      </w:r>
    </w:p>
    <w:p w:rsidR="0018350C" w:rsidRDefault="0018350C" w:rsidP="003604F5">
      <w:pPr>
        <w:pStyle w:val="Ruller41"/>
        <w:rPr>
          <w:rtl/>
        </w:rPr>
      </w:pPr>
    </w:p>
    <w:p w:rsidR="00A32BEE" w:rsidRDefault="00A32BEE" w:rsidP="003604F5">
      <w:pPr>
        <w:pStyle w:val="Ruller41"/>
        <w:rPr>
          <w:rtl/>
        </w:rPr>
      </w:pPr>
    </w:p>
    <w:p w:rsidR="0018350C" w:rsidRDefault="00A32BEE" w:rsidP="00A32BEE">
      <w:pPr>
        <w:pStyle w:val="Ruller41"/>
        <w:jc w:val="right"/>
        <w:rPr>
          <w:rtl/>
        </w:rPr>
      </w:pPr>
      <w:r>
        <w:rPr>
          <w:rFonts w:hint="cs"/>
          <w:rtl/>
        </w:rPr>
        <w:t>ש ו פ ט</w:t>
      </w:r>
    </w:p>
    <w:p w:rsidR="00A32BEE" w:rsidRDefault="00A32BEE" w:rsidP="00A32BEE">
      <w:pPr>
        <w:pStyle w:val="Ruller41"/>
        <w:jc w:val="right"/>
        <w:rPr>
          <w:rtl/>
        </w:rPr>
      </w:pPr>
    </w:p>
    <w:p w:rsidR="00A32BEE" w:rsidRDefault="00A32BEE" w:rsidP="00A32BEE">
      <w:pPr>
        <w:pStyle w:val="Ruller41"/>
        <w:rPr>
          <w:rFonts w:ascii="Century" w:hAnsi="Century" w:cs="Miriam"/>
          <w:b/>
          <w:spacing w:val="0"/>
          <w:szCs w:val="24"/>
          <w:u w:val="single"/>
          <w:rtl/>
        </w:rPr>
      </w:pPr>
      <w:r>
        <w:rPr>
          <w:rFonts w:ascii="Century" w:hAnsi="Century" w:cs="Miriam"/>
          <w:b/>
          <w:spacing w:val="0"/>
          <w:szCs w:val="24"/>
          <w:u w:val="single"/>
          <w:rtl/>
        </w:rPr>
        <w:t xml:space="preserve">השופט </w:t>
      </w:r>
      <w:r>
        <w:rPr>
          <w:rFonts w:ascii="Century" w:hAnsi="Century" w:cs="Miriam" w:hint="cs"/>
          <w:b/>
          <w:spacing w:val="0"/>
          <w:szCs w:val="24"/>
          <w:u w:val="single"/>
          <w:rtl/>
        </w:rPr>
        <w:t>ח' כבוב</w:t>
      </w:r>
      <w:r>
        <w:rPr>
          <w:rFonts w:ascii="Century" w:hAnsi="Century" w:cs="Miriam"/>
          <w:b/>
          <w:spacing w:val="0"/>
          <w:szCs w:val="24"/>
          <w:u w:val="single"/>
          <w:rtl/>
        </w:rPr>
        <w:t>:</w:t>
      </w:r>
    </w:p>
    <w:p w:rsidR="00830865" w:rsidRDefault="00830865" w:rsidP="00830865">
      <w:pPr>
        <w:pStyle w:val="Ruller41"/>
        <w:spacing w:before="240" w:after="240"/>
        <w:rPr>
          <w:rtl/>
        </w:rPr>
      </w:pPr>
      <w:bookmarkStart w:id="5" w:name="Start_Write"/>
      <w:bookmarkEnd w:id="5"/>
      <w:r>
        <w:rPr>
          <w:rFonts w:hint="cs"/>
          <w:rtl/>
        </w:rPr>
        <w:t>1.</w:t>
      </w:r>
      <w:r>
        <w:rPr>
          <w:rFonts w:hint="cs"/>
          <w:rtl/>
        </w:rPr>
        <w:tab/>
        <w:t xml:space="preserve">קראתי בעיון רב את חוות דעתו המקיפה של חברי, השופט </w:t>
      </w:r>
      <w:r w:rsidRPr="0065565F">
        <w:rPr>
          <w:rFonts w:ascii="Century" w:hAnsi="Century" w:cs="Miriam" w:hint="cs"/>
          <w:b/>
          <w:spacing w:val="0"/>
          <w:szCs w:val="24"/>
          <w:rtl/>
        </w:rPr>
        <w:t>י' אלרון</w:t>
      </w:r>
      <w:r>
        <w:rPr>
          <w:rFonts w:hint="cs"/>
          <w:rtl/>
        </w:rPr>
        <w:t>, ואני מצרף הסכמתי לתוצאה אליה היא מובילה, על נימוקיה.</w:t>
      </w:r>
    </w:p>
    <w:p w:rsidR="00830865" w:rsidRDefault="00830865" w:rsidP="00830865">
      <w:pPr>
        <w:pStyle w:val="Ruller41"/>
        <w:spacing w:before="240" w:after="240"/>
        <w:rPr>
          <w:rtl/>
        </w:rPr>
      </w:pPr>
      <w:r>
        <w:rPr>
          <w:rtl/>
        </w:rPr>
        <w:tab/>
      </w:r>
      <w:r>
        <w:rPr>
          <w:rFonts w:hint="cs"/>
          <w:rtl/>
        </w:rPr>
        <w:t xml:space="preserve">בצד האמור, אבקש להעיר, בקצרה, בנוגע לסוגיה שהועלתה בסעיף 41 לחוות דעתו של חברי, לפיה "ייתכן שבנסיבות המתאימות, המתה של </w:t>
      </w:r>
      <w:r>
        <w:rPr>
          <w:rFonts w:ascii="Century" w:hAnsi="Century" w:cs="Miriam" w:hint="cs"/>
          <w:b/>
          <w:spacing w:val="0"/>
          <w:szCs w:val="24"/>
          <w:rtl/>
        </w:rPr>
        <w:t>אישה הרה</w:t>
      </w:r>
      <w:r>
        <w:rPr>
          <w:rFonts w:ascii="Century" w:hAnsi="Century" w:hint="cs"/>
          <w:rtl/>
        </w:rPr>
        <w:t xml:space="preserve"> יכולה לבוא בשערי הנסיבה המחמירה שעניינה 'אכזריות מיוחדת'</w:t>
      </w:r>
      <w:r>
        <w:rPr>
          <w:rFonts w:hint="cs"/>
          <w:rtl/>
        </w:rPr>
        <w:t xml:space="preserve">"; וזאת מפאת חשיבותה של הסוגיה, ומבלי שנעלם מעיני כי חברי ציין את אשר ציין בנדון </w:t>
      </w:r>
      <w:r>
        <w:rPr>
          <w:rtl/>
        </w:rPr>
        <w:t>–</w:t>
      </w:r>
      <w:r>
        <w:rPr>
          <w:rFonts w:hint="cs"/>
          <w:rtl/>
        </w:rPr>
        <w:t xml:space="preserve"> "מבלי לקבוע מסמרות". </w:t>
      </w:r>
    </w:p>
    <w:p w:rsidR="00830865" w:rsidRDefault="00830865" w:rsidP="00830865">
      <w:pPr>
        <w:pStyle w:val="Ruller41"/>
        <w:spacing w:before="240" w:after="240"/>
        <w:rPr>
          <w:rtl/>
        </w:rPr>
      </w:pPr>
      <w:r>
        <w:rPr>
          <w:rFonts w:hint="cs"/>
          <w:rtl/>
        </w:rPr>
        <w:t>2.</w:t>
      </w:r>
      <w:r>
        <w:rPr>
          <w:rFonts w:hint="cs"/>
          <w:rtl/>
        </w:rPr>
        <w:tab/>
        <w:t xml:space="preserve">על אף שנוטה אני להצטרף לסברת חברי, קרי, כי המתה של אישה הרה יכולה, בנסיבות מיוחדות, לבוא בשערי הנסיבה המחמירה שעניינה 'אכזריות מיוחדת' </w:t>
      </w:r>
      <w:r>
        <w:rPr>
          <w:rtl/>
        </w:rPr>
        <w:t>–</w:t>
      </w:r>
      <w:r>
        <w:rPr>
          <w:rFonts w:hint="cs"/>
          <w:rtl/>
        </w:rPr>
        <w:t xml:space="preserve"> לטעמי ראוי כי סוגיה זו תוכרע במפורש על-ידי המחוקק. זאת, בשים לב לכך, שלדאבון הלב, </w:t>
      </w:r>
      <w:r>
        <w:rPr>
          <w:rFonts w:hint="cs"/>
          <w:rtl/>
        </w:rPr>
        <w:lastRenderedPageBreak/>
        <w:t xml:space="preserve">פוטנציאל הישנות המקרים הרלבנטיים, גבוה </w:t>
      </w:r>
      <w:r>
        <w:rPr>
          <w:rtl/>
        </w:rPr>
        <w:t>–</w:t>
      </w:r>
      <w:r>
        <w:rPr>
          <w:rFonts w:hint="cs"/>
          <w:rtl/>
        </w:rPr>
        <w:t xml:space="preserve"> משאלימות אכזרית, העולה כדי רצח נשים, הפכה לחזון נפרץ במדינתנו. ואבאר.</w:t>
      </w:r>
    </w:p>
    <w:p w:rsidR="00830865" w:rsidRPr="00A0429E" w:rsidRDefault="00830865" w:rsidP="00830865">
      <w:pPr>
        <w:pStyle w:val="Ruller41"/>
        <w:spacing w:before="240" w:after="240"/>
        <w:rPr>
          <w:rtl/>
        </w:rPr>
      </w:pPr>
      <w:r>
        <w:rPr>
          <w:rtl/>
        </w:rPr>
        <w:tab/>
      </w:r>
      <w:r w:rsidR="00D800C9">
        <w:rPr>
          <w:rFonts w:hint="cs"/>
          <w:rtl/>
        </w:rPr>
        <w:t xml:space="preserve">זאת, </w:t>
      </w:r>
      <w:r>
        <w:rPr>
          <w:rFonts w:hint="cs"/>
          <w:rtl/>
        </w:rPr>
        <w:t xml:space="preserve">בשל החשיבות </w:t>
      </w:r>
      <w:r>
        <w:rPr>
          <w:rFonts w:ascii="Century" w:hAnsi="Century" w:hint="cs"/>
          <w:rtl/>
        </w:rPr>
        <w:t xml:space="preserve">המכרעת שיש לעקרון החוקיות בפלילים, כפי שזה בא לידי ביטוי </w:t>
      </w:r>
      <w:r>
        <w:rPr>
          <w:rFonts w:hint="cs"/>
          <w:rtl/>
        </w:rPr>
        <w:t xml:space="preserve">בסעיף 1 לחוק העונשין, התשל"ז-1977, הקובע כי "אין עבירה ואין עונש עליה אלא אם כן נקבעו בחוק או על-פיו", וכן בסעיף 3 לחוק העונשין שאוסר על ענישה למפרע. אף לא למותר להזכיר, כי נשמעה דעה כי לעיקרון זה מעמד חוקתי, בגדרי </w:t>
      </w:r>
      <w:proofErr w:type="spellStart"/>
      <w:r>
        <w:rPr>
          <w:rFonts w:hint="cs"/>
          <w:rtl/>
        </w:rPr>
        <w:t>דנ"פ</w:t>
      </w:r>
      <w:proofErr w:type="spellEnd"/>
      <w:r>
        <w:rPr>
          <w:rFonts w:hint="cs"/>
          <w:rtl/>
        </w:rPr>
        <w:t xml:space="preserve"> 4603/97 </w:t>
      </w:r>
      <w:r w:rsidRPr="00C36B97">
        <w:rPr>
          <w:rFonts w:cs="Miriam" w:hint="cs"/>
          <w:spacing w:val="0"/>
          <w:szCs w:val="24"/>
          <w:rtl/>
        </w:rPr>
        <w:t>משולם נ' מדינת ישראל</w:t>
      </w:r>
      <w:r>
        <w:rPr>
          <w:rFonts w:hint="cs"/>
          <w:rtl/>
        </w:rPr>
        <w:t xml:space="preserve">, פ"ד נא(3) 160, 206 (1998); וראו גם: יהודית קרפ "המשפט הפלילי </w:t>
      </w:r>
      <w:r>
        <w:rPr>
          <w:rtl/>
        </w:rPr>
        <w:t>–</w:t>
      </w:r>
      <w:r>
        <w:rPr>
          <w:rFonts w:hint="cs"/>
          <w:rtl/>
        </w:rPr>
        <w:t xml:space="preserve"> יאנוס של זכויות האדם: קונסטיטוציונליזציה לאור חוק יסוד: כבוד האדם וחירותו" </w:t>
      </w:r>
      <w:r w:rsidRPr="008307C9">
        <w:rPr>
          <w:rFonts w:cs="Miriam" w:hint="cs"/>
          <w:spacing w:val="0"/>
          <w:szCs w:val="24"/>
          <w:rtl/>
        </w:rPr>
        <w:t>הפרקליט</w:t>
      </w:r>
      <w:r w:rsidRPr="008307C9">
        <w:rPr>
          <w:rFonts w:hint="cs"/>
          <w:rtl/>
        </w:rPr>
        <w:t xml:space="preserve"> </w:t>
      </w:r>
      <w:proofErr w:type="spellStart"/>
      <w:r>
        <w:rPr>
          <w:rFonts w:hint="cs"/>
          <w:rtl/>
        </w:rPr>
        <w:t>מב</w:t>
      </w:r>
      <w:proofErr w:type="spellEnd"/>
      <w:r>
        <w:rPr>
          <w:rFonts w:hint="cs"/>
          <w:rtl/>
        </w:rPr>
        <w:t xml:space="preserve"> 64, 98 (1995). כידוע, עקרון החוקיות במובנו הפורמלי מבטא את הדרישה כי יסודות העבירה והעונש הצפוי לעובר עליה, ייקבעו בחוק או על פיו (ש"ז </w:t>
      </w:r>
      <w:proofErr w:type="spellStart"/>
      <w:r>
        <w:rPr>
          <w:rFonts w:hint="cs"/>
          <w:rtl/>
        </w:rPr>
        <w:t>פלר</w:t>
      </w:r>
      <w:proofErr w:type="spellEnd"/>
      <w:r>
        <w:rPr>
          <w:rFonts w:hint="cs"/>
          <w:rtl/>
        </w:rPr>
        <w:t xml:space="preserve"> </w:t>
      </w:r>
      <w:r w:rsidRPr="008E6972">
        <w:rPr>
          <w:rFonts w:cs="Miriam" w:hint="cs"/>
          <w:spacing w:val="0"/>
          <w:szCs w:val="24"/>
          <w:rtl/>
        </w:rPr>
        <w:t>יסודות בדיני עונשין</w:t>
      </w:r>
      <w:r w:rsidRPr="008E6972">
        <w:rPr>
          <w:rFonts w:hint="cs"/>
          <w:rtl/>
        </w:rPr>
        <w:t xml:space="preserve"> </w:t>
      </w:r>
      <w:r w:rsidRPr="00337E91">
        <w:rPr>
          <w:rFonts w:hint="cs"/>
          <w:rtl/>
        </w:rPr>
        <w:t>5-4</w:t>
      </w:r>
      <w:r>
        <w:rPr>
          <w:rFonts w:hint="cs"/>
          <w:rtl/>
        </w:rPr>
        <w:t xml:space="preserve"> (כרך א, 1984)). הלא, כפי שכבר נפסק בגדרי ע"פ 205/73 </w:t>
      </w:r>
      <w:r w:rsidRPr="00462869">
        <w:rPr>
          <w:rFonts w:cs="Miriam" w:hint="cs"/>
          <w:spacing w:val="0"/>
          <w:szCs w:val="24"/>
          <w:rtl/>
        </w:rPr>
        <w:t>רוס נ' מדינת ישראל</w:t>
      </w:r>
      <w:r>
        <w:rPr>
          <w:rFonts w:hint="cs"/>
          <w:rtl/>
        </w:rPr>
        <w:t xml:space="preserve">, פ"ד </w:t>
      </w:r>
      <w:proofErr w:type="spellStart"/>
      <w:r>
        <w:rPr>
          <w:rFonts w:hint="cs"/>
          <w:rtl/>
        </w:rPr>
        <w:t>כז</w:t>
      </w:r>
      <w:proofErr w:type="spellEnd"/>
      <w:r>
        <w:rPr>
          <w:rFonts w:hint="cs"/>
          <w:rtl/>
        </w:rPr>
        <w:t>(2) 365 (1973):</w:t>
      </w:r>
    </w:p>
    <w:p w:rsidR="00830865" w:rsidRPr="00E34B46" w:rsidRDefault="00830865" w:rsidP="00830865">
      <w:pPr>
        <w:pStyle w:val="Ruller5"/>
        <w:rPr>
          <w:rtl/>
        </w:rPr>
      </w:pPr>
      <w:r>
        <w:rPr>
          <w:rFonts w:eastAsia="MS Mincho" w:hint="cs"/>
          <w:rtl/>
        </w:rPr>
        <w:t>"</w:t>
      </w:r>
      <w:r w:rsidRPr="00E34B46">
        <w:rPr>
          <w:rFonts w:eastAsia="MS Mincho"/>
          <w:rtl/>
        </w:rPr>
        <w:t>כלל גדול הוא בדיני העונשין: "אין עונש</w:t>
      </w:r>
      <w:r w:rsidRPr="00E34B46">
        <w:rPr>
          <w:rtl/>
        </w:rPr>
        <w:t>י</w:t>
      </w:r>
      <w:r w:rsidRPr="00E34B46">
        <w:rPr>
          <w:rFonts w:eastAsia="MS Mincho"/>
          <w:rtl/>
        </w:rPr>
        <w:t>ן מן הדין"</w:t>
      </w:r>
      <w:r>
        <w:rPr>
          <w:rFonts w:eastAsia="MS Mincho" w:hint="cs"/>
          <w:rtl/>
        </w:rPr>
        <w:t>...</w:t>
      </w:r>
      <w:r w:rsidRPr="00E34B46">
        <w:rPr>
          <w:rFonts w:eastAsia="MS Mincho"/>
          <w:rtl/>
        </w:rPr>
        <w:t xml:space="preserve"> - לא מקל וחומר, ולא מגזירה שווה, ולא מכל היקש או אנאלוגיה, אלא מן החוק הכתוב והחקוק בלבד. החוק הוא אשר יכול לעשות מעשה פלוני, על מרכיביו המוגדרים, לעבירה פלילית; ומה שלא עשה החוק בלשון ברורה ומפורשת, אין שום פרשנות ואנאלוגיה והגיון יכולים לעשות. דברים מן המושכלות הראשונים הם, ואין צורך להאריך</w:t>
      </w:r>
      <w:r>
        <w:rPr>
          <w:rFonts w:eastAsia="MS Mincho" w:hint="cs"/>
          <w:rtl/>
        </w:rPr>
        <w:t>" (שם, בעמוד 371)</w:t>
      </w:r>
      <w:r w:rsidRPr="00E34B46">
        <w:rPr>
          <w:rFonts w:eastAsia="MS Mincho"/>
          <w:rtl/>
        </w:rPr>
        <w:t>.</w:t>
      </w:r>
    </w:p>
    <w:p w:rsidR="00830865" w:rsidRPr="00E34B46" w:rsidRDefault="00830865" w:rsidP="00830865">
      <w:pPr>
        <w:jc w:val="both"/>
        <w:rPr>
          <w:sz w:val="22"/>
          <w:rtl/>
        </w:rPr>
      </w:pPr>
    </w:p>
    <w:p w:rsidR="00830865" w:rsidRDefault="00830865" w:rsidP="00830865">
      <w:pPr>
        <w:pStyle w:val="Ruller41"/>
        <w:spacing w:before="240" w:after="240"/>
        <w:rPr>
          <w:rtl/>
        </w:rPr>
      </w:pPr>
      <w:r>
        <w:rPr>
          <w:rFonts w:hint="cs"/>
          <w:rtl/>
        </w:rPr>
        <w:t>3.</w:t>
      </w:r>
      <w:r>
        <w:rPr>
          <w:rFonts w:hint="cs"/>
          <w:rtl/>
        </w:rPr>
        <w:tab/>
        <w:t xml:space="preserve">ודוק. לא נעלם מעיני כי אין זה נכון, או מעשי, לדרוש מן המחוקק, עת הוא מבקש להגשים אינטרס או להגן על ערך מסוים, לנקוב בכל אחד ואחד ממגוון המצבים בהם עשוי הערך המוגן ללבוש צורה, או לבוא לידי ביטוי. שהרי, משכך מסתפק המחוקק בקביעתה של נורמה, על דרך ניסוח הוראה כללית, ומותיר לבית המשפט את מלאכת פרשנותה, תוך התאמתה לסיטואציה פלונית או אלמונית. תובנה זו, של דרך פעולת המחוקק, מצדיקה התחקות אחר תכלית החקיקה שחורגת מעבר למובנה הפשוט של לשון החוק (ראו: אהרון ברק </w:t>
      </w:r>
      <w:r w:rsidRPr="00FC13C7">
        <w:rPr>
          <w:rFonts w:cs="Miriam" w:hint="cs"/>
          <w:spacing w:val="0"/>
          <w:szCs w:val="24"/>
          <w:rtl/>
        </w:rPr>
        <w:t>שיקול דעת שיפוטי</w:t>
      </w:r>
      <w:r w:rsidRPr="00FC13C7">
        <w:rPr>
          <w:rFonts w:hint="cs"/>
          <w:rtl/>
        </w:rPr>
        <w:t xml:space="preserve"> </w:t>
      </w:r>
      <w:r>
        <w:rPr>
          <w:rFonts w:hint="cs"/>
          <w:rtl/>
        </w:rPr>
        <w:t xml:space="preserve">71-58 (1987); אהרון ברק </w:t>
      </w:r>
      <w:r w:rsidRPr="007E62D9">
        <w:rPr>
          <w:rFonts w:cs="Miriam" w:hint="cs"/>
          <w:spacing w:val="0"/>
          <w:szCs w:val="24"/>
          <w:rtl/>
        </w:rPr>
        <w:t xml:space="preserve">פרשנות תכליתית במשפט </w:t>
      </w:r>
      <w:r>
        <w:rPr>
          <w:rFonts w:hint="cs"/>
          <w:rtl/>
        </w:rPr>
        <w:t>359-273 (2003)).</w:t>
      </w:r>
    </w:p>
    <w:p w:rsidR="00830865" w:rsidRDefault="00830865" w:rsidP="00830865">
      <w:pPr>
        <w:pStyle w:val="Ruller41"/>
        <w:spacing w:before="240" w:after="240"/>
        <w:rPr>
          <w:rtl/>
        </w:rPr>
      </w:pPr>
      <w:r>
        <w:rPr>
          <w:rtl/>
        </w:rPr>
        <w:tab/>
      </w:r>
      <w:r>
        <w:rPr>
          <w:rFonts w:hint="cs"/>
          <w:rtl/>
        </w:rPr>
        <w:t xml:space="preserve">ברם, עת קראתי את דבריו הנכוחים של חברי, תהיתי האם נכון הדבר, מקום בו מדובר בנסיבה אשר צובעת את המעשה כדי רצח בנסיבות מחמירות, על כל המשתמע מכך, כי ההיגיון, או שמא </w:t>
      </w:r>
      <w:r>
        <w:rPr>
          <w:rtl/>
        </w:rPr>
        <w:t xml:space="preserve">המצפון </w:t>
      </w:r>
      <w:r>
        <w:rPr>
          <w:rFonts w:hint="cs"/>
          <w:rtl/>
        </w:rPr>
        <w:t xml:space="preserve">או </w:t>
      </w:r>
      <w:r>
        <w:rPr>
          <w:rtl/>
        </w:rPr>
        <w:t>הרגש</w:t>
      </w:r>
      <w:r>
        <w:rPr>
          <w:rFonts w:hint="cs"/>
          <w:rtl/>
        </w:rPr>
        <w:t>, הם אשר</w:t>
      </w:r>
      <w:r>
        <w:rPr>
          <w:rtl/>
        </w:rPr>
        <w:t xml:space="preserve"> יגדירו</w:t>
      </w:r>
      <w:r>
        <w:rPr>
          <w:rFonts w:hint="cs"/>
          <w:rtl/>
        </w:rPr>
        <w:t>,</w:t>
      </w:r>
      <w:r>
        <w:rPr>
          <w:rtl/>
        </w:rPr>
        <w:t xml:space="preserve"> לאחר המעשה</w:t>
      </w:r>
      <w:r>
        <w:rPr>
          <w:rFonts w:hint="cs"/>
          <w:rtl/>
        </w:rPr>
        <w:t>,</w:t>
      </w:r>
      <w:r>
        <w:rPr>
          <w:rtl/>
        </w:rPr>
        <w:t xml:space="preserve"> את אופיו הפלילי</w:t>
      </w:r>
      <w:r>
        <w:rPr>
          <w:rFonts w:hint="cs"/>
          <w:rtl/>
        </w:rPr>
        <w:t>? לאחר שהפכתי בדברים, חוששני כי הדבר</w:t>
      </w:r>
      <w:r>
        <w:rPr>
          <w:rtl/>
        </w:rPr>
        <w:t xml:space="preserve"> אינו מתיישב</w:t>
      </w:r>
      <w:r>
        <w:rPr>
          <w:rFonts w:hint="cs"/>
          <w:rtl/>
        </w:rPr>
        <w:t>, בסוגיה דנן,</w:t>
      </w:r>
      <w:r>
        <w:rPr>
          <w:rtl/>
        </w:rPr>
        <w:t xml:space="preserve"> עם הכלל ש"אין עונשין אלא אם כן </w:t>
      </w:r>
      <w:proofErr w:type="spellStart"/>
      <w:r>
        <w:rPr>
          <w:rtl/>
        </w:rPr>
        <w:t>מזהירין</w:t>
      </w:r>
      <w:proofErr w:type="spellEnd"/>
      <w:r>
        <w:rPr>
          <w:rtl/>
        </w:rPr>
        <w:t>" (סנהדרין, נו, ב</w:t>
      </w:r>
      <w:r>
        <w:rPr>
          <w:rFonts w:hint="cs"/>
          <w:rtl/>
        </w:rPr>
        <w:t xml:space="preserve">); שמצא ביטוי בשיטתנו המשפטית בכלל המוכר כעקרון החוקיות. </w:t>
      </w:r>
    </w:p>
    <w:p w:rsidR="00830865" w:rsidRDefault="00830865" w:rsidP="00830865">
      <w:pPr>
        <w:pStyle w:val="Ruller41"/>
        <w:spacing w:before="240" w:after="240"/>
        <w:rPr>
          <w:rtl/>
        </w:rPr>
      </w:pPr>
      <w:r>
        <w:rPr>
          <w:rFonts w:hint="cs"/>
          <w:rtl/>
        </w:rPr>
        <w:lastRenderedPageBreak/>
        <w:t>4.</w:t>
      </w:r>
      <w:r>
        <w:rPr>
          <w:rFonts w:hint="cs"/>
          <w:rtl/>
        </w:rPr>
        <w:tab/>
        <w:t xml:space="preserve">לא אמרתי דברים אלה אלא כחומר למחשבה. שכן, משחברי לא ראה לקבוע מסמרות בנדון, כך אעשה גם אני, ואותיר את הדברים </w:t>
      </w:r>
      <w:r w:rsidRPr="00904C5C">
        <w:rPr>
          <w:rtl/>
        </w:rPr>
        <w:t>לְעֵת</w:t>
      </w:r>
      <w:r>
        <w:rPr>
          <w:rFonts w:hint="cs"/>
          <w:rtl/>
        </w:rPr>
        <w:t xml:space="preserve"> </w:t>
      </w:r>
      <w:proofErr w:type="spellStart"/>
      <w:r>
        <w:rPr>
          <w:rFonts w:hint="cs"/>
          <w:rtl/>
        </w:rPr>
        <w:t>מצוא</w:t>
      </w:r>
      <w:proofErr w:type="spellEnd"/>
      <w:r>
        <w:rPr>
          <w:rFonts w:hint="cs"/>
          <w:rtl/>
        </w:rPr>
        <w:t>.</w:t>
      </w:r>
    </w:p>
    <w:p w:rsidR="00830865" w:rsidRDefault="00830865" w:rsidP="00830865">
      <w:pPr>
        <w:pStyle w:val="Ruller41"/>
        <w:spacing w:before="240" w:after="240"/>
        <w:rPr>
          <w:rtl/>
        </w:rPr>
      </w:pPr>
      <w:r>
        <w:rPr>
          <w:rFonts w:hint="cs"/>
          <w:rtl/>
        </w:rPr>
        <w:t xml:space="preserve"> </w:t>
      </w:r>
    </w:p>
    <w:p w:rsidR="00A32BEE" w:rsidRDefault="00A32BEE" w:rsidP="00A32BEE">
      <w:pPr>
        <w:pStyle w:val="Ruller41"/>
        <w:jc w:val="right"/>
        <w:rPr>
          <w:rtl/>
        </w:rPr>
      </w:pPr>
    </w:p>
    <w:p w:rsidR="00A32BEE" w:rsidRDefault="00A32BEE" w:rsidP="00A32BEE">
      <w:pPr>
        <w:pStyle w:val="Ruller41"/>
        <w:jc w:val="right"/>
        <w:rPr>
          <w:rtl/>
        </w:rPr>
      </w:pPr>
      <w:r>
        <w:rPr>
          <w:rFonts w:hint="cs"/>
          <w:rtl/>
        </w:rPr>
        <w:t>ש ו פ ט</w:t>
      </w:r>
    </w:p>
    <w:p w:rsidR="00A32BEE" w:rsidRDefault="00A32BEE" w:rsidP="00A32BEE">
      <w:pPr>
        <w:pStyle w:val="Ruller41"/>
        <w:jc w:val="right"/>
        <w:rPr>
          <w:rtl/>
        </w:rPr>
      </w:pPr>
    </w:p>
    <w:p w:rsidR="0018350C" w:rsidRDefault="0018350C" w:rsidP="0018350C">
      <w:pPr>
        <w:pStyle w:val="Ruller41"/>
        <w:rPr>
          <w:rtl/>
        </w:rPr>
      </w:pPr>
    </w:p>
    <w:p w:rsidR="0018350C" w:rsidRDefault="0018350C" w:rsidP="0018350C">
      <w:pPr>
        <w:pStyle w:val="Ruller41"/>
        <w:rPr>
          <w:rFonts w:ascii="Century" w:hAnsi="Century" w:cs="Miriam"/>
          <w:b/>
          <w:spacing w:val="0"/>
          <w:szCs w:val="24"/>
          <w:u w:val="single"/>
          <w:rtl/>
        </w:rPr>
      </w:pPr>
      <w:r>
        <w:rPr>
          <w:rFonts w:ascii="Century" w:hAnsi="Century" w:cs="Miriam"/>
          <w:b/>
          <w:spacing w:val="0"/>
          <w:szCs w:val="24"/>
          <w:u w:val="single"/>
          <w:rtl/>
        </w:rPr>
        <w:t>השופט א' שטיין</w:t>
      </w:r>
      <w:r w:rsidRPr="0048572D">
        <w:rPr>
          <w:rFonts w:ascii="Century" w:hAnsi="Century" w:cs="Miriam"/>
          <w:b/>
          <w:spacing w:val="0"/>
          <w:szCs w:val="24"/>
          <w:rtl/>
        </w:rPr>
        <w:t>:</w:t>
      </w:r>
    </w:p>
    <w:p w:rsidR="0018350C" w:rsidRDefault="0018350C" w:rsidP="0018350C">
      <w:pPr>
        <w:pStyle w:val="Ruller41"/>
        <w:rPr>
          <w:rFonts w:ascii="Century" w:hAnsi="Century" w:cs="Miriam"/>
          <w:b/>
          <w:spacing w:val="0"/>
          <w:szCs w:val="24"/>
          <w:rtl/>
        </w:rPr>
      </w:pPr>
    </w:p>
    <w:p w:rsidR="0018350C" w:rsidRDefault="0018350C" w:rsidP="0018350C">
      <w:pPr>
        <w:pStyle w:val="Ruller4"/>
        <w:numPr>
          <w:ilvl w:val="0"/>
          <w:numId w:val="13"/>
        </w:numPr>
        <w:textAlignment w:val="auto"/>
        <w:rPr>
          <w:rtl/>
        </w:rPr>
      </w:pPr>
      <w:r>
        <w:rPr>
          <w:rtl/>
        </w:rPr>
        <w:t xml:space="preserve">פסק דינו המקיף של חברי, השופט </w:t>
      </w:r>
      <w:r>
        <w:rPr>
          <w:rFonts w:ascii="Century" w:hAnsi="Century" w:cs="Miriam"/>
          <w:b/>
          <w:spacing w:val="0"/>
          <w:sz w:val="22"/>
          <w:szCs w:val="24"/>
          <w:rtl/>
        </w:rPr>
        <w:t>י' אלרון</w:t>
      </w:r>
      <w:r>
        <w:rPr>
          <w:rtl/>
        </w:rPr>
        <w:t xml:space="preserve">, מקובל עלי במלואו, הן מבחינת התוצאה אליה הגיע חברי, והן מבחינת נימוקיו המשכנעים. </w:t>
      </w:r>
    </w:p>
    <w:p w:rsidR="0018350C" w:rsidRDefault="0018350C" w:rsidP="0018350C">
      <w:pPr>
        <w:pStyle w:val="Ruller4"/>
        <w:numPr>
          <w:ilvl w:val="0"/>
          <w:numId w:val="0"/>
        </w:numPr>
      </w:pPr>
    </w:p>
    <w:p w:rsidR="0018350C" w:rsidRDefault="0018350C" w:rsidP="0018350C">
      <w:pPr>
        <w:pStyle w:val="Ruller4"/>
        <w:numPr>
          <w:ilvl w:val="0"/>
          <w:numId w:val="13"/>
        </w:numPr>
        <w:textAlignment w:val="auto"/>
      </w:pPr>
      <w:r>
        <w:rPr>
          <w:rtl/>
        </w:rPr>
        <w:t xml:space="preserve">באשר לשאלה המשפטית "האם רצח בנסיבות מחמירות אשר מתבצע 'באכזריות מיוחדת', כמשמעה בסעיף 301א(א)(7) לחוק העונשין, התשל"ז-1977 (להלן: </w:t>
      </w:r>
      <w:r>
        <w:rPr>
          <w:rFonts w:ascii="Century" w:hAnsi="Century" w:cs="Miriam"/>
          <w:b/>
          <w:spacing w:val="0"/>
          <w:sz w:val="22"/>
          <w:szCs w:val="24"/>
          <w:rtl/>
        </w:rPr>
        <w:t>חוק העונשין</w:t>
      </w:r>
      <w:r>
        <w:rPr>
          <w:rtl/>
        </w:rPr>
        <w:t xml:space="preserve">), כולל בתוכו רצח של אישה הרה?" – שאלה זו עלתה לדיון אגב אורחא. מטעם זה, סבורני, כפי שסבורים חבריי, השופטים </w:t>
      </w:r>
      <w:r>
        <w:rPr>
          <w:rFonts w:ascii="Century" w:hAnsi="Century" w:cs="Miriam"/>
          <w:b/>
          <w:spacing w:val="0"/>
          <w:sz w:val="22"/>
          <w:szCs w:val="24"/>
          <w:rtl/>
        </w:rPr>
        <w:t>י' אלרון</w:t>
      </w:r>
      <w:r>
        <w:rPr>
          <w:rtl/>
        </w:rPr>
        <w:t xml:space="preserve"> ו</w:t>
      </w:r>
      <w:r>
        <w:rPr>
          <w:rFonts w:ascii="Century" w:hAnsi="Century" w:cs="Miriam"/>
          <w:b/>
          <w:spacing w:val="0"/>
          <w:sz w:val="22"/>
          <w:szCs w:val="24"/>
          <w:rtl/>
        </w:rPr>
        <w:t>ח' כבוב</w:t>
      </w:r>
      <w:r>
        <w:rPr>
          <w:rtl/>
        </w:rPr>
        <w:t xml:space="preserve">, כי לא יהא זה ראוי לקבוע ביחס אליה מסמרות כאן ועכשיו. אולם, מאחר שחבריי התייחסו לשאלה זו, אתייחס אליה גם אני, ולו בקצרה. </w:t>
      </w:r>
    </w:p>
    <w:p w:rsidR="0018350C" w:rsidRDefault="0018350C" w:rsidP="0018350C">
      <w:pPr>
        <w:pStyle w:val="Ruller4"/>
        <w:numPr>
          <w:ilvl w:val="0"/>
          <w:numId w:val="0"/>
        </w:numPr>
      </w:pPr>
    </w:p>
    <w:p w:rsidR="0018350C" w:rsidRDefault="0018350C" w:rsidP="0018350C">
      <w:pPr>
        <w:pStyle w:val="Ruller4"/>
        <w:numPr>
          <w:ilvl w:val="0"/>
          <w:numId w:val="13"/>
        </w:numPr>
        <w:textAlignment w:val="auto"/>
      </w:pPr>
      <w:r>
        <w:rPr>
          <w:rtl/>
        </w:rPr>
        <w:t xml:space="preserve">דעתי בשאלה זו היא כדעתו של חברי, השופט </w:t>
      </w:r>
      <w:r>
        <w:rPr>
          <w:rFonts w:ascii="Century" w:hAnsi="Century" w:cs="Miriam"/>
          <w:b/>
          <w:spacing w:val="0"/>
          <w:sz w:val="22"/>
          <w:szCs w:val="24"/>
          <w:rtl/>
        </w:rPr>
        <w:t>אלרון</w:t>
      </w:r>
      <w:r>
        <w:rPr>
          <w:rtl/>
        </w:rPr>
        <w:t xml:space="preserve"> – זאת, כל אימת שמדובר ברצח של אישה הרה אשר נועד, בין היתר, למנוע את הולדת העובר. לטעמי, רצח כזה הוא בגדר "רצח בנסיבות מחמירות" מאחר שיש בו "אכזריות מיוחדת". חברי, השופט </w:t>
      </w:r>
      <w:r>
        <w:rPr>
          <w:rFonts w:ascii="Century" w:hAnsi="Century" w:cs="Miriam"/>
          <w:b/>
          <w:spacing w:val="0"/>
          <w:sz w:val="22"/>
          <w:szCs w:val="24"/>
          <w:rtl/>
        </w:rPr>
        <w:t>כבוב</w:t>
      </w:r>
      <w:r>
        <w:rPr>
          <w:rtl/>
        </w:rPr>
        <w:t xml:space="preserve">, רואה בפרשנות זו של הביטוי "באכזריות מיוחדת" גלישה לתחומו של המחוקק וכן סכנה של ענישה למפרע ופגיעה אפשרית בעיקרון החוקיות, אשר דורש כי איסורים פליליים יוגדרו באמצעות מילים ברורות ומפורשות. דעתי בעניין זה שונה. עקרונות הדין הפלילי אשר הודגשו על ידי השופט </w:t>
      </w:r>
      <w:r>
        <w:rPr>
          <w:rFonts w:ascii="Century" w:hAnsi="Century" w:cs="Miriam"/>
          <w:b/>
          <w:spacing w:val="0"/>
          <w:sz w:val="22"/>
          <w:szCs w:val="24"/>
          <w:rtl/>
        </w:rPr>
        <w:t>כבוב</w:t>
      </w:r>
      <w:r>
        <w:rPr>
          <w:rtl/>
        </w:rPr>
        <w:t xml:space="preserve"> מכוונים את חציהם נגד איסורים פליליים עמומים אשר פתוחים למספר רב של פירושים סבירים, כדוגמת האיסור על "היזק לציבור" שפס מן העולם. זאת, בשונה משימוש המחוקק במילים כלליות – שכן, "כללי" ו"עמום" הם שני דברים שונים. כפי שהזדמן לי להעיר ביחס לעבירה האמריקנית של הפרת אמונים, אשר מוגדרת כ-</w:t>
      </w:r>
      <w:r>
        <w:t>"</w:t>
      </w:r>
      <w:r>
        <w:rPr>
          <w:rFonts w:asciiTheme="majorBidi" w:hAnsiTheme="majorBidi" w:cstheme="majorBidi"/>
        </w:rPr>
        <w:t>honest services fraud</w:t>
      </w:r>
      <w:r>
        <w:t>"</w:t>
      </w:r>
      <w:r>
        <w:rPr>
          <w:rtl/>
        </w:rPr>
        <w:t xml:space="preserve"> </w:t>
      </w:r>
      <w:r>
        <w:rPr>
          <w:rFonts w:hint="cs"/>
          <w:rtl/>
        </w:rPr>
        <w:t>–</w:t>
      </w:r>
    </w:p>
    <w:p w:rsidR="0018350C" w:rsidRDefault="0018350C" w:rsidP="0018350C">
      <w:pPr>
        <w:pStyle w:val="Ruller41"/>
        <w:rPr>
          <w:rtl/>
        </w:rPr>
      </w:pPr>
    </w:p>
    <w:p w:rsidR="0018350C" w:rsidRDefault="0018350C" w:rsidP="0018350C">
      <w:pPr>
        <w:pStyle w:val="Ruller5"/>
        <w:bidi w:val="0"/>
        <w:rPr>
          <w:rFonts w:asciiTheme="majorBidi" w:hAnsiTheme="majorBidi" w:cstheme="majorBidi"/>
          <w:sz w:val="24"/>
          <w:szCs w:val="24"/>
          <w:rtl/>
        </w:rPr>
      </w:pPr>
      <w:r>
        <w:rPr>
          <w:rFonts w:asciiTheme="majorBidi" w:hAnsiTheme="majorBidi" w:cstheme="majorBidi"/>
          <w:sz w:val="24"/>
          <w:szCs w:val="24"/>
        </w:rPr>
        <w:t xml:space="preserve">"The honest-services fraud offense is, indeed, very general. But being general is different from being </w:t>
      </w:r>
      <w:r>
        <w:rPr>
          <w:rFonts w:asciiTheme="majorBidi" w:hAnsiTheme="majorBidi" w:cstheme="majorBidi"/>
          <w:sz w:val="24"/>
          <w:szCs w:val="24"/>
        </w:rPr>
        <w:lastRenderedPageBreak/>
        <w:t>vague. There is no constitutional bar against broad criminal prohibitions, as opposed to prohibitions that have multiple meanings. Nor should there be such a bar: Oftentimes, broad criminal prohibitions are the best way to fend off crime".</w:t>
      </w:r>
    </w:p>
    <w:p w:rsidR="0018350C" w:rsidRDefault="0018350C" w:rsidP="0018350C">
      <w:pPr>
        <w:pStyle w:val="Ruller5"/>
        <w:bidi w:val="0"/>
        <w:rPr>
          <w:rFonts w:asciiTheme="majorBidi" w:hAnsiTheme="majorBidi" w:cstheme="majorBidi"/>
          <w:sz w:val="24"/>
          <w:szCs w:val="24"/>
        </w:rPr>
      </w:pPr>
    </w:p>
    <w:p w:rsidR="0018350C" w:rsidRDefault="0018350C" w:rsidP="0018350C">
      <w:pPr>
        <w:pStyle w:val="Ruller5"/>
        <w:bidi w:val="0"/>
        <w:rPr>
          <w:rFonts w:ascii="Century" w:hAnsi="Century"/>
        </w:rPr>
      </w:pPr>
      <w:r>
        <w:rPr>
          <w:rFonts w:asciiTheme="majorBidi" w:hAnsiTheme="majorBidi" w:cstheme="majorBidi"/>
          <w:sz w:val="24"/>
          <w:szCs w:val="24"/>
        </w:rPr>
        <w:t xml:space="preserve">Alex Stein, </w:t>
      </w:r>
      <w:r>
        <w:rPr>
          <w:rFonts w:asciiTheme="majorBidi" w:hAnsiTheme="majorBidi" w:cstheme="majorBidi"/>
          <w:i/>
          <w:iCs/>
          <w:sz w:val="24"/>
          <w:szCs w:val="24"/>
        </w:rPr>
        <w:t>Corrupt Intentions: Bribery, Unlawful Gratuity, and Honest-Services Fraud</w:t>
      </w:r>
      <w:r>
        <w:rPr>
          <w:rFonts w:asciiTheme="majorBidi" w:hAnsiTheme="majorBidi" w:cstheme="majorBidi"/>
          <w:sz w:val="24"/>
          <w:szCs w:val="24"/>
        </w:rPr>
        <w:t xml:space="preserve">, 75 </w:t>
      </w:r>
      <w:r>
        <w:rPr>
          <w:rFonts w:asciiTheme="majorBidi" w:hAnsiTheme="majorBidi" w:cstheme="majorBidi"/>
          <w:smallCaps/>
          <w:sz w:val="24"/>
          <w:szCs w:val="24"/>
        </w:rPr>
        <w:t>Law &amp; Contemporary Problems</w:t>
      </w:r>
      <w:r>
        <w:rPr>
          <w:rFonts w:asciiTheme="majorBidi" w:hAnsiTheme="majorBidi" w:cstheme="majorBidi"/>
          <w:sz w:val="24"/>
          <w:szCs w:val="24"/>
        </w:rPr>
        <w:t xml:space="preserve"> 61, 80 (2012)</w:t>
      </w:r>
      <w:r>
        <w:rPr>
          <w:rFonts w:ascii="Century" w:hAnsi="Century"/>
        </w:rPr>
        <w:t xml:space="preserve"> </w:t>
      </w:r>
      <w:r>
        <w:rPr>
          <w:rFonts w:ascii="Century" w:hAnsi="Century"/>
          <w:rtl/>
        </w:rPr>
        <w:t xml:space="preserve">(להלן: </w:t>
      </w:r>
      <w:r>
        <w:rPr>
          <w:rFonts w:ascii="Century" w:hAnsi="Century" w:cs="Miriam"/>
          <w:b/>
          <w:spacing w:val="0"/>
          <w:szCs w:val="24"/>
          <w:rtl/>
        </w:rPr>
        <w:t>שטיין</w:t>
      </w:r>
      <w:r>
        <w:rPr>
          <w:rFonts w:ascii="Century" w:hAnsi="Century"/>
          <w:rtl/>
        </w:rPr>
        <w:t>).</w:t>
      </w:r>
    </w:p>
    <w:p w:rsidR="0018350C" w:rsidRDefault="0018350C" w:rsidP="0018350C">
      <w:pPr>
        <w:pStyle w:val="Ruller5"/>
        <w:bidi w:val="0"/>
        <w:rPr>
          <w:rFonts w:asciiTheme="majorBidi" w:hAnsiTheme="majorBidi" w:cstheme="majorBidi"/>
          <w:sz w:val="24"/>
          <w:szCs w:val="24"/>
        </w:rPr>
      </w:pPr>
    </w:p>
    <w:p w:rsidR="0018350C" w:rsidRDefault="0018350C" w:rsidP="0018350C">
      <w:pPr>
        <w:pStyle w:val="Ruller4"/>
        <w:numPr>
          <w:ilvl w:val="0"/>
          <w:numId w:val="13"/>
        </w:numPr>
        <w:textAlignment w:val="auto"/>
      </w:pPr>
      <w:r>
        <w:rPr>
          <w:rtl/>
        </w:rPr>
        <w:t xml:space="preserve">בהינתן העובדה שכל רצח הוא מעשה אכזרי, ברי הוא, לטעמי, כי מעשה רצח מתבצע "באכזריות מיוחדת" כאשר אכזריותו עולה בבירור על אכזריותו של רצח ככזה. לפיכך, אינני רואה עמימות – בוודאי לא עמימות שעולה כדי בעיה חוקתית – בביטוי הכללי "באכזריות מיוחדת" (ראו והשוו: מרדכי </w:t>
      </w:r>
      <w:proofErr w:type="spellStart"/>
      <w:r>
        <w:rPr>
          <w:rtl/>
        </w:rPr>
        <w:t>קרמניצר</w:t>
      </w:r>
      <w:proofErr w:type="spellEnd"/>
      <w:r>
        <w:rPr>
          <w:rtl/>
        </w:rPr>
        <w:t xml:space="preserve"> וחאלד </w:t>
      </w:r>
      <w:proofErr w:type="spellStart"/>
      <w:r>
        <w:rPr>
          <w:rtl/>
        </w:rPr>
        <w:t>גנאים</w:t>
      </w:r>
      <w:proofErr w:type="spellEnd"/>
      <w:r>
        <w:rPr>
          <w:rtl/>
        </w:rPr>
        <w:t xml:space="preserve"> </w:t>
      </w:r>
      <w:r>
        <w:rPr>
          <w:rFonts w:ascii="Century" w:hAnsi="Century" w:cs="Miriam"/>
          <w:b/>
          <w:spacing w:val="0"/>
          <w:sz w:val="22"/>
          <w:szCs w:val="24"/>
          <w:rtl/>
        </w:rPr>
        <w:t>הרפורמה בעבירות ההמתה (2019) – לאור עקרונות היסוד של המשפט ומחקר היסטורי והשוואתי</w:t>
      </w:r>
      <w:r>
        <w:rPr>
          <w:rtl/>
        </w:rPr>
        <w:t xml:space="preserve"> 320-318, 444 (2020)).  לטעמי, פשיטא הוא, כי רצח של אישה הרה, אשר מונע על ידי הרצון להמיתה וכן למנוע את הולדת עוברהּ, הוא מעשה שאכזריותו עולה על רציחת אישה שאינה נושאת עובר ברחמה, אשר מתבצעת בנסיבות זהות או דומות.  </w:t>
      </w:r>
    </w:p>
    <w:p w:rsidR="0018350C" w:rsidRDefault="0018350C" w:rsidP="0018350C">
      <w:pPr>
        <w:pStyle w:val="Ruller4"/>
        <w:numPr>
          <w:ilvl w:val="0"/>
          <w:numId w:val="0"/>
        </w:numPr>
      </w:pPr>
    </w:p>
    <w:p w:rsidR="0018350C" w:rsidRDefault="0018350C" w:rsidP="0018350C">
      <w:pPr>
        <w:pStyle w:val="Ruller4"/>
        <w:numPr>
          <w:ilvl w:val="0"/>
          <w:numId w:val="13"/>
        </w:numPr>
        <w:textAlignment w:val="auto"/>
      </w:pPr>
      <w:r>
        <w:rPr>
          <w:rtl/>
        </w:rPr>
        <w:t xml:space="preserve">אציין, כי בגדרי המשפט החוקתי האמריקני – שגם הוא, כידוע, אוסר על עמימות בהגדרותיהם של איסורים פליליים (ראו: </w:t>
      </w:r>
      <w:r>
        <w:rPr>
          <w:rFonts w:ascii="Century" w:hAnsi="Century" w:cs="Miriam"/>
          <w:b/>
          <w:spacing w:val="0"/>
          <w:sz w:val="22"/>
          <w:szCs w:val="24"/>
          <w:rtl/>
        </w:rPr>
        <w:t>שטיין</w:t>
      </w:r>
      <w:r>
        <w:rPr>
          <w:rtl/>
        </w:rPr>
        <w:t xml:space="preserve">, בעמ' 80-78) – עלתה שאלה דומה: האם "רצח בנסיבות מחמירות", אשר מתבצע, בין היתר, כאשר הרוצח מסכן ביודעין את חייהם של </w:t>
      </w:r>
      <w:r>
        <w:rPr>
          <w:rFonts w:ascii="Century" w:hAnsi="Century" w:cs="Miriam"/>
          <w:b/>
          <w:spacing w:val="0"/>
          <w:sz w:val="22"/>
          <w:szCs w:val="24"/>
          <w:rtl/>
        </w:rPr>
        <w:t>שני אנשים</w:t>
      </w:r>
      <w:r>
        <w:rPr>
          <w:rtl/>
        </w:rPr>
        <w:t xml:space="preserve"> או יותר, מכיל בתוכו רצח של אישה הרה? בית המשפט העליון של מדינת לואיזיאנה השיב לשאלה זו בחיוב, בקבעו כי רצח של אישה הרה כמוהו כהמתת שני אנשים לעניינן של "נסיבות מחמירות". פרשנות זו נתקבלה למרות שמדובר בעבירה שניתן היה לגזור בגינה עונש מוות; ואלו הם דבריו של בית המשפט:</w:t>
      </w:r>
    </w:p>
    <w:p w:rsidR="0018350C" w:rsidRDefault="0018350C" w:rsidP="0018350C">
      <w:pPr>
        <w:pStyle w:val="Ruller4"/>
        <w:numPr>
          <w:ilvl w:val="0"/>
          <w:numId w:val="0"/>
        </w:numPr>
        <w:bidi w:val="0"/>
        <w:rPr>
          <w:rtl/>
        </w:rPr>
      </w:pPr>
    </w:p>
    <w:p w:rsidR="0018350C" w:rsidRDefault="0018350C" w:rsidP="0018350C">
      <w:pPr>
        <w:pStyle w:val="Ruller5"/>
        <w:bidi w:val="0"/>
        <w:rPr>
          <w:rFonts w:asciiTheme="majorBidi" w:hAnsiTheme="majorBidi" w:cstheme="majorBidi"/>
          <w:sz w:val="24"/>
          <w:szCs w:val="32"/>
        </w:rPr>
      </w:pPr>
      <w:r>
        <w:rPr>
          <w:rFonts w:asciiTheme="majorBidi" w:hAnsiTheme="majorBidi" w:cstheme="majorBidi"/>
          <w:sz w:val="24"/>
          <w:szCs w:val="32"/>
        </w:rPr>
        <w:t>"We have found no constitutional impediment to including offenders who intentionally kill women they know are pregnant in that narrow category.</w:t>
      </w:r>
      <w:bookmarkStart w:id="6" w:name="co_fnRef_B016152036994247_ID0EWHAK_1"/>
      <w:bookmarkEnd w:id="6"/>
      <w:r>
        <w:rPr>
          <w:rFonts w:asciiTheme="majorBidi" w:hAnsiTheme="majorBidi" w:cstheme="majorBidi"/>
          <w:sz w:val="24"/>
          <w:szCs w:val="32"/>
        </w:rPr>
        <w:t xml:space="preserve"> In fact, of the 32 states that at present authorize capital punishment, seven provide that the intentional killing of a pregnant woman is an aggravating factor that may justify a death sentence. […] Defendant contends the statutory language is not sufficiently clear to give him fair warning that he might face a charge of first degree murder for killing a pregnant woman. The Fair Warning Doctrine, however, demands no more than a reasonable degree of certainty". </w:t>
      </w:r>
    </w:p>
    <w:p w:rsidR="0018350C" w:rsidRDefault="0018350C" w:rsidP="0018350C">
      <w:pPr>
        <w:pStyle w:val="Ruller5"/>
        <w:bidi w:val="0"/>
        <w:rPr>
          <w:rFonts w:asciiTheme="majorBidi" w:hAnsiTheme="majorBidi" w:cstheme="majorBidi"/>
          <w:sz w:val="24"/>
          <w:szCs w:val="32"/>
        </w:rPr>
      </w:pPr>
    </w:p>
    <w:p w:rsidR="0018350C" w:rsidRDefault="0018350C" w:rsidP="0018350C">
      <w:pPr>
        <w:pStyle w:val="Ruller5"/>
        <w:bidi w:val="0"/>
      </w:pPr>
      <w:r>
        <w:rPr>
          <w:rFonts w:asciiTheme="majorBidi" w:hAnsiTheme="majorBidi" w:cstheme="majorBidi"/>
          <w:sz w:val="24"/>
          <w:szCs w:val="32"/>
        </w:rPr>
        <w:lastRenderedPageBreak/>
        <w:t>State v. Tucker, 181 So.3d 590, 604, 606 (La. 2015).</w:t>
      </w:r>
    </w:p>
    <w:p w:rsidR="0018350C" w:rsidRDefault="0018350C" w:rsidP="0018350C">
      <w:pPr>
        <w:pStyle w:val="Ruller4"/>
        <w:numPr>
          <w:ilvl w:val="0"/>
          <w:numId w:val="0"/>
        </w:numPr>
      </w:pPr>
    </w:p>
    <w:p w:rsidR="0018350C" w:rsidRDefault="0018350C" w:rsidP="0018350C">
      <w:pPr>
        <w:pStyle w:val="Ruller4"/>
        <w:numPr>
          <w:ilvl w:val="0"/>
          <w:numId w:val="13"/>
        </w:numPr>
        <w:textAlignment w:val="auto"/>
        <w:rPr>
          <w:rtl/>
        </w:rPr>
      </w:pPr>
      <w:r>
        <w:rPr>
          <w:rtl/>
        </w:rPr>
        <w:t>בקבעו כך, בית המשפט הסתמך על דבריו הנכוחים של בית המשפט העליון של ארצות-הברית:</w:t>
      </w:r>
    </w:p>
    <w:p w:rsidR="0048572D" w:rsidRPr="0048572D" w:rsidRDefault="0048572D" w:rsidP="0048572D">
      <w:pPr>
        <w:pStyle w:val="Ruller41"/>
      </w:pPr>
    </w:p>
    <w:p w:rsidR="0018350C" w:rsidRDefault="0018350C" w:rsidP="0018350C">
      <w:pPr>
        <w:pStyle w:val="Ruller5"/>
        <w:bidi w:val="0"/>
        <w:rPr>
          <w:rFonts w:asciiTheme="majorBidi" w:hAnsiTheme="majorBidi" w:cstheme="majorBidi"/>
          <w:sz w:val="24"/>
          <w:szCs w:val="24"/>
        </w:rPr>
      </w:pPr>
      <w:r>
        <w:rPr>
          <w:rFonts w:asciiTheme="majorBidi" w:hAnsiTheme="majorBidi" w:cstheme="majorBidi"/>
          <w:sz w:val="24"/>
          <w:szCs w:val="24"/>
        </w:rPr>
        <w:t xml:space="preserve">"The root of the vagueness doctrine is a rough idea of fairness. It is not a principle designed to convert into a constitutional dilemma the practical difficulties in drawing criminal statutes both general enough to take into account a variety of human conduct and sufficiently specific to provide fair warning that certain kinds of conduct are prohibited". </w:t>
      </w:r>
    </w:p>
    <w:p w:rsidR="0018350C" w:rsidRDefault="0018350C" w:rsidP="0018350C">
      <w:pPr>
        <w:pStyle w:val="Ruller5"/>
        <w:bidi w:val="0"/>
        <w:rPr>
          <w:rFonts w:asciiTheme="majorBidi" w:hAnsiTheme="majorBidi" w:cstheme="majorBidi"/>
          <w:sz w:val="24"/>
          <w:szCs w:val="24"/>
        </w:rPr>
      </w:pPr>
    </w:p>
    <w:p w:rsidR="0018350C" w:rsidRDefault="0018350C" w:rsidP="0018350C">
      <w:pPr>
        <w:pStyle w:val="Ruller5"/>
        <w:bidi w:val="0"/>
        <w:rPr>
          <w:rFonts w:asciiTheme="majorBidi" w:hAnsiTheme="majorBidi" w:cstheme="majorBidi"/>
          <w:sz w:val="24"/>
          <w:szCs w:val="24"/>
        </w:rPr>
      </w:pPr>
      <w:r>
        <w:rPr>
          <w:rFonts w:asciiTheme="majorBidi" w:hAnsiTheme="majorBidi" w:cstheme="majorBidi"/>
          <w:sz w:val="24"/>
          <w:szCs w:val="24"/>
        </w:rPr>
        <w:t>Colten v. Kentucky, 407 U.S. 104, 110 (1972).</w:t>
      </w:r>
    </w:p>
    <w:p w:rsidR="0018350C" w:rsidRDefault="0018350C" w:rsidP="0018350C">
      <w:pPr>
        <w:pStyle w:val="Ruller41"/>
      </w:pPr>
      <w:r>
        <w:rPr>
          <w:rtl/>
        </w:rPr>
        <w:tab/>
      </w:r>
    </w:p>
    <w:p w:rsidR="0018350C" w:rsidRDefault="0018350C" w:rsidP="0018350C">
      <w:pPr>
        <w:pStyle w:val="Ruller41"/>
        <w:rPr>
          <w:rtl/>
        </w:rPr>
      </w:pPr>
      <w:r>
        <w:rPr>
          <w:rtl/>
        </w:rPr>
        <w:tab/>
        <w:t>כך הוא גם לגבי צמד המילים "באכזריות מיוחדת" בהן נעשה שימוש בסעיף 301א(א)(7) לחוק העונשין. מדובר במילים כלליות שמשמעותן נגזרת מהשכל הישר ועל-כן היא ברורה דיה ברמה המעשית.</w:t>
      </w:r>
    </w:p>
    <w:p w:rsidR="0018350C" w:rsidRDefault="0018350C" w:rsidP="003604F5">
      <w:pPr>
        <w:pStyle w:val="Ruller41"/>
        <w:rPr>
          <w:rtl/>
        </w:rPr>
      </w:pPr>
    </w:p>
    <w:p w:rsidR="0048572D" w:rsidRDefault="0048572D" w:rsidP="003604F5">
      <w:pPr>
        <w:pStyle w:val="Ruller41"/>
        <w:rPr>
          <w:rtl/>
        </w:rPr>
      </w:pPr>
    </w:p>
    <w:p w:rsidR="0018350C" w:rsidRDefault="0018350C" w:rsidP="0018350C">
      <w:pPr>
        <w:pStyle w:val="Ruller41"/>
        <w:jc w:val="right"/>
        <w:rPr>
          <w:rtl/>
        </w:rPr>
      </w:pPr>
      <w:r>
        <w:rPr>
          <w:rFonts w:hint="cs"/>
          <w:rtl/>
        </w:rPr>
        <w:t>ש ו פ ט</w:t>
      </w:r>
    </w:p>
    <w:p w:rsidR="00A32BEE" w:rsidRDefault="00A32BEE" w:rsidP="0018350C">
      <w:pPr>
        <w:pStyle w:val="Ruller41"/>
        <w:jc w:val="right"/>
        <w:rPr>
          <w:rtl/>
        </w:rPr>
      </w:pPr>
    </w:p>
    <w:p w:rsidR="00D9759E" w:rsidRDefault="00D9759E" w:rsidP="0018350C">
      <w:pPr>
        <w:pStyle w:val="Ruller41"/>
        <w:jc w:val="right"/>
        <w:rPr>
          <w:rtl/>
        </w:rPr>
      </w:pPr>
    </w:p>
    <w:p w:rsidR="00A32BEE" w:rsidRDefault="00A32BEE" w:rsidP="00A32BEE">
      <w:pPr>
        <w:pStyle w:val="Ruller41"/>
        <w:jc w:val="left"/>
        <w:rPr>
          <w:rtl/>
        </w:rPr>
      </w:pPr>
      <w:r>
        <w:rPr>
          <w:rtl/>
        </w:rPr>
        <w:tab/>
      </w:r>
      <w:r>
        <w:rPr>
          <w:rFonts w:hint="cs"/>
          <w:rtl/>
        </w:rPr>
        <w:t xml:space="preserve">הוחלט כאמור בפסק דינו של כב' השופט </w:t>
      </w:r>
      <w:r w:rsidRPr="00A32BEE">
        <w:rPr>
          <w:rFonts w:ascii="Century" w:hAnsi="Century" w:cs="Miriam" w:hint="cs"/>
          <w:b/>
          <w:spacing w:val="0"/>
          <w:szCs w:val="24"/>
          <w:rtl/>
        </w:rPr>
        <w:t>י' אלרון</w:t>
      </w:r>
      <w:r>
        <w:rPr>
          <w:rFonts w:hint="cs"/>
          <w:rtl/>
        </w:rPr>
        <w:t xml:space="preserve">. </w:t>
      </w:r>
    </w:p>
    <w:p w:rsidR="00A32BEE" w:rsidRDefault="00A32BEE" w:rsidP="00A32BEE">
      <w:pPr>
        <w:pStyle w:val="Ruller41"/>
        <w:jc w:val="left"/>
        <w:rPr>
          <w:rtl/>
        </w:rPr>
      </w:pPr>
    </w:p>
    <w:p w:rsidR="00A32BEE" w:rsidRDefault="00A32BEE" w:rsidP="00D9759E">
      <w:pPr>
        <w:pStyle w:val="Ruller41"/>
        <w:jc w:val="left"/>
        <w:rPr>
          <w:rtl/>
        </w:rPr>
      </w:pPr>
      <w:r>
        <w:rPr>
          <w:rtl/>
        </w:rPr>
        <w:tab/>
      </w:r>
      <w:r w:rsidRPr="00D9759E">
        <w:rPr>
          <w:rtl/>
        </w:rPr>
        <w:t xml:space="preserve">ניתן היום, </w:t>
      </w:r>
      <w:r w:rsidRPr="00D9759E">
        <w:rPr>
          <w:rFonts w:hint="eastAsia"/>
          <w:rtl/>
        </w:rPr>
        <w:t>‏</w:t>
      </w:r>
      <w:r w:rsidR="00D9759E" w:rsidRPr="00D9759E">
        <w:rPr>
          <w:rFonts w:hint="cs"/>
          <w:rtl/>
        </w:rPr>
        <w:t>ט</w:t>
      </w:r>
      <w:r w:rsidR="0048572D" w:rsidRPr="00D9759E">
        <w:rPr>
          <w:rFonts w:hint="cs"/>
          <w:rtl/>
        </w:rPr>
        <w:t>'</w:t>
      </w:r>
      <w:r w:rsidRPr="00D9759E">
        <w:rPr>
          <w:rtl/>
        </w:rPr>
        <w:t xml:space="preserve"> </w:t>
      </w:r>
      <w:r w:rsidR="0048572D" w:rsidRPr="00D9759E">
        <w:rPr>
          <w:rFonts w:hint="cs"/>
          <w:rtl/>
        </w:rPr>
        <w:t>באייר</w:t>
      </w:r>
      <w:r w:rsidRPr="00D9759E">
        <w:rPr>
          <w:rtl/>
        </w:rPr>
        <w:t xml:space="preserve"> </w:t>
      </w:r>
      <w:proofErr w:type="spellStart"/>
      <w:r w:rsidRPr="00D9759E">
        <w:rPr>
          <w:rtl/>
        </w:rPr>
        <w:t>התשפ"ג</w:t>
      </w:r>
      <w:proofErr w:type="spellEnd"/>
      <w:r w:rsidRPr="00D9759E">
        <w:rPr>
          <w:rtl/>
        </w:rPr>
        <w:t xml:space="preserve"> (</w:t>
      </w:r>
      <w:r w:rsidRPr="00D9759E">
        <w:rPr>
          <w:rFonts w:hint="eastAsia"/>
          <w:rtl/>
        </w:rPr>
        <w:t>‏</w:t>
      </w:r>
      <w:r w:rsidR="00D9759E" w:rsidRPr="00D9759E">
        <w:rPr>
          <w:rFonts w:hint="cs"/>
          <w:rtl/>
        </w:rPr>
        <w:t>30</w:t>
      </w:r>
      <w:r w:rsidRPr="00D9759E">
        <w:rPr>
          <w:rtl/>
        </w:rPr>
        <w:t>.4.2023).</w:t>
      </w:r>
    </w:p>
    <w:p w:rsidR="00A32BEE" w:rsidRPr="003604F5" w:rsidRDefault="00A32BEE" w:rsidP="00A32BEE">
      <w:pPr>
        <w:pStyle w:val="Ruller41"/>
        <w:jc w:val="left"/>
        <w:rPr>
          <w:rtl/>
        </w:rPr>
      </w:pPr>
    </w:p>
    <w:p w:rsidR="00F409A2" w:rsidRDefault="00F409A2" w:rsidP="00C07A24">
      <w:pPr>
        <w:pStyle w:val="Ruller4"/>
        <w:numPr>
          <w:ilvl w:val="0"/>
          <w:numId w:val="0"/>
        </w:numPr>
        <w:rPr>
          <w:rtl/>
        </w:rPr>
      </w:pPr>
    </w:p>
    <w:tbl>
      <w:tblPr>
        <w:bidiVisual/>
        <w:tblW w:w="8363" w:type="dxa"/>
        <w:tblLook w:val="01E0" w:firstRow="1" w:lastRow="1" w:firstColumn="1" w:lastColumn="1" w:noHBand="0" w:noVBand="0"/>
      </w:tblPr>
      <w:tblGrid>
        <w:gridCol w:w="2787"/>
        <w:gridCol w:w="2788"/>
        <w:gridCol w:w="2788"/>
      </w:tblGrid>
      <w:tr w:rsidR="001A0164" w:rsidTr="005675E5">
        <w:tc>
          <w:tcPr>
            <w:tcW w:w="2787" w:type="dxa"/>
            <w:shd w:val="clear" w:color="auto" w:fill="auto"/>
          </w:tcPr>
          <w:p w:rsidR="00016EF1" w:rsidRDefault="00A32BEE" w:rsidP="00A51FAE">
            <w:pPr>
              <w:pStyle w:val="Ruller41"/>
              <w:rPr>
                <w:rtl/>
              </w:rPr>
            </w:pPr>
            <w:r>
              <w:rPr>
                <w:rFonts w:hint="cs"/>
                <w:rtl/>
              </w:rPr>
              <w:t>ש ו פ ט</w:t>
            </w:r>
          </w:p>
        </w:tc>
        <w:tc>
          <w:tcPr>
            <w:tcW w:w="2788" w:type="dxa"/>
            <w:shd w:val="clear" w:color="auto" w:fill="auto"/>
          </w:tcPr>
          <w:p w:rsidR="001A0164" w:rsidRDefault="00A32BEE" w:rsidP="003B7B7B">
            <w:pPr>
              <w:pStyle w:val="Ruller41"/>
              <w:jc w:val="center"/>
              <w:rPr>
                <w:rtl/>
              </w:rPr>
            </w:pPr>
            <w:r>
              <w:rPr>
                <w:rFonts w:hint="cs"/>
                <w:rtl/>
              </w:rPr>
              <w:t>ש ו פ ט</w:t>
            </w:r>
          </w:p>
        </w:tc>
        <w:tc>
          <w:tcPr>
            <w:tcW w:w="2788" w:type="dxa"/>
            <w:shd w:val="clear" w:color="auto" w:fill="auto"/>
          </w:tcPr>
          <w:p w:rsidR="001A0164" w:rsidRDefault="00A32BEE" w:rsidP="00A740E4">
            <w:pPr>
              <w:pStyle w:val="Ruller41"/>
              <w:jc w:val="right"/>
              <w:rPr>
                <w:rtl/>
              </w:rPr>
            </w:pPr>
            <w:r>
              <w:rPr>
                <w:rFonts w:hint="cs"/>
                <w:rtl/>
              </w:rPr>
              <w:t>ש ו פ ט</w:t>
            </w:r>
          </w:p>
        </w:tc>
      </w:tr>
    </w:tbl>
    <w:p w:rsidR="00044953" w:rsidRDefault="00044953" w:rsidP="00A51FAE">
      <w:pPr>
        <w:pStyle w:val="Ruller41"/>
        <w:rPr>
          <w:rtl/>
        </w:rPr>
      </w:pPr>
    </w:p>
    <w:p w:rsidR="00D9759E" w:rsidRDefault="00D9759E" w:rsidP="00A51FAE">
      <w:pPr>
        <w:pStyle w:val="Ruller41"/>
        <w:rPr>
          <w:rtl/>
        </w:rPr>
      </w:pPr>
    </w:p>
    <w:p w:rsidR="00916FF8" w:rsidRDefault="00916FF8">
      <w:pPr>
        <w:rPr>
          <w:szCs w:val="16"/>
          <w:rtl/>
        </w:rPr>
      </w:pPr>
      <w:r>
        <w:rPr>
          <w:szCs w:val="16"/>
          <w:rtl/>
        </w:rPr>
        <w:t>_________________</w:t>
      </w:r>
      <w:r w:rsidR="00A12E0F">
        <w:rPr>
          <w:rFonts w:hint="cs"/>
          <w:szCs w:val="16"/>
          <w:rtl/>
        </w:rPr>
        <w:t>________</w:t>
      </w:r>
    </w:p>
    <w:p w:rsidR="00916FF8" w:rsidRDefault="00591983" w:rsidP="00B009CC">
      <w:pPr>
        <w:pStyle w:val="Ruller38"/>
        <w:rPr>
          <w:rtl/>
        </w:rPr>
      </w:pPr>
      <w:r>
        <w:rPr>
          <w:sz w:val="16"/>
        </w:rPr>
        <w:t xml:space="preserve"> </w:t>
      </w:r>
      <w:r w:rsidR="00A12E0F">
        <w:rPr>
          <w:sz w:val="16"/>
        </w:rPr>
        <w:t xml:space="preserve">  </w:t>
      </w:r>
      <w:r w:rsidR="001B18E5">
        <w:rPr>
          <w:sz w:val="16"/>
        </w:rPr>
        <w:t xml:space="preserve">20081990_J12.docx   </w:t>
      </w:r>
      <w:proofErr w:type="spellStart"/>
      <w:r w:rsidR="001B18E5">
        <w:rPr>
          <w:sz w:val="16"/>
          <w:rtl/>
        </w:rPr>
        <w:t>עע</w:t>
      </w:r>
      <w:proofErr w:type="spellEnd"/>
    </w:p>
    <w:p w:rsidR="00591983" w:rsidRPr="00FC0252" w:rsidRDefault="00591983" w:rsidP="00FC0252">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9" w:history="1">
        <w:r w:rsidR="00FC0252" w:rsidRPr="00BB4C68">
          <w:rPr>
            <w:rStyle w:val="Hyperlink"/>
            <w:sz w:val="16"/>
          </w:rPr>
          <w:t>https://supreme.court.gov.il</w:t>
        </w:r>
      </w:hyperlink>
    </w:p>
    <w:p w:rsidR="003F1F97" w:rsidRDefault="003F1F97" w:rsidP="00591983">
      <w:pPr>
        <w:pStyle w:val="Ruller38"/>
        <w:rPr>
          <w:rtl/>
        </w:rPr>
      </w:pPr>
    </w:p>
    <w:sectPr w:rsidR="003F1F97" w:rsidSect="00591983">
      <w:headerReference w:type="even" r:id="rId10"/>
      <w:headerReference w:type="default" r:id="rId11"/>
      <w:footerReference w:type="even" r:id="rId12"/>
      <w:headerReference w:type="first" r:id="rId13"/>
      <w:footerReference w:type="first" r:id="rId14"/>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EBA" w:rsidRDefault="009F4EBA">
      <w:r>
        <w:separator/>
      </w:r>
    </w:p>
  </w:endnote>
  <w:endnote w:type="continuationSeparator" w:id="0">
    <w:p w:rsidR="009F4EBA" w:rsidRDefault="009F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1A1" w:rsidRDefault="006E31A1">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6E31A1" w:rsidRDefault="006E31A1">
    <w:pPr>
      <w:pStyle w:val="a3"/>
      <w:rPr>
        <w:rtl/>
      </w:rPr>
    </w:pPr>
  </w:p>
  <w:p w:rsidR="006E31A1" w:rsidRDefault="006E31A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1A1" w:rsidRPr="00F959DB" w:rsidRDefault="006E31A1" w:rsidP="00914156">
    <w:pPr>
      <w:pStyle w:val="a3"/>
      <w:bidi w:val="0"/>
      <w:jc w:val="right"/>
      <w:rPr>
        <w:sz w:val="16"/>
        <w:szCs w:val="16"/>
      </w:rPr>
    </w:pPr>
    <w:bookmarkStart w:id="7" w:name="footer_line"/>
    <w:bookmarkEnd w:id="7"/>
  </w:p>
  <w:p w:rsidR="006E31A1" w:rsidRDefault="006E31A1">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EBA" w:rsidRDefault="009F4EBA">
      <w:r>
        <w:separator/>
      </w:r>
    </w:p>
  </w:footnote>
  <w:footnote w:type="continuationSeparator" w:id="0">
    <w:p w:rsidR="009F4EBA" w:rsidRDefault="009F4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1A1" w:rsidRDefault="006E31A1">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6E31A1" w:rsidRDefault="006E31A1">
    <w:pPr>
      <w:pStyle w:val="a5"/>
      <w:rPr>
        <w:rtl/>
      </w:rPr>
    </w:pPr>
  </w:p>
  <w:p w:rsidR="006E31A1" w:rsidRDefault="006E31A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1A1" w:rsidRDefault="006E31A1">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9B7A51">
      <w:rPr>
        <w:rStyle w:val="a4"/>
        <w:noProof/>
        <w:rtl/>
      </w:rPr>
      <w:t>21</w:t>
    </w:r>
    <w:r>
      <w:rPr>
        <w:rStyle w:val="a4"/>
        <w:rtl/>
      </w:rPr>
      <w:fldChar w:fldCharType="end"/>
    </w:r>
  </w:p>
  <w:p w:rsidR="006E31A1" w:rsidRDefault="006E31A1">
    <w:pPr>
      <w:pStyle w:val="a5"/>
      <w:rPr>
        <w:rtl/>
      </w:rPr>
    </w:pPr>
  </w:p>
  <w:p w:rsidR="006E31A1" w:rsidRDefault="006E31A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6E31A1" w:rsidTr="00EC23AC">
      <w:trPr>
        <w:trHeight w:val="342"/>
      </w:trPr>
      <w:tc>
        <w:tcPr>
          <w:tcW w:w="9828" w:type="dxa"/>
        </w:tcPr>
        <w:p w:rsidR="006E31A1" w:rsidRPr="002F7BB6" w:rsidRDefault="006E31A1"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6E31A1" w:rsidRDefault="006E31A1" w:rsidP="00884002">
    <w:pPr>
      <w:pStyle w:val="a5"/>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01195"/>
    <w:rsid w:val="000015DB"/>
    <w:rsid w:val="00016EF1"/>
    <w:rsid w:val="00026839"/>
    <w:rsid w:val="0002731B"/>
    <w:rsid w:val="00032036"/>
    <w:rsid w:val="00036227"/>
    <w:rsid w:val="000372C6"/>
    <w:rsid w:val="000420E0"/>
    <w:rsid w:val="00044953"/>
    <w:rsid w:val="00045B4D"/>
    <w:rsid w:val="00046EA0"/>
    <w:rsid w:val="00047184"/>
    <w:rsid w:val="00067D3D"/>
    <w:rsid w:val="00071C2D"/>
    <w:rsid w:val="000725F5"/>
    <w:rsid w:val="00072AD2"/>
    <w:rsid w:val="000833E0"/>
    <w:rsid w:val="00084949"/>
    <w:rsid w:val="000906D1"/>
    <w:rsid w:val="0009449D"/>
    <w:rsid w:val="000A6F99"/>
    <w:rsid w:val="000B1478"/>
    <w:rsid w:val="000C4690"/>
    <w:rsid w:val="000D25C4"/>
    <w:rsid w:val="000D3588"/>
    <w:rsid w:val="000F0E35"/>
    <w:rsid w:val="000F6C2E"/>
    <w:rsid w:val="00100F2E"/>
    <w:rsid w:val="00105D56"/>
    <w:rsid w:val="00106433"/>
    <w:rsid w:val="001208D7"/>
    <w:rsid w:val="001252CB"/>
    <w:rsid w:val="00130E45"/>
    <w:rsid w:val="00134A67"/>
    <w:rsid w:val="00135DF8"/>
    <w:rsid w:val="00151AE7"/>
    <w:rsid w:val="00177450"/>
    <w:rsid w:val="0018350C"/>
    <w:rsid w:val="001977FC"/>
    <w:rsid w:val="001A0164"/>
    <w:rsid w:val="001A354A"/>
    <w:rsid w:val="001A7D39"/>
    <w:rsid w:val="001B18E5"/>
    <w:rsid w:val="001C26E2"/>
    <w:rsid w:val="001C6845"/>
    <w:rsid w:val="001D160F"/>
    <w:rsid w:val="001E48B2"/>
    <w:rsid w:val="00200D6B"/>
    <w:rsid w:val="0020301D"/>
    <w:rsid w:val="00204CA0"/>
    <w:rsid w:val="0021181E"/>
    <w:rsid w:val="00215180"/>
    <w:rsid w:val="002167CF"/>
    <w:rsid w:val="00231D7D"/>
    <w:rsid w:val="00254D35"/>
    <w:rsid w:val="00264166"/>
    <w:rsid w:val="00265F6E"/>
    <w:rsid w:val="002669EC"/>
    <w:rsid w:val="002737F0"/>
    <w:rsid w:val="0027530B"/>
    <w:rsid w:val="00282085"/>
    <w:rsid w:val="0028266C"/>
    <w:rsid w:val="0028542C"/>
    <w:rsid w:val="00287008"/>
    <w:rsid w:val="002876BF"/>
    <w:rsid w:val="00287D2A"/>
    <w:rsid w:val="00287E8C"/>
    <w:rsid w:val="00297319"/>
    <w:rsid w:val="002A4A7A"/>
    <w:rsid w:val="002A4BF3"/>
    <w:rsid w:val="002B09B4"/>
    <w:rsid w:val="002C4075"/>
    <w:rsid w:val="002C48AF"/>
    <w:rsid w:val="002D23D2"/>
    <w:rsid w:val="002D4B39"/>
    <w:rsid w:val="002F7BB6"/>
    <w:rsid w:val="00300DE6"/>
    <w:rsid w:val="00331A84"/>
    <w:rsid w:val="00331EE7"/>
    <w:rsid w:val="00331F83"/>
    <w:rsid w:val="003448B2"/>
    <w:rsid w:val="003476B2"/>
    <w:rsid w:val="0035356D"/>
    <w:rsid w:val="00355556"/>
    <w:rsid w:val="003604F5"/>
    <w:rsid w:val="00361D6A"/>
    <w:rsid w:val="00361DB2"/>
    <w:rsid w:val="0037622E"/>
    <w:rsid w:val="00377102"/>
    <w:rsid w:val="0038460B"/>
    <w:rsid w:val="00392730"/>
    <w:rsid w:val="0039709B"/>
    <w:rsid w:val="003B7B7B"/>
    <w:rsid w:val="003D210A"/>
    <w:rsid w:val="003D72DA"/>
    <w:rsid w:val="003E108F"/>
    <w:rsid w:val="003F1F97"/>
    <w:rsid w:val="003F545F"/>
    <w:rsid w:val="00401CB7"/>
    <w:rsid w:val="004021FC"/>
    <w:rsid w:val="0041048F"/>
    <w:rsid w:val="0041580B"/>
    <w:rsid w:val="00417DAA"/>
    <w:rsid w:val="00423D1F"/>
    <w:rsid w:val="004302DB"/>
    <w:rsid w:val="00434F6A"/>
    <w:rsid w:val="00437D59"/>
    <w:rsid w:val="00442094"/>
    <w:rsid w:val="00455C38"/>
    <w:rsid w:val="00460681"/>
    <w:rsid w:val="004610A4"/>
    <w:rsid w:val="00475A98"/>
    <w:rsid w:val="004852FC"/>
    <w:rsid w:val="004853E5"/>
    <w:rsid w:val="0048572D"/>
    <w:rsid w:val="00493748"/>
    <w:rsid w:val="004A432D"/>
    <w:rsid w:val="004B29FF"/>
    <w:rsid w:val="004C7868"/>
    <w:rsid w:val="004D089A"/>
    <w:rsid w:val="004D3F3F"/>
    <w:rsid w:val="004E5EFD"/>
    <w:rsid w:val="00503A3E"/>
    <w:rsid w:val="00505C33"/>
    <w:rsid w:val="00506553"/>
    <w:rsid w:val="00514E0A"/>
    <w:rsid w:val="005171A1"/>
    <w:rsid w:val="00526D63"/>
    <w:rsid w:val="00527F02"/>
    <w:rsid w:val="0054367D"/>
    <w:rsid w:val="00556569"/>
    <w:rsid w:val="005578C8"/>
    <w:rsid w:val="00562EA3"/>
    <w:rsid w:val="005675E5"/>
    <w:rsid w:val="00571390"/>
    <w:rsid w:val="00575BDD"/>
    <w:rsid w:val="005803E2"/>
    <w:rsid w:val="0058222C"/>
    <w:rsid w:val="0058440A"/>
    <w:rsid w:val="00587828"/>
    <w:rsid w:val="00591983"/>
    <w:rsid w:val="005A161C"/>
    <w:rsid w:val="005A3000"/>
    <w:rsid w:val="005B549B"/>
    <w:rsid w:val="005E3086"/>
    <w:rsid w:val="005F0F41"/>
    <w:rsid w:val="00602DB7"/>
    <w:rsid w:val="006065DE"/>
    <w:rsid w:val="006100C9"/>
    <w:rsid w:val="00624A42"/>
    <w:rsid w:val="00632530"/>
    <w:rsid w:val="00635ED6"/>
    <w:rsid w:val="00637692"/>
    <w:rsid w:val="00654660"/>
    <w:rsid w:val="0065522F"/>
    <w:rsid w:val="00655C3E"/>
    <w:rsid w:val="0065606A"/>
    <w:rsid w:val="0065745A"/>
    <w:rsid w:val="00686AE2"/>
    <w:rsid w:val="006A30F7"/>
    <w:rsid w:val="006B33BB"/>
    <w:rsid w:val="006C0842"/>
    <w:rsid w:val="006C327E"/>
    <w:rsid w:val="006C3F50"/>
    <w:rsid w:val="006C42AD"/>
    <w:rsid w:val="006E31A1"/>
    <w:rsid w:val="007041F5"/>
    <w:rsid w:val="00704A02"/>
    <w:rsid w:val="00704BF3"/>
    <w:rsid w:val="0071398F"/>
    <w:rsid w:val="00722270"/>
    <w:rsid w:val="00725345"/>
    <w:rsid w:val="00726A61"/>
    <w:rsid w:val="0073044A"/>
    <w:rsid w:val="00741CC0"/>
    <w:rsid w:val="00751DCA"/>
    <w:rsid w:val="007745E3"/>
    <w:rsid w:val="0077541C"/>
    <w:rsid w:val="00775B63"/>
    <w:rsid w:val="00790C23"/>
    <w:rsid w:val="007B512F"/>
    <w:rsid w:val="007C2DC5"/>
    <w:rsid w:val="007E3EDE"/>
    <w:rsid w:val="007F2AF7"/>
    <w:rsid w:val="007F7512"/>
    <w:rsid w:val="007F7AF3"/>
    <w:rsid w:val="00810894"/>
    <w:rsid w:val="008143AB"/>
    <w:rsid w:val="008177BC"/>
    <w:rsid w:val="0082138E"/>
    <w:rsid w:val="00830865"/>
    <w:rsid w:val="00831FC5"/>
    <w:rsid w:val="0083345F"/>
    <w:rsid w:val="00836667"/>
    <w:rsid w:val="00841361"/>
    <w:rsid w:val="00847896"/>
    <w:rsid w:val="008547E6"/>
    <w:rsid w:val="00861665"/>
    <w:rsid w:val="008642D2"/>
    <w:rsid w:val="00866D0F"/>
    <w:rsid w:val="00870752"/>
    <w:rsid w:val="00884002"/>
    <w:rsid w:val="008907C9"/>
    <w:rsid w:val="008946B0"/>
    <w:rsid w:val="008967B1"/>
    <w:rsid w:val="008A123F"/>
    <w:rsid w:val="008A3707"/>
    <w:rsid w:val="008A53DF"/>
    <w:rsid w:val="008A668D"/>
    <w:rsid w:val="008B6DB2"/>
    <w:rsid w:val="008C2F11"/>
    <w:rsid w:val="008C4C78"/>
    <w:rsid w:val="008D0FB6"/>
    <w:rsid w:val="008D78B9"/>
    <w:rsid w:val="008E3251"/>
    <w:rsid w:val="008E3F85"/>
    <w:rsid w:val="008E7BF0"/>
    <w:rsid w:val="008F5F99"/>
    <w:rsid w:val="00900074"/>
    <w:rsid w:val="00904628"/>
    <w:rsid w:val="009051E8"/>
    <w:rsid w:val="00914156"/>
    <w:rsid w:val="00916FF8"/>
    <w:rsid w:val="00922093"/>
    <w:rsid w:val="00930C85"/>
    <w:rsid w:val="00937A46"/>
    <w:rsid w:val="00941AD4"/>
    <w:rsid w:val="00942498"/>
    <w:rsid w:val="00943B3C"/>
    <w:rsid w:val="009522E7"/>
    <w:rsid w:val="00966808"/>
    <w:rsid w:val="00970FB9"/>
    <w:rsid w:val="00990CFC"/>
    <w:rsid w:val="009A4127"/>
    <w:rsid w:val="009B09BB"/>
    <w:rsid w:val="009B38DA"/>
    <w:rsid w:val="009B7A51"/>
    <w:rsid w:val="009C5F16"/>
    <w:rsid w:val="009C62F8"/>
    <w:rsid w:val="009D4768"/>
    <w:rsid w:val="009E1CFA"/>
    <w:rsid w:val="009F2F53"/>
    <w:rsid w:val="009F4029"/>
    <w:rsid w:val="009F4187"/>
    <w:rsid w:val="009F4EBA"/>
    <w:rsid w:val="009F77D8"/>
    <w:rsid w:val="00A00634"/>
    <w:rsid w:val="00A12E0F"/>
    <w:rsid w:val="00A159B9"/>
    <w:rsid w:val="00A17C06"/>
    <w:rsid w:val="00A21DD4"/>
    <w:rsid w:val="00A32BEE"/>
    <w:rsid w:val="00A36BAA"/>
    <w:rsid w:val="00A4121E"/>
    <w:rsid w:val="00A41881"/>
    <w:rsid w:val="00A51FAE"/>
    <w:rsid w:val="00A54A06"/>
    <w:rsid w:val="00A70C49"/>
    <w:rsid w:val="00A727A4"/>
    <w:rsid w:val="00A740E4"/>
    <w:rsid w:val="00A804B3"/>
    <w:rsid w:val="00A80845"/>
    <w:rsid w:val="00A8601A"/>
    <w:rsid w:val="00A962C1"/>
    <w:rsid w:val="00AA2456"/>
    <w:rsid w:val="00AA55AE"/>
    <w:rsid w:val="00AB24F3"/>
    <w:rsid w:val="00AB69F7"/>
    <w:rsid w:val="00AC0003"/>
    <w:rsid w:val="00AD097B"/>
    <w:rsid w:val="00AD64B9"/>
    <w:rsid w:val="00AE022B"/>
    <w:rsid w:val="00AF1AD6"/>
    <w:rsid w:val="00B009CC"/>
    <w:rsid w:val="00B0782A"/>
    <w:rsid w:val="00B121FC"/>
    <w:rsid w:val="00B4602B"/>
    <w:rsid w:val="00B515D3"/>
    <w:rsid w:val="00B52D5A"/>
    <w:rsid w:val="00B62B8C"/>
    <w:rsid w:val="00B63343"/>
    <w:rsid w:val="00B6498D"/>
    <w:rsid w:val="00B72961"/>
    <w:rsid w:val="00B73B80"/>
    <w:rsid w:val="00B82036"/>
    <w:rsid w:val="00B8425A"/>
    <w:rsid w:val="00B87FF7"/>
    <w:rsid w:val="00BA0B08"/>
    <w:rsid w:val="00BB1886"/>
    <w:rsid w:val="00BC0E82"/>
    <w:rsid w:val="00BD40F9"/>
    <w:rsid w:val="00BF345C"/>
    <w:rsid w:val="00BF4C4C"/>
    <w:rsid w:val="00BF6F3E"/>
    <w:rsid w:val="00C07A24"/>
    <w:rsid w:val="00C12A63"/>
    <w:rsid w:val="00C13725"/>
    <w:rsid w:val="00C15FA1"/>
    <w:rsid w:val="00C21ABB"/>
    <w:rsid w:val="00C21D0E"/>
    <w:rsid w:val="00C3310E"/>
    <w:rsid w:val="00C40926"/>
    <w:rsid w:val="00C41C86"/>
    <w:rsid w:val="00C522DB"/>
    <w:rsid w:val="00C60827"/>
    <w:rsid w:val="00C62C02"/>
    <w:rsid w:val="00C63A6C"/>
    <w:rsid w:val="00C66F76"/>
    <w:rsid w:val="00C750DA"/>
    <w:rsid w:val="00C816AB"/>
    <w:rsid w:val="00C8389E"/>
    <w:rsid w:val="00CA13AF"/>
    <w:rsid w:val="00CA1444"/>
    <w:rsid w:val="00CA63F9"/>
    <w:rsid w:val="00CB1590"/>
    <w:rsid w:val="00CB4DCF"/>
    <w:rsid w:val="00CB72EB"/>
    <w:rsid w:val="00CB7600"/>
    <w:rsid w:val="00CC0E9D"/>
    <w:rsid w:val="00CC245E"/>
    <w:rsid w:val="00CC2CBB"/>
    <w:rsid w:val="00CC3639"/>
    <w:rsid w:val="00CC572A"/>
    <w:rsid w:val="00CD3CAA"/>
    <w:rsid w:val="00D00B1D"/>
    <w:rsid w:val="00D00CB7"/>
    <w:rsid w:val="00D1223E"/>
    <w:rsid w:val="00D12BBF"/>
    <w:rsid w:val="00D13592"/>
    <w:rsid w:val="00D14AEB"/>
    <w:rsid w:val="00D1671E"/>
    <w:rsid w:val="00D21D96"/>
    <w:rsid w:val="00D2535E"/>
    <w:rsid w:val="00D25F16"/>
    <w:rsid w:val="00D318EC"/>
    <w:rsid w:val="00D4489B"/>
    <w:rsid w:val="00D52968"/>
    <w:rsid w:val="00D53B7E"/>
    <w:rsid w:val="00D550BD"/>
    <w:rsid w:val="00D800C9"/>
    <w:rsid w:val="00D9649B"/>
    <w:rsid w:val="00D9759E"/>
    <w:rsid w:val="00DA66C1"/>
    <w:rsid w:val="00DB2DBA"/>
    <w:rsid w:val="00DC2B71"/>
    <w:rsid w:val="00DC65EB"/>
    <w:rsid w:val="00DD4ECF"/>
    <w:rsid w:val="00DE40B1"/>
    <w:rsid w:val="00DF1699"/>
    <w:rsid w:val="00E21CA9"/>
    <w:rsid w:val="00E2499E"/>
    <w:rsid w:val="00E255DA"/>
    <w:rsid w:val="00E31063"/>
    <w:rsid w:val="00E31D48"/>
    <w:rsid w:val="00E35F2E"/>
    <w:rsid w:val="00E36FE9"/>
    <w:rsid w:val="00E37D05"/>
    <w:rsid w:val="00E47A91"/>
    <w:rsid w:val="00E73E98"/>
    <w:rsid w:val="00E75223"/>
    <w:rsid w:val="00E77840"/>
    <w:rsid w:val="00E85297"/>
    <w:rsid w:val="00E906A0"/>
    <w:rsid w:val="00E90D72"/>
    <w:rsid w:val="00E95CE4"/>
    <w:rsid w:val="00EA0BE1"/>
    <w:rsid w:val="00EB4764"/>
    <w:rsid w:val="00EC0239"/>
    <w:rsid w:val="00EC0790"/>
    <w:rsid w:val="00EC23AC"/>
    <w:rsid w:val="00EC2992"/>
    <w:rsid w:val="00ED1563"/>
    <w:rsid w:val="00ED416E"/>
    <w:rsid w:val="00ED46A4"/>
    <w:rsid w:val="00ED6FD9"/>
    <w:rsid w:val="00EE3810"/>
    <w:rsid w:val="00F36E48"/>
    <w:rsid w:val="00F37417"/>
    <w:rsid w:val="00F409A2"/>
    <w:rsid w:val="00F460D4"/>
    <w:rsid w:val="00F5098E"/>
    <w:rsid w:val="00F63C3B"/>
    <w:rsid w:val="00F74510"/>
    <w:rsid w:val="00F85021"/>
    <w:rsid w:val="00F90148"/>
    <w:rsid w:val="00F959DB"/>
    <w:rsid w:val="00FA0715"/>
    <w:rsid w:val="00FB61A1"/>
    <w:rsid w:val="00FC0252"/>
    <w:rsid w:val="00FD2A99"/>
    <w:rsid w:val="00FE11F1"/>
    <w:rsid w:val="00FE5B4E"/>
    <w:rsid w:val="00FF76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984DC54-F128-479B-A254-6A676DD6F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
    <w:name w:val="Ruller 4 ממוספר"/>
    <w:basedOn w:val="Ruller41"/>
    <w:next w:val="Ruller41"/>
    <w:rsid w:val="00A4121E"/>
    <w:pPr>
      <w:numPr>
        <w:numId w:val="11"/>
      </w:numPr>
    </w:pPr>
    <w:rPr>
      <w:rFonts w:ascii="Garamond" w:hAnsi="Garamond"/>
      <w:sz w:val="24"/>
    </w:rPr>
  </w:style>
  <w:style w:type="paragraph" w:customStyle="1" w:styleId="Ruller40">
    <w:name w:val="Ruller4 אלפביתי"/>
    <w:basedOn w:val="Ruller41"/>
    <w:next w:val="Ruller41"/>
    <w:rsid w:val="00A4121E"/>
    <w:pPr>
      <w:numPr>
        <w:numId w:val="12"/>
      </w:numPr>
    </w:pPr>
  </w:style>
  <w:style w:type="character" w:customStyle="1" w:styleId="Ruller42">
    <w:name w:val="Ruller4 תו"/>
    <w:basedOn w:val="a0"/>
    <w:link w:val="Ruller41"/>
    <w:rsid w:val="00830865"/>
    <w:rPr>
      <w:rFonts w:ascii="Arial TUR" w:hAnsi="Arial TUR" w:cs="FrankRuehl"/>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47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upreme.court.gov.il/"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71758-FCCD-457B-8ABE-24D3EE06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7952</Words>
  <Characters>39764</Characters>
  <Application>Microsoft Office Word</Application>
  <DocSecurity>0</DocSecurity>
  <Lines>331</Lines>
  <Paragraphs>95</Paragraphs>
  <ScaleCrop>false</ScaleCrop>
  <HeadingPairs>
    <vt:vector size="2" baseType="variant">
      <vt:variant>
        <vt:lpstr>שם</vt:lpstr>
      </vt:variant>
      <vt:variant>
        <vt:i4>1</vt:i4>
      </vt:variant>
    </vt:vector>
  </HeadingPairs>
  <TitlesOfParts>
    <vt:vector size="1" baseType="lpstr">
      <vt:lpstr>פסק-דין בתיק ע"פ  8199/20</vt:lpstr>
    </vt:vector>
  </TitlesOfParts>
  <Company>supreme court of israel</Company>
  <LinksUpToDate>false</LinksUpToDate>
  <CharactersWithSpaces>47621</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ע"פ  8199/20</dc:title>
  <dc:subject/>
  <dc:creator>Administrator</dc:creator>
  <cp:keywords/>
  <dc:description/>
  <cp:lastModifiedBy>אסתר טטרואשוילי</cp:lastModifiedBy>
  <cp:revision>2</cp:revision>
  <cp:lastPrinted>2023-04-27T11:51:00Z</cp:lastPrinted>
  <dcterms:created xsi:type="dcterms:W3CDTF">2023-04-30T12:33:00Z</dcterms:created>
  <dcterms:modified xsi:type="dcterms:W3CDTF">2023-04-30T12:33:00Z</dcterms:modified>
</cp:coreProperties>
</file>